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237B78"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28449F1C"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6B98BA07"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5D259BF9"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06DD7BFF"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79EAA59F"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9E0C99C"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7FA34175"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w:drawing>
          <wp:anchor distT="0" distB="0" distL="114300" distR="114300" simplePos="0" relativeHeight="251659264" behindDoc="0" locked="0" layoutInCell="1" allowOverlap="1" wp14:anchorId="6A709AC9" wp14:editId="7CEEF858">
            <wp:simplePos x="0" y="0"/>
            <wp:positionH relativeFrom="page">
              <wp:posOffset>2753995</wp:posOffset>
            </wp:positionH>
            <wp:positionV relativeFrom="paragraph">
              <wp:posOffset>-363855</wp:posOffset>
            </wp:positionV>
            <wp:extent cx="2060575" cy="2425700"/>
            <wp:effectExtent l="0" t="0" r="0" b="0"/>
            <wp:wrapNone/>
            <wp:docPr id="100" name="Picture 100"/>
            <wp:cNvGraphicFramePr/>
            <a:graphic xmlns:a="http://schemas.openxmlformats.org/drawingml/2006/main">
              <a:graphicData uri="http://schemas.openxmlformats.org/drawingml/2006/picture">
                <pic:pic xmlns:pic="http://schemas.openxmlformats.org/drawingml/2006/picture">
                  <pic:nvPicPr>
                    <pic:cNvPr id="100" name="Picture 100"/>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060575" cy="2425700"/>
                    </a:xfrm>
                    <a:prstGeom prst="rect">
                      <a:avLst/>
                    </a:prstGeom>
                    <a:noFill/>
                  </pic:spPr>
                </pic:pic>
              </a:graphicData>
            </a:graphic>
          </wp:anchor>
        </w:drawing>
      </w:r>
    </w:p>
    <w:p w14:paraId="351312E6"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7C8E2E3"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0B4F66F"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295EBD3E"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28EC0DA"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2989300E"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0F056028"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5C46948E"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1ABDE401"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01E0BABB"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25684C89"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2D4CEAE1"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7ADB92AD"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5496E7FD"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C4EB98A"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330BACD"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6F7B11E0" w14:textId="4D45C5D8" w:rsidR="00B768C1" w:rsidRPr="00D935B2" w:rsidRDefault="00000000" w:rsidP="007F21CB">
      <w:pPr>
        <w:spacing w:line="276" w:lineRule="auto"/>
        <w:jc w:val="both"/>
        <w:rPr>
          <w:rFonts w:ascii="Arial" w:hAnsi="Arial" w:cs="Arial"/>
          <w:color w:val="010302"/>
          <w:lang w:val="fr-FR"/>
        </w:rPr>
      </w:pPr>
      <w:r w:rsidRPr="00D935B2">
        <w:rPr>
          <w:rFonts w:ascii="Arial" w:hAnsi="Arial" w:cs="Arial"/>
          <w:noProof/>
        </w:rPr>
        <mc:AlternateContent>
          <mc:Choice Requires="wps">
            <w:drawing>
              <wp:anchor distT="0" distB="0" distL="114300" distR="114300" simplePos="0" relativeHeight="251660288" behindDoc="0" locked="0" layoutInCell="1" allowOverlap="1" wp14:anchorId="76BA3450" wp14:editId="6075D413">
                <wp:simplePos x="0" y="0"/>
                <wp:positionH relativeFrom="page">
                  <wp:posOffset>911860</wp:posOffset>
                </wp:positionH>
                <wp:positionV relativeFrom="line">
                  <wp:posOffset>-24130</wp:posOffset>
                </wp:positionV>
                <wp:extent cx="6108700" cy="23495"/>
                <wp:effectExtent l="0" t="0" r="0" b="0"/>
                <wp:wrapNone/>
                <wp:docPr id="101" name="Freeform 101"/>
                <wp:cNvGraphicFramePr/>
                <a:graphic xmlns:a="http://schemas.openxmlformats.org/drawingml/2006/main">
                  <a:graphicData uri="http://schemas.microsoft.com/office/word/2010/wordprocessingShape">
                    <wps:wsp>
                      <wps:cNvSpPr/>
                      <wps:spPr>
                        <a:xfrm>
                          <a:off x="0" y="0"/>
                          <a:ext cx="6108700" cy="23495"/>
                        </a:xfrm>
                        <a:custGeom>
                          <a:avLst/>
                          <a:gdLst/>
                          <a:ahLst/>
                          <a:cxnLst/>
                          <a:rect l="l" t="t" r="r" b="b"/>
                          <a:pathLst>
                            <a:path w="6108700" h="23495">
                              <a:moveTo>
                                <a:pt x="0" y="23495"/>
                              </a:moveTo>
                              <a:lnTo>
                                <a:pt x="6108700" y="23495"/>
                              </a:lnTo>
                              <a:lnTo>
                                <a:pt x="6108700" y="0"/>
                              </a:lnTo>
                              <a:lnTo>
                                <a:pt x="0" y="0"/>
                              </a:lnTo>
                              <a:lnTo>
                                <a:pt x="0" y="23495"/>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01" o:spid="_x0000_s1026" o:spt="100" style="position:absolute;left:0pt;margin-left:71.8pt;margin-top:-1.9pt;height:1.85pt;width:481pt;mso-position-horizontal-relative:page;mso-position-vertical-relative:line;z-index:251660288;mso-width-relative:page;mso-height-relative:page;" fillcolor="#666452" filled="t" stroked="f" coordsize="6108700,23495" o:gfxdata="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J5qIqDUAAAACQEAAA8AAAAAAAAAAQAgAAAAIgAAAGRycy9kb3ducmV2Lnht&#10;bFBLAQIUABQAAAAIAIdO4kBoB3bUNgIAAAoFAAAOAAAAAAAAAAEAIAAAACMBAABkcnMvZTJvRG9j&#10;LnhtbFBLBQYAAAAABgAGAFkBAADLBQAAAAA=&#10;" path="m0,23495l6108700,23495,6108700,0,0,0,0,23495xe">
                <v:fill on="t" focussize="0,0"/>
                <v:stroke on="f" weight="1pt"/>
                <v:imagedata o:title=""/>
                <o:lock v:ext="edit" aspectratio="f"/>
              </v:shape>
            </w:pict>
          </mc:Fallback>
        </mc:AlternateContent>
      </w:r>
      <w:r w:rsidRPr="00D935B2">
        <w:rPr>
          <w:rFonts w:ascii="Arial" w:hAnsi="Arial" w:cs="Arial"/>
          <w:noProof/>
        </w:rPr>
        <w:drawing>
          <wp:anchor distT="0" distB="0" distL="114300" distR="114300" simplePos="0" relativeHeight="251661312" behindDoc="1" locked="0" layoutInCell="1" allowOverlap="1" wp14:anchorId="2355D637" wp14:editId="2F07B261">
            <wp:simplePos x="0" y="0"/>
            <wp:positionH relativeFrom="page">
              <wp:posOffset>911860</wp:posOffset>
            </wp:positionH>
            <wp:positionV relativeFrom="line">
              <wp:posOffset>-12065</wp:posOffset>
            </wp:positionV>
            <wp:extent cx="6102985" cy="229870"/>
            <wp:effectExtent l="0" t="0" r="0" b="0"/>
            <wp:wrapNone/>
            <wp:docPr id="102" name="Picture 102"/>
            <wp:cNvGraphicFramePr/>
            <a:graphic xmlns:a="http://schemas.openxmlformats.org/drawingml/2006/main">
              <a:graphicData uri="http://schemas.openxmlformats.org/drawingml/2006/picture">
                <pic:pic xmlns:pic="http://schemas.openxmlformats.org/drawingml/2006/picture">
                  <pic:nvPicPr>
                    <pic:cNvPr id="102" name="Picture 102"/>
                    <pic:cNvPicPr>
                      <a:picLocks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6102984" cy="229870"/>
                    </a:xfrm>
                    <a:prstGeom prst="rect">
                      <a:avLst/>
                    </a:prstGeom>
                    <a:noFill/>
                  </pic:spPr>
                </pic:pic>
              </a:graphicData>
            </a:graphic>
          </wp:anchor>
        </w:drawing>
      </w:r>
      <w:r w:rsidRPr="00D935B2">
        <w:rPr>
          <w:rFonts w:ascii="Arial" w:hAnsi="Arial" w:cs="Arial"/>
          <w:noProof/>
        </w:rPr>
        <mc:AlternateContent>
          <mc:Choice Requires="wps">
            <w:drawing>
              <wp:anchor distT="0" distB="0" distL="114300" distR="114300" simplePos="0" relativeHeight="251662336" behindDoc="1" locked="0" layoutInCell="1" allowOverlap="1" wp14:anchorId="55530822" wp14:editId="6D6BD278">
                <wp:simplePos x="0" y="0"/>
                <wp:positionH relativeFrom="page">
                  <wp:posOffset>911860</wp:posOffset>
                </wp:positionH>
                <wp:positionV relativeFrom="line">
                  <wp:posOffset>-635</wp:posOffset>
                </wp:positionV>
                <wp:extent cx="6108700" cy="206375"/>
                <wp:effectExtent l="0" t="0" r="0" b="0"/>
                <wp:wrapNone/>
                <wp:docPr id="103" name="Freeform 103"/>
                <wp:cNvGraphicFramePr/>
                <a:graphic xmlns:a="http://schemas.openxmlformats.org/drawingml/2006/main">
                  <a:graphicData uri="http://schemas.microsoft.com/office/word/2010/wordprocessingShape">
                    <wps:wsp>
                      <wps:cNvSpPr/>
                      <wps:spPr>
                        <a:xfrm>
                          <a:off x="0" y="0"/>
                          <a:ext cx="6108700" cy="206375"/>
                        </a:xfrm>
                        <a:custGeom>
                          <a:avLst/>
                          <a:gdLst/>
                          <a:ahLst/>
                          <a:cxnLst/>
                          <a:rect l="l" t="t" r="r" b="b"/>
                          <a:pathLst>
                            <a:path w="6108700" h="206375">
                              <a:moveTo>
                                <a:pt x="0" y="206375"/>
                              </a:moveTo>
                              <a:lnTo>
                                <a:pt x="6108700" y="206375"/>
                              </a:lnTo>
                              <a:lnTo>
                                <a:pt x="6108700" y="0"/>
                              </a:lnTo>
                              <a:lnTo>
                                <a:pt x="0" y="0"/>
                              </a:lnTo>
                              <a:lnTo>
                                <a:pt x="0" y="206375"/>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03" o:spid="_x0000_s1026" o:spt="100" style="position:absolute;left:0pt;margin-left:71.8pt;margin-top:-0.05pt;height:16.25pt;width:481pt;mso-position-horizontal-relative:page;mso-position-vertical-relative:line;z-index:-251654144;mso-width-relative:page;mso-height-relative:page;" fillcolor="#666452" filled="t" stroked="f" coordsize="6108700,206375" o:gfxdata="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IeejN3XAAAACQEAAA8AAAAAAAAAAQAgAAAAIgAAAGRycy9kb3ducmV2&#10;LnhtbFBLAQIUABQAAAAIAIdO4kAPiyFYNgIAAA8FAAAOAAAAAAAAAAEAIAAAACYBAABkcnMvZTJv&#10;RG9jLnhtbFBLBQYAAAAABgAGAFkBAADOBQAAAAA=&#10;" path="m0,206375l6108700,206375,6108700,0,0,0,0,206375xe">
                <v:fill on="t" focussize="0,0"/>
                <v:stroke on="f" weight="1pt"/>
                <v:imagedata o:title=""/>
                <o:lock v:ext="edit" aspectratio="f"/>
              </v:shape>
            </w:pict>
          </mc:Fallback>
        </mc:AlternateContent>
      </w:r>
      <w:r w:rsidRPr="00D935B2">
        <w:rPr>
          <w:rFonts w:ascii="Arial" w:hAnsi="Arial" w:cs="Arial"/>
          <w:b/>
          <w:bCs/>
          <w:color w:val="FFFFFF"/>
          <w:spacing w:val="-4"/>
          <w:sz w:val="28"/>
          <w:szCs w:val="28"/>
          <w:lang w:val="fr-FR"/>
        </w:rPr>
        <w:t>CAHIER DES CLAUSES TECHNIQUES PARTICULIÈRES</w:t>
      </w:r>
    </w:p>
    <w:p w14:paraId="5F69C28C"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663360" behindDoc="0" locked="0" layoutInCell="1" allowOverlap="1" wp14:anchorId="5C7648CB" wp14:editId="40D36FAF">
                <wp:simplePos x="0" y="0"/>
                <wp:positionH relativeFrom="page">
                  <wp:posOffset>911860</wp:posOffset>
                </wp:positionH>
                <wp:positionV relativeFrom="paragraph">
                  <wp:posOffset>5080</wp:posOffset>
                </wp:positionV>
                <wp:extent cx="6108700" cy="24130"/>
                <wp:effectExtent l="0" t="0" r="0" b="0"/>
                <wp:wrapNone/>
                <wp:docPr id="104" name="Freeform 104"/>
                <wp:cNvGraphicFramePr/>
                <a:graphic xmlns:a="http://schemas.openxmlformats.org/drawingml/2006/main">
                  <a:graphicData uri="http://schemas.microsoft.com/office/word/2010/wordprocessingShape">
                    <wps:wsp>
                      <wps:cNvSpPr/>
                      <wps:spPr>
                        <a:xfrm>
                          <a:off x="0" y="0"/>
                          <a:ext cx="6108700" cy="24130"/>
                        </a:xfrm>
                        <a:custGeom>
                          <a:avLst/>
                          <a:gdLst/>
                          <a:ahLst/>
                          <a:cxnLst/>
                          <a:rect l="l" t="t" r="r" b="b"/>
                          <a:pathLst>
                            <a:path w="6108700" h="24130">
                              <a:moveTo>
                                <a:pt x="0" y="24130"/>
                              </a:moveTo>
                              <a:lnTo>
                                <a:pt x="6108700" y="24130"/>
                              </a:lnTo>
                              <a:lnTo>
                                <a:pt x="6108700" y="0"/>
                              </a:lnTo>
                              <a:lnTo>
                                <a:pt x="0" y="0"/>
                              </a:lnTo>
                              <a:lnTo>
                                <a:pt x="0" y="24130"/>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04" o:spid="_x0000_s1026" o:spt="100" style="position:absolute;left:0pt;margin-left:71.8pt;margin-top:0.4pt;height:1.9pt;width:481pt;mso-position-horizontal-relative:page;z-index:251663360;mso-width-relative:page;mso-height-relative:page;" fillcolor="#666452" filled="t" stroked="f" coordsize="6108700,24130" o:gfxdata="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NKn13PWAAAABwEAAA8AAAAAAAAAAQAgAAAAIgAAAGRycy9kb3ducmV2&#10;LnhtbFBLAQIUABQAAAAIAIdO4kDpTWQ7NwIAAAoFAAAOAAAAAAAAAAEAIAAAACUBAABkcnMvZTJv&#10;RG9jLnhtbFBLBQYAAAAABgAGAFkBAADOBQAAAAA=&#10;" path="m0,24130l6108700,24130,6108700,0,0,0,0,24130xe">
                <v:fill on="t" focussize="0,0"/>
                <v:stroke on="f" weight="1pt"/>
                <v:imagedata o:title=""/>
                <o:lock v:ext="edit" aspectratio="f"/>
              </v:shape>
            </w:pict>
          </mc:Fallback>
        </mc:AlternateContent>
      </w:r>
    </w:p>
    <w:p w14:paraId="77595E95" w14:textId="08C3DC58" w:rsidR="00B768C1" w:rsidRPr="00D935B2" w:rsidRDefault="00000000" w:rsidP="007F21CB">
      <w:pPr>
        <w:spacing w:line="276" w:lineRule="auto"/>
        <w:jc w:val="both"/>
        <w:rPr>
          <w:rFonts w:ascii="Arial" w:hAnsi="Arial" w:cs="Arial"/>
          <w:color w:val="010302"/>
          <w:lang w:val="fr-FR"/>
        </w:rPr>
      </w:pPr>
      <w:r w:rsidRPr="00D935B2">
        <w:rPr>
          <w:rFonts w:ascii="Arial" w:hAnsi="Arial" w:cs="Arial"/>
          <w:b/>
          <w:bCs/>
          <w:color w:val="000000"/>
          <w:spacing w:val="-4"/>
          <w:sz w:val="28"/>
          <w:szCs w:val="28"/>
          <w:lang w:val="fr-FR"/>
        </w:rPr>
        <w:t>MARCHÉ PUBLIC DE TRAVAUX</w:t>
      </w:r>
    </w:p>
    <w:p w14:paraId="3A8E5F48"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02EA2F64"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664384" behindDoc="0" locked="0" layoutInCell="1" allowOverlap="1" wp14:anchorId="0A70618C" wp14:editId="145AEA97">
                <wp:simplePos x="0" y="0"/>
                <wp:positionH relativeFrom="page">
                  <wp:posOffset>1270635</wp:posOffset>
                </wp:positionH>
                <wp:positionV relativeFrom="paragraph">
                  <wp:posOffset>67945</wp:posOffset>
                </wp:positionV>
                <wp:extent cx="4959985" cy="0"/>
                <wp:effectExtent l="0" t="0" r="0" b="0"/>
                <wp:wrapNone/>
                <wp:docPr id="105" name="Freeform 105"/>
                <wp:cNvGraphicFramePr/>
                <a:graphic xmlns:a="http://schemas.openxmlformats.org/drawingml/2006/main">
                  <a:graphicData uri="http://schemas.microsoft.com/office/word/2010/wordprocessingShape">
                    <wps:wsp>
                      <wps:cNvSpPr/>
                      <wps:spPr>
                        <a:xfrm>
                          <a:off x="0" y="0"/>
                          <a:ext cx="4959985" cy="180"/>
                        </a:xfrm>
                        <a:custGeom>
                          <a:avLst/>
                          <a:gdLst/>
                          <a:ahLst/>
                          <a:cxnLst/>
                          <a:rect l="l" t="t" r="r" b="b"/>
                          <a:pathLst>
                            <a:path w="4959985" h="180">
                              <a:moveTo>
                                <a:pt x="0" y="0"/>
                              </a:moveTo>
                              <a:lnTo>
                                <a:pt x="495998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05" o:spid="_x0000_s1026" o:spt="100" style="position:absolute;left:0pt;margin-left:100.05pt;margin-top:5.35pt;height:0pt;width:390.55pt;mso-position-horizontal-relative:page;z-index:251664384;mso-width-relative:page;mso-height-relative:page;" filled="f" stroked="t" coordsize="4959985,180" o:gfxdata="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PCTR+DXAAAACQEAAA8A&#10;AAAAAAAAAQAgAAAAIgAAAGRycy9kb3ducmV2LnhtbFBLAQIUABQAAAAIAIdO4kDWplYXGAIAAIcE&#10;AAAOAAAAAAAAAAEAIAAAACYBAABkcnMvZTJvRG9jLnhtbFBLBQYAAAAABgAGAFkBAACwBQAAAAA=&#10;" path="m0,0l4959985,0e">
                <v:fill on="f" focussize="0,0"/>
                <v:stroke weight="0.579842519685039pt" color="#000000 [3204]" joinstyle="round"/>
                <v:imagedata o:title=""/>
                <o:lock v:ext="edit" aspectratio="f"/>
              </v:shape>
            </w:pict>
          </mc:Fallback>
        </mc:AlternateContent>
      </w:r>
    </w:p>
    <w:p w14:paraId="6D28C7D2" w14:textId="77777777" w:rsidR="00B768C1" w:rsidRPr="00D935B2" w:rsidRDefault="00000000" w:rsidP="007F21CB">
      <w:pPr>
        <w:spacing w:line="276" w:lineRule="auto"/>
        <w:ind w:hanging="592"/>
        <w:jc w:val="both"/>
        <w:rPr>
          <w:rFonts w:ascii="Arial" w:hAnsi="Arial" w:cs="Arial"/>
          <w:color w:val="010302"/>
          <w:lang w:val="fr-FR"/>
        </w:rPr>
      </w:pPr>
      <w:r w:rsidRPr="00D935B2">
        <w:rPr>
          <w:rFonts w:ascii="Arial" w:hAnsi="Arial" w:cs="Arial"/>
          <w:b/>
          <w:bCs/>
          <w:color w:val="000000"/>
          <w:spacing w:val="-1"/>
          <w:sz w:val="28"/>
          <w:szCs w:val="28"/>
          <w:lang w:val="fr-FR"/>
        </w:rPr>
        <w:t>TRAVAUX DE REHABILITATION DES 4 SALLES DE SCIENCE DU COLLEGE DE TSINGONI</w:t>
      </w:r>
    </w:p>
    <w:p w14:paraId="5086C1D8"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5CC7644B"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685F6F81"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665408" behindDoc="0" locked="0" layoutInCell="1" allowOverlap="1" wp14:anchorId="7EE65534" wp14:editId="655FAE7D">
                <wp:simplePos x="0" y="0"/>
                <wp:positionH relativeFrom="page">
                  <wp:posOffset>1261110</wp:posOffset>
                </wp:positionH>
                <wp:positionV relativeFrom="paragraph">
                  <wp:posOffset>18415</wp:posOffset>
                </wp:positionV>
                <wp:extent cx="4969510" cy="0"/>
                <wp:effectExtent l="0" t="0" r="0" b="0"/>
                <wp:wrapNone/>
                <wp:docPr id="106" name="Freeform 106"/>
                <wp:cNvGraphicFramePr/>
                <a:graphic xmlns:a="http://schemas.openxmlformats.org/drawingml/2006/main">
                  <a:graphicData uri="http://schemas.microsoft.com/office/word/2010/wordprocessingShape">
                    <wps:wsp>
                      <wps:cNvSpPr/>
                      <wps:spPr>
                        <a:xfrm>
                          <a:off x="0" y="0"/>
                          <a:ext cx="4969510" cy="180"/>
                        </a:xfrm>
                        <a:custGeom>
                          <a:avLst/>
                          <a:gdLst/>
                          <a:ahLst/>
                          <a:cxnLst/>
                          <a:rect l="l" t="t" r="r" b="b"/>
                          <a:pathLst>
                            <a:path w="4969510" h="180">
                              <a:moveTo>
                                <a:pt x="0" y="0"/>
                              </a:moveTo>
                              <a:lnTo>
                                <a:pt x="4969510" y="0"/>
                              </a:lnTo>
                            </a:path>
                          </a:pathLst>
                        </a:custGeom>
                        <a:noFill/>
                        <a:ln w="7377"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06" o:spid="_x0000_s1026" o:spt="100" style="position:absolute;left:0pt;margin-left:99.3pt;margin-top:1.45pt;height:0pt;width:391.3pt;mso-position-horizontal-relative:page;z-index:251665408;mso-width-relative:page;mso-height-relative:page;" filled="f" stroked="t" coordsize="4969510,180" o:gfxdata="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JbGgT0wAAAAcBAAAPAAAAAAAA&#10;AAEAIAAAACIAAABkcnMvZG93bnJldi54bWxQSwECFAAUAAAACACHTuJA1JXyjBcCAACHBAAADgAA&#10;AAAAAAABACAAAAAiAQAAZHJzL2Uyb0RvYy54bWxQSwUGAAAAAAYABgBZAQAAqwUAAAAA&#10;" path="m0,0l4969510,0e">
                <v:fill on="f" focussize="0,0"/>
                <v:stroke weight="0.580866141732283pt" color="#000000 [3204]" joinstyle="round"/>
                <v:imagedata o:title=""/>
                <o:lock v:ext="edit" aspectratio="f"/>
              </v:shape>
            </w:pict>
          </mc:Fallback>
        </mc:AlternateContent>
      </w:r>
    </w:p>
    <w:p w14:paraId="30459509" w14:textId="77777777" w:rsidR="00B768C1" w:rsidRPr="00D935B2" w:rsidRDefault="00B768C1" w:rsidP="007F21CB">
      <w:pPr>
        <w:spacing w:line="276" w:lineRule="auto"/>
        <w:jc w:val="both"/>
        <w:rPr>
          <w:rFonts w:ascii="Arial" w:hAnsi="Arial" w:cs="Arial"/>
          <w:color w:val="000000" w:themeColor="text1"/>
          <w:sz w:val="24"/>
          <w:szCs w:val="24"/>
          <w:lang w:val="fr-FR"/>
        </w:rPr>
      </w:pPr>
    </w:p>
    <w:tbl>
      <w:tblPr>
        <w:tblStyle w:val="Grilledutableau"/>
        <w:tblpPr w:vertAnchor="text" w:horzAnchor="page" w:tblpX="1872" w:tblpY="-270"/>
        <w:tblOverlap w:val="never"/>
        <w:tblW w:w="8632" w:type="dxa"/>
        <w:tblInd w:w="0" w:type="dxa"/>
        <w:tblLayout w:type="fixed"/>
        <w:tblLook w:val="04A0" w:firstRow="1" w:lastRow="0" w:firstColumn="1" w:lastColumn="0" w:noHBand="0" w:noVBand="1"/>
      </w:tblPr>
      <w:tblGrid>
        <w:gridCol w:w="1185"/>
        <w:gridCol w:w="914"/>
        <w:gridCol w:w="6533"/>
      </w:tblGrid>
      <w:tr w:rsidR="00B768C1" w:rsidRPr="00D935B2" w14:paraId="1EDE8BCD" w14:textId="77777777">
        <w:trPr>
          <w:trHeight w:hRule="exact" w:val="287"/>
        </w:trPr>
        <w:tc>
          <w:tcPr>
            <w:tcW w:w="1185" w:type="dxa"/>
            <w:tcBorders>
              <w:bottom w:val="single" w:sz="4" w:space="0" w:color="CECECE"/>
            </w:tcBorders>
            <w:shd w:val="clear" w:color="auto" w:fill="CECECE"/>
          </w:tcPr>
          <w:p w14:paraId="787346B1" w14:textId="77777777"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666432" behindDoc="0" locked="0" layoutInCell="1" allowOverlap="1" wp14:anchorId="22B5E254" wp14:editId="36B88017">
                      <wp:simplePos x="0" y="0"/>
                      <wp:positionH relativeFrom="page">
                        <wp:posOffset>-3175</wp:posOffset>
                      </wp:positionH>
                      <wp:positionV relativeFrom="line">
                        <wp:posOffset>-95885</wp:posOffset>
                      </wp:positionV>
                      <wp:extent cx="2540" cy="2540"/>
                      <wp:effectExtent l="0" t="0" r="0" b="0"/>
                      <wp:wrapNone/>
                      <wp:docPr id="107" name="Freeform 107"/>
                      <wp:cNvGraphicFramePr/>
                      <a:graphic xmlns:a="http://schemas.openxmlformats.org/drawingml/2006/main">
                        <a:graphicData uri="http://schemas.microsoft.com/office/word/2010/wordprocessingShape">
                          <wps:wsp>
                            <wps:cNvSpPr/>
                            <wps:spPr>
                              <a:xfrm>
                                <a:off x="0" y="0"/>
                                <a:ext cx="2540" cy="2541"/>
                              </a:xfrm>
                              <a:custGeom>
                                <a:avLst/>
                                <a:gdLst/>
                                <a:ahLst/>
                                <a:cxnLst/>
                                <a:rect l="l" t="t" r="r" b="b"/>
                                <a:pathLst>
                                  <a:path w="2540" h="2541">
                                    <a:moveTo>
                                      <a:pt x="0" y="2541"/>
                                    </a:moveTo>
                                    <a:lnTo>
                                      <a:pt x="2540" y="2541"/>
                                    </a:lnTo>
                                    <a:lnTo>
                                      <a:pt x="2540" y="0"/>
                                    </a:lnTo>
                                    <a:lnTo>
                                      <a:pt x="0" y="0"/>
                                    </a:lnTo>
                                    <a:lnTo>
                                      <a:pt x="0" y="2541"/>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07" o:spid="_x0000_s1026" o:spt="100" style="position:absolute;left:0pt;margin-left:-0.25pt;margin-top:-7.55pt;height:0.2pt;width:0.2pt;mso-position-horizontal-relative:page;mso-position-vertical-relative:line;z-index:251666432;mso-width-relative:page;mso-height-relative:page;" fillcolor="#000000" filled="t" stroked="f" coordsize="2540,2541" o:gfxdata="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4E1c1gAAAAcBAAAPAAAAAAAAAAEAIAAAACIAAABkcnMvZG93bnJldi54bWxQSwECFAAU&#10;AAAACACHTuJAXoVEnCwCAAD5BAAADgAAAAAAAAABACAAAAAlAQAAZHJzL2Uyb0RvYy54bWxQSwUG&#10;AAAAAAYABgBZAQAAwwUAAAAA&#10;" path="m0,2541l2540,2541,2540,0,0,0,0,2541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67456" behindDoc="0" locked="0" layoutInCell="1" allowOverlap="1" wp14:anchorId="5F16C872" wp14:editId="0814B24E">
                      <wp:simplePos x="0" y="0"/>
                      <wp:positionH relativeFrom="page">
                        <wp:posOffset>-3175</wp:posOffset>
                      </wp:positionH>
                      <wp:positionV relativeFrom="line">
                        <wp:posOffset>-95885</wp:posOffset>
                      </wp:positionV>
                      <wp:extent cx="2540" cy="4445"/>
                      <wp:effectExtent l="0" t="0" r="0" b="0"/>
                      <wp:wrapNone/>
                      <wp:docPr id="108" name="Freeform 108"/>
                      <wp:cNvGraphicFramePr/>
                      <a:graphic xmlns:a="http://schemas.openxmlformats.org/drawingml/2006/main">
                        <a:graphicData uri="http://schemas.microsoft.com/office/word/2010/wordprocessingShape">
                          <wps:wsp>
                            <wps:cNvSpPr/>
                            <wps:spPr>
                              <a:xfrm>
                                <a:off x="0" y="0"/>
                                <a:ext cx="2540" cy="4444"/>
                              </a:xfrm>
                              <a:custGeom>
                                <a:avLst/>
                                <a:gdLst/>
                                <a:ahLst/>
                                <a:cxnLst/>
                                <a:rect l="l" t="t" r="r" b="b"/>
                                <a:pathLst>
                                  <a:path w="2540" h="4444">
                                    <a:moveTo>
                                      <a:pt x="0" y="4444"/>
                                    </a:moveTo>
                                    <a:lnTo>
                                      <a:pt x="2540" y="4444"/>
                                    </a:lnTo>
                                    <a:lnTo>
                                      <a:pt x="2540" y="0"/>
                                    </a:lnTo>
                                    <a:lnTo>
                                      <a:pt x="0" y="0"/>
                                    </a:lnTo>
                                    <a:lnTo>
                                      <a:pt x="0" y="44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08" o:spid="_x0000_s1026" o:spt="100" style="position:absolute;left:0pt;margin-left:-0.25pt;margin-top:-7.55pt;height:0.35pt;width:0.2pt;mso-position-horizontal-relative:page;mso-position-vertical-relative:line;z-index:251667456;mso-width-relative:page;mso-height-relative:page;" fillcolor="#000000" filled="t" stroked="f" coordsize="2540,4444" o:gfxdata="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dLaQkNQAAAAHAQAADwAAAAAAAAABACAAAAAiAAAAZHJzL2Rvd25yZXYueG1sUEsBAhQAFAAA&#10;AAgAh07iQP9sJGUsAgAA+QQAAA4AAAAAAAAAAQAgAAAAIwEAAGRycy9lMm9Eb2MueG1sUEsFBgAA&#10;AAAGAAYAWQEAAMEFAAAAAA==&#10;" path="m0,4444l2540,4444,2540,0,0,0,0,4444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68480" behindDoc="0" locked="0" layoutInCell="1" allowOverlap="1" wp14:anchorId="1D091B9A" wp14:editId="01749E71">
                      <wp:simplePos x="0" y="0"/>
                      <wp:positionH relativeFrom="page">
                        <wp:posOffset>-5715</wp:posOffset>
                      </wp:positionH>
                      <wp:positionV relativeFrom="line">
                        <wp:posOffset>-53340</wp:posOffset>
                      </wp:positionV>
                      <wp:extent cx="6350" cy="6350"/>
                      <wp:effectExtent l="0" t="0" r="0" b="0"/>
                      <wp:wrapNone/>
                      <wp:docPr id="109" name="Freeform 10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09" o:spid="_x0000_s1026" o:spt="100" style="position:absolute;left:0pt;margin-left:-0.45pt;margin-top:-4.2pt;height:0.5pt;width:0.5pt;mso-position-horizontal-relative:page;mso-position-vertical-relative:line;z-index:251668480;mso-width-relative:page;mso-height-relative:page;" fillcolor="#000000" filled="t" stroked="f" coordsize="6096,6096" o:gfxdata="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DlJbSDTAAAABAEAAA8AAAAAAAAAAQAgAAAAIgAAAGRycy9kb3ducmV2LnhtbFBLAQIUABQAAAAI&#10;AIdO4kDOYRt7KwIAAPkEAAAOAAAAAAAAAAEAIAAAACIBAABkcnMvZTJvRG9jLnhtbFBLBQYAAAAA&#10;BgAGAFkBAAC/BQ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69504" behindDoc="0" locked="0" layoutInCell="1" allowOverlap="1" wp14:anchorId="71EF1111" wp14:editId="7B6EA5F8">
                      <wp:simplePos x="0" y="0"/>
                      <wp:positionH relativeFrom="page">
                        <wp:posOffset>-5715</wp:posOffset>
                      </wp:positionH>
                      <wp:positionV relativeFrom="line">
                        <wp:posOffset>-53340</wp:posOffset>
                      </wp:positionV>
                      <wp:extent cx="6350" cy="6350"/>
                      <wp:effectExtent l="0" t="0" r="0" b="0"/>
                      <wp:wrapNone/>
                      <wp:docPr id="110" name="Freeform 11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10" o:spid="_x0000_s1026" o:spt="100" style="position:absolute;left:0pt;margin-left:-0.45pt;margin-top:-4.2pt;height:0.5pt;width:0.5pt;mso-position-horizontal-relative:page;mso-position-vertical-relative:line;z-index:251669504;mso-width-relative:page;mso-height-relative:page;" fillcolor="#000000" filled="t" stroked="f" coordsize="6096,6096" o:gfxdata="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5&#10;SW0g0wAAAAQBAAAPAAAAAAAAAAEAIAAAACIAAABkcnMvZG93bnJldi54bWxQSwECFAAUAAAACACH&#10;TuJARUzMEykCAAD5BAAADgAAAAAAAAABACAAAAAiAQAAZHJzL2Uyb0RvYy54bWxQSwUGAAAAAAYA&#10;BgBZAQAAvQU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70528" behindDoc="0" locked="0" layoutInCell="1" allowOverlap="1" wp14:anchorId="5EE21CF1" wp14:editId="237D4183">
                      <wp:simplePos x="0" y="0"/>
                      <wp:positionH relativeFrom="page">
                        <wp:posOffset>752475</wp:posOffset>
                      </wp:positionH>
                      <wp:positionV relativeFrom="line">
                        <wp:posOffset>-53340</wp:posOffset>
                      </wp:positionV>
                      <wp:extent cx="6350" cy="6350"/>
                      <wp:effectExtent l="0" t="0" r="0" b="0"/>
                      <wp:wrapNone/>
                      <wp:docPr id="111" name="Freeform 11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11" o:spid="_x0000_s1026" o:spt="100" style="position:absolute;left:0pt;margin-left:59.25pt;margin-top:-4.2pt;height:0.5pt;width:0.5pt;mso-position-horizontal-relative:page;mso-position-vertical-relative:line;z-index:251670528;mso-width-relative:page;mso-height-relative:page;" fillcolor="#000000" filled="t" stroked="f" coordsize="6096,6096" o:gfxdata="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0VhxGdYAAAAJAQAADwAAAAAAAAABACAAAAAiAAAAZHJzL2Rvd25yZXYueG1sUEsBAhQAFAAA&#10;AAgAh07iQOMOvGEqAgAA+QQAAA4AAAAAAAAAAQAgAAAAJQEAAGRycy9lMm9Eb2MueG1sUEsFBgAA&#10;AAAGAAYAWQEAAME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71552" behindDoc="0" locked="0" layoutInCell="1" allowOverlap="1" wp14:anchorId="17471104" wp14:editId="1C647270">
                      <wp:simplePos x="0" y="0"/>
                      <wp:positionH relativeFrom="page">
                        <wp:posOffset>752475</wp:posOffset>
                      </wp:positionH>
                      <wp:positionV relativeFrom="line">
                        <wp:posOffset>-53340</wp:posOffset>
                      </wp:positionV>
                      <wp:extent cx="6350" cy="6350"/>
                      <wp:effectExtent l="0" t="0" r="0" b="0"/>
                      <wp:wrapNone/>
                      <wp:docPr id="112" name="Freeform 11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12" o:spid="_x0000_s1026" o:spt="100" style="position:absolute;left:0pt;margin-left:59.25pt;margin-top:-4.2pt;height:0.5pt;width:0.5pt;mso-position-horizontal-relative:page;mso-position-vertical-relative:line;z-index:251671552;mso-width-relative:page;mso-height-relative:page;" fillcolor="#000000" filled="t" stroked="f" coordsize="6096,6096" o:gfxdata="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0VhxGdYAAAAJAQAADwAAAAAAAAABACAAAAAiAAAAZHJzL2Rvd25yZXYueG1sUEsBAhQAFAAA&#10;AAgAh07iQAnJLPcqAgAA+QQAAA4AAAAAAAAAAQAgAAAAJQEAAGRycy9lMm9Eb2MueG1sUEsFBgAA&#10;AAAGAAYAWQEAAMEFAAAAAA==&#10;" path="m0,6096l6096,6096,6096,0,0,0,0,6096xe">
                      <v:fill on="t" focussize="0,0"/>
                      <v:stroke on="f" weight="1pt"/>
                      <v:imagedata o:title=""/>
                      <o:lock v:ext="edit" aspectratio="f"/>
                    </v:shape>
                  </w:pict>
                </mc:Fallback>
              </mc:AlternateContent>
            </w:r>
            <w:r w:rsidRPr="00D935B2">
              <w:rPr>
                <w:rFonts w:ascii="Arial" w:hAnsi="Arial" w:cs="Arial"/>
                <w:color w:val="000000"/>
                <w:sz w:val="20"/>
                <w:szCs w:val="20"/>
                <w:lang w:val="fr-FR"/>
              </w:rPr>
              <w:t xml:space="preserve">CCTP pour   </w:t>
            </w:r>
          </w:p>
        </w:tc>
        <w:tc>
          <w:tcPr>
            <w:tcW w:w="914" w:type="dxa"/>
            <w:tcBorders>
              <w:top w:val="single" w:sz="4" w:space="0" w:color="CECECE"/>
              <w:bottom w:val="single" w:sz="4" w:space="0" w:color="CECECE"/>
            </w:tcBorders>
            <w:shd w:val="clear" w:color="auto" w:fill="CECECE"/>
          </w:tcPr>
          <w:p w14:paraId="796BFEFD" w14:textId="77777777"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672576" behindDoc="0" locked="0" layoutInCell="1" allowOverlap="1" wp14:anchorId="5486FE10" wp14:editId="59CDA1AC">
                      <wp:simplePos x="0" y="0"/>
                      <wp:positionH relativeFrom="page">
                        <wp:posOffset>6350</wp:posOffset>
                      </wp:positionH>
                      <wp:positionV relativeFrom="line">
                        <wp:posOffset>-89535</wp:posOffset>
                      </wp:positionV>
                      <wp:extent cx="2540" cy="2540"/>
                      <wp:effectExtent l="0" t="0" r="0" b="0"/>
                      <wp:wrapNone/>
                      <wp:docPr id="113" name="Freeform 113"/>
                      <wp:cNvGraphicFramePr/>
                      <a:graphic xmlns:a="http://schemas.openxmlformats.org/drawingml/2006/main">
                        <a:graphicData uri="http://schemas.microsoft.com/office/word/2010/wordprocessingShape">
                          <wps:wsp>
                            <wps:cNvSpPr/>
                            <wps:spPr>
                              <a:xfrm>
                                <a:off x="0" y="0"/>
                                <a:ext cx="2540" cy="2541"/>
                              </a:xfrm>
                              <a:custGeom>
                                <a:avLst/>
                                <a:gdLst/>
                                <a:ahLst/>
                                <a:cxnLst/>
                                <a:rect l="l" t="t" r="r" b="b"/>
                                <a:pathLst>
                                  <a:path w="2540" h="2541">
                                    <a:moveTo>
                                      <a:pt x="0" y="2541"/>
                                    </a:moveTo>
                                    <a:lnTo>
                                      <a:pt x="2540" y="2541"/>
                                    </a:lnTo>
                                    <a:lnTo>
                                      <a:pt x="2540" y="0"/>
                                    </a:lnTo>
                                    <a:lnTo>
                                      <a:pt x="0" y="0"/>
                                    </a:lnTo>
                                    <a:lnTo>
                                      <a:pt x="0" y="2541"/>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13" o:spid="_x0000_s1026" o:spt="100" style="position:absolute;left:0pt;margin-left:0.5pt;margin-top:-7.05pt;height:0.2pt;width:0.2pt;mso-position-horizontal-relative:page;mso-position-vertical-relative:line;z-index:251672576;mso-width-relative:page;mso-height-relative:page;" fillcolor="#000000" filled="t" stroked="f" coordsize="2540,2541" o:gfxdata="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XMQgU1gAAAAcBAAAPAAAAAAAAAAEAIAAAACIAAABkcnMvZG93bnJldi54bWxQSwECFAAU&#10;AAAACACHTuJAGP8zsSwCAAD5BAAADgAAAAAAAAABACAAAAAlAQAAZHJzL2Uyb0RvYy54bWxQSwUG&#10;AAAAAAYABgBZAQAAwwUAAAAA&#10;" path="m0,2541l2540,2541,2540,0,0,0,0,2541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73600" behindDoc="0" locked="0" layoutInCell="1" allowOverlap="1" wp14:anchorId="40C038F9" wp14:editId="29567B1B">
                      <wp:simplePos x="0" y="0"/>
                      <wp:positionH relativeFrom="page">
                        <wp:posOffset>6350</wp:posOffset>
                      </wp:positionH>
                      <wp:positionV relativeFrom="line">
                        <wp:posOffset>-86360</wp:posOffset>
                      </wp:positionV>
                      <wp:extent cx="2540" cy="1270"/>
                      <wp:effectExtent l="0" t="0" r="0" b="0"/>
                      <wp:wrapNone/>
                      <wp:docPr id="114" name="Freeform 114"/>
                      <wp:cNvGraphicFramePr/>
                      <a:graphic xmlns:a="http://schemas.openxmlformats.org/drawingml/2006/main">
                        <a:graphicData uri="http://schemas.microsoft.com/office/word/2010/wordprocessingShape">
                          <wps:wsp>
                            <wps:cNvSpPr/>
                            <wps:spPr>
                              <a:xfrm>
                                <a:off x="0" y="0"/>
                                <a:ext cx="2540" cy="1269"/>
                              </a:xfrm>
                              <a:custGeom>
                                <a:avLst/>
                                <a:gdLst/>
                                <a:ahLst/>
                                <a:cxnLst/>
                                <a:rect l="l" t="t" r="r" b="b"/>
                                <a:pathLst>
                                  <a:path w="2540" h="1269">
                                    <a:moveTo>
                                      <a:pt x="0" y="1269"/>
                                    </a:moveTo>
                                    <a:lnTo>
                                      <a:pt x="2540" y="1269"/>
                                    </a:lnTo>
                                    <a:lnTo>
                                      <a:pt x="2540" y="0"/>
                                    </a:lnTo>
                                    <a:lnTo>
                                      <a:pt x="0" y="0"/>
                                    </a:lnTo>
                                    <a:lnTo>
                                      <a:pt x="0" y="126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14" o:spid="_x0000_s1026" o:spt="100" style="position:absolute;left:0pt;margin-left:0.5pt;margin-top:-6.8pt;height:0.1pt;width:0.2pt;mso-position-horizontal-relative:page;mso-position-vertical-relative:line;z-index:251673600;mso-width-relative:page;mso-height-relative:page;" fillcolor="#000000" filled="t" stroked="f" coordsize="2540,1269" o:gfxdata="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O+rnA1AAAAAcBAAAPAAAAAAAAAAEAIAAAACIAAABkcnMvZG93bnJldi54bWxQSwECFAAU&#10;AAAACACHTuJAmQTPki4CAAD5BAAADgAAAAAAAAABACAAAAAjAQAAZHJzL2Uyb0RvYy54bWxQSwUG&#10;AAAAAAYABgBZAQAAwwUAAAAA&#10;" path="m0,1269l2540,1269,2540,0,0,0,0,1269xe">
                      <v:fill on="t" focussize="0,0"/>
                      <v:stroke on="f" weight="1pt"/>
                      <v:imagedata o:title=""/>
                      <o:lock v:ext="edit" aspectratio="f"/>
                    </v:shape>
                  </w:pict>
                </mc:Fallback>
              </mc:AlternateContent>
            </w:r>
            <w:r w:rsidRPr="00D935B2">
              <w:rPr>
                <w:rFonts w:ascii="Arial" w:hAnsi="Arial" w:cs="Arial"/>
                <w:color w:val="000000"/>
                <w:position w:val="-1"/>
                <w:sz w:val="20"/>
                <w:szCs w:val="20"/>
                <w:lang w:val="fr-FR"/>
              </w:rPr>
              <w:t xml:space="preserve">LOT  </w:t>
            </w:r>
            <w:r w:rsidRPr="00D935B2">
              <w:rPr>
                <w:rFonts w:ascii="Arial" w:hAnsi="Arial" w:cs="Arial"/>
                <w:color w:val="010302"/>
                <w:position w:val="-1"/>
                <w:lang w:val="fr-FR"/>
              </w:rPr>
              <w:t xml:space="preserve">  </w:t>
            </w:r>
          </w:p>
        </w:tc>
        <w:tc>
          <w:tcPr>
            <w:tcW w:w="6533" w:type="dxa"/>
            <w:tcBorders>
              <w:top w:val="single" w:sz="4" w:space="0" w:color="CECECE"/>
              <w:bottom w:val="single" w:sz="4" w:space="0" w:color="CECECE"/>
            </w:tcBorders>
            <w:shd w:val="clear" w:color="auto" w:fill="CECECE"/>
          </w:tcPr>
          <w:p w14:paraId="3F223881" w14:textId="77777777"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674624" behindDoc="0" locked="0" layoutInCell="1" allowOverlap="1" wp14:anchorId="75BD7BB2" wp14:editId="013F410C">
                      <wp:simplePos x="0" y="0"/>
                      <wp:positionH relativeFrom="page">
                        <wp:posOffset>3810</wp:posOffset>
                      </wp:positionH>
                      <wp:positionV relativeFrom="line">
                        <wp:posOffset>-89535</wp:posOffset>
                      </wp:positionV>
                      <wp:extent cx="2540" cy="2540"/>
                      <wp:effectExtent l="0" t="0" r="0" b="0"/>
                      <wp:wrapNone/>
                      <wp:docPr id="115" name="Freeform 115"/>
                      <wp:cNvGraphicFramePr/>
                      <a:graphic xmlns:a="http://schemas.openxmlformats.org/drawingml/2006/main">
                        <a:graphicData uri="http://schemas.microsoft.com/office/word/2010/wordprocessingShape">
                          <wps:wsp>
                            <wps:cNvSpPr/>
                            <wps:spPr>
                              <a:xfrm>
                                <a:off x="0" y="0"/>
                                <a:ext cx="2540" cy="2541"/>
                              </a:xfrm>
                              <a:custGeom>
                                <a:avLst/>
                                <a:gdLst/>
                                <a:ahLst/>
                                <a:cxnLst/>
                                <a:rect l="l" t="t" r="r" b="b"/>
                                <a:pathLst>
                                  <a:path w="2540" h="2541">
                                    <a:moveTo>
                                      <a:pt x="0" y="2541"/>
                                    </a:moveTo>
                                    <a:lnTo>
                                      <a:pt x="2540" y="2541"/>
                                    </a:lnTo>
                                    <a:lnTo>
                                      <a:pt x="2540" y="0"/>
                                    </a:lnTo>
                                    <a:lnTo>
                                      <a:pt x="0" y="0"/>
                                    </a:lnTo>
                                    <a:lnTo>
                                      <a:pt x="0" y="2541"/>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15" o:spid="_x0000_s1026" o:spt="100" style="position:absolute;left:0pt;margin-left:0.3pt;margin-top:-7.05pt;height:0.2pt;width:0.2pt;mso-position-horizontal-relative:page;mso-position-vertical-relative:line;z-index:251674624;mso-width-relative:page;mso-height-relative:page;" fillcolor="#000000" filled="t" stroked="f" coordsize="2540,2541" o:gfxdata="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qeorM1gAAAAYBAAAPAAAAAAAAAAEAIAAAACIAAABkcnMvZG93bnJldi54bWxQSwECFAAU&#10;AAAACACHTuJAjXZjRywCAAD5BAAADgAAAAAAAAABACAAAAAlAQAAZHJzL2Uyb0RvYy54bWxQSwUG&#10;AAAAAAYABgBZAQAAwwUAAAAA&#10;" path="m0,2541l2540,2541,2540,0,0,0,0,2541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75648" behindDoc="0" locked="0" layoutInCell="1" allowOverlap="1" wp14:anchorId="72AF13B1" wp14:editId="41935F31">
                      <wp:simplePos x="0" y="0"/>
                      <wp:positionH relativeFrom="page">
                        <wp:posOffset>3810</wp:posOffset>
                      </wp:positionH>
                      <wp:positionV relativeFrom="line">
                        <wp:posOffset>-86360</wp:posOffset>
                      </wp:positionV>
                      <wp:extent cx="6985" cy="1270"/>
                      <wp:effectExtent l="0" t="0" r="0" b="0"/>
                      <wp:wrapNone/>
                      <wp:docPr id="116" name="Freeform 116"/>
                      <wp:cNvGraphicFramePr/>
                      <a:graphic xmlns:a="http://schemas.openxmlformats.org/drawingml/2006/main">
                        <a:graphicData uri="http://schemas.microsoft.com/office/word/2010/wordprocessingShape">
                          <wps:wsp>
                            <wps:cNvSpPr/>
                            <wps:spPr>
                              <a:xfrm>
                                <a:off x="0" y="0"/>
                                <a:ext cx="6985" cy="1269"/>
                              </a:xfrm>
                              <a:custGeom>
                                <a:avLst/>
                                <a:gdLst/>
                                <a:ahLst/>
                                <a:cxnLst/>
                                <a:rect l="l" t="t" r="r" b="b"/>
                                <a:pathLst>
                                  <a:path w="6985" h="1269">
                                    <a:moveTo>
                                      <a:pt x="0" y="1269"/>
                                    </a:moveTo>
                                    <a:lnTo>
                                      <a:pt x="6985" y="1269"/>
                                    </a:lnTo>
                                    <a:lnTo>
                                      <a:pt x="6985" y="0"/>
                                    </a:lnTo>
                                    <a:lnTo>
                                      <a:pt x="0" y="0"/>
                                    </a:lnTo>
                                    <a:lnTo>
                                      <a:pt x="0" y="126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16" o:spid="_x0000_s1026" o:spt="100" style="position:absolute;left:0pt;margin-left:0.3pt;margin-top:-6.8pt;height:0.1pt;width:0.55pt;mso-position-horizontal-relative:page;mso-position-vertical-relative:line;z-index:251675648;mso-width-relative:page;mso-height-relative:page;" fillcolor="#000000" filled="t" stroked="f" coordsize="6985,1269" o:gfxdata="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FGRdd/VAAAABgEAAA8AAAAAAAAAAQAgAAAAIgAAAGRycy9kb3ducmV2LnhtbFBLAQIU&#10;ABQAAAAIAIdO4kAcirPoLwIAAPkEAAAOAAAAAAAAAAEAIAAAACQBAABkcnMvZTJvRG9jLnhtbFBL&#10;BQYAAAAABgAGAFkBAADFBQAAAAA=&#10;" path="m0,1269l6985,1269,6985,0,0,0,0,1269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76672" behindDoc="0" locked="0" layoutInCell="1" allowOverlap="1" wp14:anchorId="4DB7C3C6" wp14:editId="1DDE6F21">
                      <wp:simplePos x="0" y="0"/>
                      <wp:positionH relativeFrom="page">
                        <wp:posOffset>3839210</wp:posOffset>
                      </wp:positionH>
                      <wp:positionV relativeFrom="line">
                        <wp:posOffset>-89535</wp:posOffset>
                      </wp:positionV>
                      <wp:extent cx="2540" cy="2540"/>
                      <wp:effectExtent l="0" t="0" r="0" b="0"/>
                      <wp:wrapNone/>
                      <wp:docPr id="117" name="Freeform 117"/>
                      <wp:cNvGraphicFramePr/>
                      <a:graphic xmlns:a="http://schemas.openxmlformats.org/drawingml/2006/main">
                        <a:graphicData uri="http://schemas.microsoft.com/office/word/2010/wordprocessingShape">
                          <wps:wsp>
                            <wps:cNvSpPr/>
                            <wps:spPr>
                              <a:xfrm>
                                <a:off x="0" y="0"/>
                                <a:ext cx="2540" cy="2541"/>
                              </a:xfrm>
                              <a:custGeom>
                                <a:avLst/>
                                <a:gdLst/>
                                <a:ahLst/>
                                <a:cxnLst/>
                                <a:rect l="l" t="t" r="r" b="b"/>
                                <a:pathLst>
                                  <a:path w="2540" h="2541">
                                    <a:moveTo>
                                      <a:pt x="0" y="2541"/>
                                    </a:moveTo>
                                    <a:lnTo>
                                      <a:pt x="2540" y="2541"/>
                                    </a:lnTo>
                                    <a:lnTo>
                                      <a:pt x="2540" y="0"/>
                                    </a:lnTo>
                                    <a:lnTo>
                                      <a:pt x="0" y="0"/>
                                    </a:lnTo>
                                    <a:lnTo>
                                      <a:pt x="0" y="2541"/>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17" o:spid="_x0000_s1026" o:spt="100" style="position:absolute;left:0pt;margin-left:302.3pt;margin-top:-7.05pt;height:0.2pt;width:0.2pt;mso-position-horizontal-relative:page;mso-position-vertical-relative:line;z-index:251676672;mso-width-relative:page;mso-height-relative:page;" fillcolor="#000000" filled="t" stroked="f" coordsize="2540,2541" o:gfxdata="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Bku9OTbAAAACwEAAA8AAAAAAAAAAQAgAAAAIgAAAGRycy9kb3ducmV2LnhtbFBL&#10;AQIUABQAAAAIAIdO4kDB84OjLAIAAPkEAAAOAAAAAAAAAAEAIAAAACoBAABkcnMvZTJvRG9jLnht&#10;bFBLBQYAAAAABgAGAFkBAADIBQAAAAA=&#10;" path="m0,2541l2540,2541,2540,0,0,0,0,2541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77696" behindDoc="0" locked="0" layoutInCell="1" allowOverlap="1" wp14:anchorId="795A038D" wp14:editId="0D472BC4">
                      <wp:simplePos x="0" y="0"/>
                      <wp:positionH relativeFrom="page">
                        <wp:posOffset>3839210</wp:posOffset>
                      </wp:positionH>
                      <wp:positionV relativeFrom="line">
                        <wp:posOffset>-89535</wp:posOffset>
                      </wp:positionV>
                      <wp:extent cx="2540" cy="4445"/>
                      <wp:effectExtent l="0" t="0" r="0" b="0"/>
                      <wp:wrapNone/>
                      <wp:docPr id="118" name="Freeform 118"/>
                      <wp:cNvGraphicFramePr/>
                      <a:graphic xmlns:a="http://schemas.openxmlformats.org/drawingml/2006/main">
                        <a:graphicData uri="http://schemas.microsoft.com/office/word/2010/wordprocessingShape">
                          <wps:wsp>
                            <wps:cNvSpPr/>
                            <wps:spPr>
                              <a:xfrm>
                                <a:off x="0" y="0"/>
                                <a:ext cx="2540" cy="4444"/>
                              </a:xfrm>
                              <a:custGeom>
                                <a:avLst/>
                                <a:gdLst/>
                                <a:ahLst/>
                                <a:cxnLst/>
                                <a:rect l="l" t="t" r="r" b="b"/>
                                <a:pathLst>
                                  <a:path w="2540" h="4444">
                                    <a:moveTo>
                                      <a:pt x="0" y="4444"/>
                                    </a:moveTo>
                                    <a:lnTo>
                                      <a:pt x="2540" y="4444"/>
                                    </a:lnTo>
                                    <a:lnTo>
                                      <a:pt x="2540" y="0"/>
                                    </a:lnTo>
                                    <a:lnTo>
                                      <a:pt x="0" y="0"/>
                                    </a:lnTo>
                                    <a:lnTo>
                                      <a:pt x="0" y="44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18" o:spid="_x0000_s1026" o:spt="100" style="position:absolute;left:0pt;margin-left:302.3pt;margin-top:-7.05pt;height:0.35pt;width:0.2pt;mso-position-horizontal-relative:page;mso-position-vertical-relative:line;z-index:251677696;mso-width-relative:page;mso-height-relative:page;" fillcolor="#000000" filled="t" stroked="f" coordsize="2540,4444" o:gfxdata="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mg1n3YAAAACwEAAA8AAAAAAAAAAQAgAAAAIgAAAGRycy9kb3ducmV2LnhtbFBLAQIU&#10;ABQAAAAIAIdO4kBgGuNaLAIAAPkEAAAOAAAAAAAAAAEAIAAAACcBAABkcnMvZTJvRG9jLnhtbFBL&#10;BQYAAAAABgAGAFkBAADFBQAAAAA=&#10;" path="m0,4444l2540,4444,2540,0,0,0,0,4444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78720" behindDoc="0" locked="0" layoutInCell="1" allowOverlap="1" wp14:anchorId="7E66B546" wp14:editId="45452BAD">
                      <wp:simplePos x="0" y="0"/>
                      <wp:positionH relativeFrom="page">
                        <wp:posOffset>0</wp:posOffset>
                      </wp:positionH>
                      <wp:positionV relativeFrom="line">
                        <wp:posOffset>-46990</wp:posOffset>
                      </wp:positionV>
                      <wp:extent cx="6350" cy="6350"/>
                      <wp:effectExtent l="0" t="0" r="0" b="0"/>
                      <wp:wrapNone/>
                      <wp:docPr id="119" name="Freeform 11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CECECE">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19" o:spid="_x0000_s1026" o:spt="100" style="position:absolute;left:0pt;margin-left:0pt;margin-top:-3.7pt;height:0.5pt;width:0.5pt;mso-position-horizontal-relative:page;mso-position-vertical-relative:line;z-index:251678720;mso-width-relative:page;mso-height-relative:page;" fillcolor="#CECECE" filled="t" stroked="f" coordsize="6096,6096" o:gfxdata="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RZjyb0wAAAAQBAAAPAAAAAAAAAAEAIAAAACIAAABkcnMvZG93bnJldi54bWxQSwECFAAU&#10;AAAACACHTuJADm9Yhi8CAAD5BAAADgAAAAAAAAABACAAAAAiAQAAZHJzL2Uyb0RvYy54bWxQSwUG&#10;AAAAAAYABgBZAQAAwwU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79744" behindDoc="0" locked="0" layoutInCell="1" allowOverlap="1" wp14:anchorId="09A95F65" wp14:editId="41BD6D79">
                      <wp:simplePos x="0" y="0"/>
                      <wp:positionH relativeFrom="page">
                        <wp:posOffset>4148455</wp:posOffset>
                      </wp:positionH>
                      <wp:positionV relativeFrom="line">
                        <wp:posOffset>-46990</wp:posOffset>
                      </wp:positionV>
                      <wp:extent cx="6350" cy="6350"/>
                      <wp:effectExtent l="0" t="0" r="0" b="0"/>
                      <wp:wrapNone/>
                      <wp:docPr id="120" name="Freeform 12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CECECE">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20" o:spid="_x0000_s1026" o:spt="100" style="position:absolute;left:0pt;margin-left:326.65pt;margin-top:-3.7pt;height:0.5pt;width:0.5pt;mso-position-horizontal-relative:page;mso-position-vertical-relative:line;z-index:251679744;mso-width-relative:page;mso-height-relative:page;" fillcolor="#CECECE" filled="t" stroked="f" coordsize="6096,6096" o:gfxdata="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kxR2GNgAAAAJAQAADwAAAAAAAAABACAAAAAiAAAAZHJzL2Rvd25yZXYueG1sUEsB&#10;AhQAFAAAAAgAh07iQLuvAZEuAgAA+QQAAA4AAAAAAAAAAQAgAAAAJwEAAGRycy9lMm9Eb2MueG1s&#10;UEsFBgAAAAAGAAYAWQEAAMc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80768" behindDoc="0" locked="0" layoutInCell="1" allowOverlap="1" wp14:anchorId="1B1D9540" wp14:editId="58F36701">
                      <wp:simplePos x="0" y="0"/>
                      <wp:positionH relativeFrom="page">
                        <wp:posOffset>4148455</wp:posOffset>
                      </wp:positionH>
                      <wp:positionV relativeFrom="line">
                        <wp:posOffset>-46990</wp:posOffset>
                      </wp:positionV>
                      <wp:extent cx="6350" cy="6350"/>
                      <wp:effectExtent l="0" t="0" r="0" b="0"/>
                      <wp:wrapNone/>
                      <wp:docPr id="121" name="Freeform 12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21" o:spid="_x0000_s1026" o:spt="100" style="position:absolute;left:0pt;margin-left:326.65pt;margin-top:-3.7pt;height:0.5pt;width:0.5pt;mso-position-horizontal-relative:page;mso-position-vertical-relative:line;z-index:251680768;mso-width-relative:page;mso-height-relative:page;" fillcolor="#000000" filled="t" stroked="f" coordsize="6096,6096" o:gfxdata="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JAwzv7XAAAACQEAAA8AAAAAAAAAAQAgAAAAIgAAAGRycy9kb3ducmV2LnhtbFBLAQIUABQA&#10;AAAIAIdO4kBClfUhKgIAAPkEAAAOAAAAAAAAAAEAIAAAACYBAABkcnMvZTJvRG9jLnhtbFBLBQYA&#10;AAAABgAGAFkBAADCBQAAAAA=&#10;" path="m0,6096l6096,6096,6096,0,0,0,0,6096xe">
                      <v:fill on="t" focussize="0,0"/>
                      <v:stroke on="f" weight="1pt"/>
                      <v:imagedata o:title=""/>
                      <o:lock v:ext="edit" aspectratio="f"/>
                    </v:shape>
                  </w:pict>
                </mc:Fallback>
              </mc:AlternateContent>
            </w:r>
            <w:r w:rsidRPr="00D935B2">
              <w:rPr>
                <w:rFonts w:ascii="Arial" w:hAnsi="Arial" w:cs="Arial"/>
                <w:color w:val="000000"/>
                <w:position w:val="-1"/>
                <w:sz w:val="20"/>
                <w:szCs w:val="20"/>
                <w:lang w:val="fr-FR"/>
              </w:rPr>
              <w:t xml:space="preserve">Désignation  </w:t>
            </w:r>
            <w:r w:rsidRPr="00D935B2">
              <w:rPr>
                <w:rFonts w:ascii="Arial" w:hAnsi="Arial" w:cs="Arial"/>
                <w:color w:val="010302"/>
                <w:position w:val="-1"/>
                <w:lang w:val="fr-FR"/>
              </w:rPr>
              <w:t xml:space="preserve">  </w:t>
            </w:r>
          </w:p>
        </w:tc>
      </w:tr>
      <w:tr w:rsidR="00B768C1" w:rsidRPr="00D935B2" w14:paraId="2F6BE8BE" w14:textId="77777777">
        <w:trPr>
          <w:trHeight w:hRule="exact" w:val="143"/>
        </w:trPr>
        <w:tc>
          <w:tcPr>
            <w:tcW w:w="1185" w:type="dxa"/>
            <w:tcBorders>
              <w:top w:val="single" w:sz="4" w:space="0" w:color="CECECE"/>
            </w:tcBorders>
            <w:shd w:val="clear" w:color="auto" w:fill="CECECE"/>
          </w:tcPr>
          <w:p w14:paraId="5AA5F044" w14:textId="77777777" w:rsidR="00B768C1" w:rsidRPr="00D935B2" w:rsidRDefault="00B768C1" w:rsidP="007F21CB">
            <w:pPr>
              <w:spacing w:line="276" w:lineRule="auto"/>
              <w:jc w:val="both"/>
              <w:rPr>
                <w:rFonts w:ascii="Arial" w:hAnsi="Arial" w:cs="Arial"/>
                <w:color w:val="000000" w:themeColor="text1"/>
                <w:sz w:val="1"/>
                <w:szCs w:val="1"/>
                <w:lang w:val="fr-FR"/>
              </w:rPr>
            </w:pPr>
          </w:p>
        </w:tc>
        <w:tc>
          <w:tcPr>
            <w:tcW w:w="914" w:type="dxa"/>
            <w:tcBorders>
              <w:top w:val="single" w:sz="4" w:space="0" w:color="CECECE"/>
            </w:tcBorders>
            <w:shd w:val="clear" w:color="auto" w:fill="CECECE"/>
          </w:tcPr>
          <w:p w14:paraId="2AFF54C5" w14:textId="77777777" w:rsidR="00B768C1" w:rsidRPr="00D935B2" w:rsidRDefault="00B768C1" w:rsidP="007F21CB">
            <w:pPr>
              <w:spacing w:line="276" w:lineRule="auto"/>
              <w:jc w:val="both"/>
              <w:rPr>
                <w:rFonts w:ascii="Arial" w:hAnsi="Arial" w:cs="Arial"/>
                <w:color w:val="000000" w:themeColor="text1"/>
                <w:sz w:val="1"/>
                <w:szCs w:val="1"/>
                <w:lang w:val="fr-FR"/>
              </w:rPr>
            </w:pPr>
          </w:p>
        </w:tc>
        <w:tc>
          <w:tcPr>
            <w:tcW w:w="6533" w:type="dxa"/>
            <w:tcBorders>
              <w:top w:val="single" w:sz="4" w:space="0" w:color="CECECE"/>
            </w:tcBorders>
            <w:shd w:val="clear" w:color="auto" w:fill="CECECE"/>
          </w:tcPr>
          <w:p w14:paraId="2063CAE8" w14:textId="77777777" w:rsidR="00B768C1" w:rsidRPr="00D935B2" w:rsidRDefault="00000000" w:rsidP="007F21CB">
            <w:pPr>
              <w:spacing w:line="276" w:lineRule="auto"/>
              <w:jc w:val="both"/>
              <w:rPr>
                <w:rFonts w:ascii="Arial" w:hAnsi="Arial" w:cs="Arial"/>
                <w:color w:val="000000" w:themeColor="text1"/>
                <w:sz w:val="1"/>
                <w:szCs w:val="1"/>
                <w:lang w:val="fr-FR"/>
              </w:rPr>
            </w:pPr>
            <w:r w:rsidRPr="00D935B2">
              <w:rPr>
                <w:rFonts w:ascii="Arial" w:hAnsi="Arial" w:cs="Arial"/>
                <w:noProof/>
              </w:rPr>
              <mc:AlternateContent>
                <mc:Choice Requires="wps">
                  <w:drawing>
                    <wp:anchor distT="0" distB="0" distL="114300" distR="114300" simplePos="0" relativeHeight="251681792" behindDoc="0" locked="0" layoutInCell="1" allowOverlap="1" wp14:anchorId="0CC37865" wp14:editId="41EE64CD">
                      <wp:simplePos x="0" y="0"/>
                      <wp:positionH relativeFrom="page">
                        <wp:posOffset>3810</wp:posOffset>
                      </wp:positionH>
                      <wp:positionV relativeFrom="paragraph">
                        <wp:posOffset>71120</wp:posOffset>
                      </wp:positionV>
                      <wp:extent cx="6985" cy="4445"/>
                      <wp:effectExtent l="0" t="0" r="0" b="0"/>
                      <wp:wrapNone/>
                      <wp:docPr id="122" name="Freeform 122"/>
                      <wp:cNvGraphicFramePr/>
                      <a:graphic xmlns:a="http://schemas.openxmlformats.org/drawingml/2006/main">
                        <a:graphicData uri="http://schemas.microsoft.com/office/word/2010/wordprocessingShape">
                          <wps:wsp>
                            <wps:cNvSpPr/>
                            <wps:spPr>
                              <a:xfrm>
                                <a:off x="0" y="0"/>
                                <a:ext cx="6985" cy="4445"/>
                              </a:xfrm>
                              <a:custGeom>
                                <a:avLst/>
                                <a:gdLst/>
                                <a:ahLst/>
                                <a:cxnLst/>
                                <a:rect l="l" t="t" r="r" b="b"/>
                                <a:pathLst>
                                  <a:path w="6985" h="4445">
                                    <a:moveTo>
                                      <a:pt x="0" y="4445"/>
                                    </a:moveTo>
                                    <a:lnTo>
                                      <a:pt x="6985" y="4445"/>
                                    </a:lnTo>
                                    <a:lnTo>
                                      <a:pt x="6985" y="0"/>
                                    </a:lnTo>
                                    <a:lnTo>
                                      <a:pt x="0" y="0"/>
                                    </a:lnTo>
                                    <a:lnTo>
                                      <a:pt x="0" y="444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22" o:spid="_x0000_s1026" o:spt="100" style="position:absolute;left:0pt;margin-left:0.3pt;margin-top:5.6pt;height:0.35pt;width:0.55pt;mso-position-horizontal-relative:page;z-index:251681792;mso-width-relative:page;mso-height-relative:page;" fillcolor="#000000" filled="t" stroked="f" coordsize="6985,4445" o:gfxdata="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kc8OEzwAAAAQBAAAPAAAAAAAAAAEAIAAAACIAAABkcnMvZG93bnJldi54bWxQSwECFAAUAAAA&#10;CACHTuJAkK9znjACAAD5BAAADgAAAAAAAAABACAAAAAeAQAAZHJzL2Uyb0RvYy54bWxQSwUGAAAA&#10;AAYABgBZAQAAwAUAAAAA&#10;" path="m0,4445l6985,4445,6985,0,0,0,0,444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82816" behindDoc="0" locked="0" layoutInCell="1" allowOverlap="1" wp14:anchorId="719DE975" wp14:editId="5212174D">
                      <wp:simplePos x="0" y="0"/>
                      <wp:positionH relativeFrom="page">
                        <wp:posOffset>3839210</wp:posOffset>
                      </wp:positionH>
                      <wp:positionV relativeFrom="paragraph">
                        <wp:posOffset>73025</wp:posOffset>
                      </wp:positionV>
                      <wp:extent cx="2540" cy="4445"/>
                      <wp:effectExtent l="0" t="0" r="0" b="0"/>
                      <wp:wrapNone/>
                      <wp:docPr id="123" name="Freeform 123"/>
                      <wp:cNvGraphicFramePr/>
                      <a:graphic xmlns:a="http://schemas.openxmlformats.org/drawingml/2006/main">
                        <a:graphicData uri="http://schemas.microsoft.com/office/word/2010/wordprocessingShape">
                          <wps:wsp>
                            <wps:cNvSpPr/>
                            <wps:spPr>
                              <a:xfrm>
                                <a:off x="0" y="0"/>
                                <a:ext cx="2540" cy="4444"/>
                              </a:xfrm>
                              <a:custGeom>
                                <a:avLst/>
                                <a:gdLst/>
                                <a:ahLst/>
                                <a:cxnLst/>
                                <a:rect l="l" t="t" r="r" b="b"/>
                                <a:pathLst>
                                  <a:path w="2540" h="4444">
                                    <a:moveTo>
                                      <a:pt x="0" y="4444"/>
                                    </a:moveTo>
                                    <a:lnTo>
                                      <a:pt x="2540" y="4444"/>
                                    </a:lnTo>
                                    <a:lnTo>
                                      <a:pt x="2540" y="0"/>
                                    </a:lnTo>
                                    <a:lnTo>
                                      <a:pt x="0" y="0"/>
                                    </a:lnTo>
                                    <a:lnTo>
                                      <a:pt x="0" y="44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23" o:spid="_x0000_s1026" o:spt="100" style="position:absolute;left:0pt;margin-left:302.3pt;margin-top:5.75pt;height:0.35pt;width:0.2pt;mso-position-horizontal-relative:page;z-index:251682816;mso-width-relative:page;mso-height-relative:page;" fillcolor="#000000" filled="t" stroked="f" coordsize="2540,4444" o:gfxdata="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nQwGC1gAAAAkBAAAPAAAAAAAAAAEAIAAAACIAAABkcnMvZG93bnJldi54bWxQSwECFAAU&#10;AAAACACHTuJAmV9aqSwCAAD5BAAADgAAAAAAAAABACAAAAAlAQAAZHJzL2Uyb0RvYy54bWxQSwUG&#10;AAAAAAYABgBZAQAAwwUAAAAA&#10;" path="m0,4444l2540,4444,2540,0,0,0,0,4444xe">
                      <v:fill on="t" focussize="0,0"/>
                      <v:stroke on="f" weight="1pt"/>
                      <v:imagedata o:title=""/>
                      <o:lock v:ext="edit" aspectratio="f"/>
                    </v:shape>
                  </w:pict>
                </mc:Fallback>
              </mc:AlternateContent>
            </w:r>
          </w:p>
        </w:tc>
      </w:tr>
      <w:tr w:rsidR="00B768C1" w:rsidRPr="00D935B2" w14:paraId="32E665E2" w14:textId="77777777">
        <w:trPr>
          <w:trHeight w:hRule="exact" w:val="369"/>
        </w:trPr>
        <w:tc>
          <w:tcPr>
            <w:tcW w:w="1185" w:type="dxa"/>
          </w:tcPr>
          <w:p w14:paraId="59CC9F48" w14:textId="77777777"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683840" behindDoc="0" locked="0" layoutInCell="1" allowOverlap="1" wp14:anchorId="1B14D119" wp14:editId="08A663AF">
                      <wp:simplePos x="0" y="0"/>
                      <wp:positionH relativeFrom="page">
                        <wp:posOffset>-3175</wp:posOffset>
                      </wp:positionH>
                      <wp:positionV relativeFrom="line">
                        <wp:posOffset>-38100</wp:posOffset>
                      </wp:positionV>
                      <wp:extent cx="2540" cy="4445"/>
                      <wp:effectExtent l="0" t="0" r="0" b="0"/>
                      <wp:wrapNone/>
                      <wp:docPr id="124" name="Freeform 124"/>
                      <wp:cNvGraphicFramePr/>
                      <a:graphic xmlns:a="http://schemas.openxmlformats.org/drawingml/2006/main">
                        <a:graphicData uri="http://schemas.microsoft.com/office/word/2010/wordprocessingShape">
                          <wps:wsp>
                            <wps:cNvSpPr/>
                            <wps:spPr>
                              <a:xfrm>
                                <a:off x="0" y="0"/>
                                <a:ext cx="2540" cy="4444"/>
                              </a:xfrm>
                              <a:custGeom>
                                <a:avLst/>
                                <a:gdLst/>
                                <a:ahLst/>
                                <a:cxnLst/>
                                <a:rect l="l" t="t" r="r" b="b"/>
                                <a:pathLst>
                                  <a:path w="2540" h="4444">
                                    <a:moveTo>
                                      <a:pt x="0" y="4444"/>
                                    </a:moveTo>
                                    <a:lnTo>
                                      <a:pt x="2540" y="4444"/>
                                    </a:lnTo>
                                    <a:lnTo>
                                      <a:pt x="2540" y="0"/>
                                    </a:lnTo>
                                    <a:lnTo>
                                      <a:pt x="0" y="0"/>
                                    </a:lnTo>
                                    <a:lnTo>
                                      <a:pt x="0" y="44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24" o:spid="_x0000_s1026" o:spt="100" style="position:absolute;left:0pt;margin-left:-0.25pt;margin-top:-3pt;height:0.35pt;width:0.2pt;mso-position-horizontal-relative:page;mso-position-vertical-relative:line;z-index:251683840;mso-width-relative:page;mso-height-relative:page;" fillcolor="#000000" filled="t" stroked="f" coordsize="2540,4444" o:gfxdata="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Y4PEZNQAAAAFAQAADwAAAAAAAAABACAAAAAiAAAAZHJzL2Rvd25yZXYueG1sUEsBAhQAFAAA&#10;AAgAh07iQKqUei0sAgAA+QQAAA4AAAAAAAAAAQAgAAAAIwEAAGRycy9lMm9Eb2MueG1sUEsFBgAA&#10;AAAGAAYAWQEAAMEFAAAAAA==&#10;" path="m0,4444l2540,4444,2540,0,0,0,0,4444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84864" behindDoc="0" locked="0" layoutInCell="1" allowOverlap="1" wp14:anchorId="724ADB81" wp14:editId="3CD3E723">
                      <wp:simplePos x="0" y="0"/>
                      <wp:positionH relativeFrom="page">
                        <wp:posOffset>-5715</wp:posOffset>
                      </wp:positionH>
                      <wp:positionV relativeFrom="line">
                        <wp:posOffset>-32385</wp:posOffset>
                      </wp:positionV>
                      <wp:extent cx="6350" cy="6350"/>
                      <wp:effectExtent l="0" t="0" r="0" b="0"/>
                      <wp:wrapNone/>
                      <wp:docPr id="125" name="Freeform 12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25" o:spid="_x0000_s1026" o:spt="100" style="position:absolute;left:0pt;margin-left:-0.45pt;margin-top:-2.55pt;height:0.5pt;width:0.5pt;mso-position-horizontal-relative:page;mso-position-vertical-relative:line;z-index:251684864;mso-width-relative:page;mso-height-relative:page;" fillcolor="#000000" filled="t" stroked="f" coordsize="6096,6096" o:gfxdata="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acCeFdIAAAAEAQAADwAAAAAAAAABACAAAAAiAAAAZHJzL2Rvd25yZXYueG1sUEsBAhQAFAAAAAgA&#10;h07iQJuZRTMrAgAA+QQAAA4AAAAAAAAAAQAgAAAAIQEAAGRycy9lMm9Eb2MueG1sUEsFBgAAAAAG&#10;AAYAWQEAAL4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85888" behindDoc="0" locked="0" layoutInCell="1" allowOverlap="1" wp14:anchorId="28570C8C" wp14:editId="2E8920BD">
                      <wp:simplePos x="0" y="0"/>
                      <wp:positionH relativeFrom="page">
                        <wp:posOffset>752475</wp:posOffset>
                      </wp:positionH>
                      <wp:positionV relativeFrom="line">
                        <wp:posOffset>-32385</wp:posOffset>
                      </wp:positionV>
                      <wp:extent cx="6350" cy="6350"/>
                      <wp:effectExtent l="0" t="0" r="0" b="0"/>
                      <wp:wrapNone/>
                      <wp:docPr id="126" name="Freeform 12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26" o:spid="_x0000_s1026" o:spt="100" style="position:absolute;left:0pt;margin-left:59.25pt;margin-top:-2.55pt;height:0.5pt;width:0.5pt;mso-position-horizontal-relative:page;mso-position-vertical-relative:line;z-index:251685888;mso-width-relative:page;mso-height-relative:page;" fillcolor="#000000" filled="t" stroked="f" coordsize="6096,6096" o:gfxdata="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9+HcX1QAAAAkBAAAPAAAAAAAAAAEAIAAAACIAAABkcnMvZG93bnJldi54bWxQSwECFAAUAAAA&#10;CACHTuJAcV7VpSoCAAD5BAAADgAAAAAAAAABACAAAAAkAQAAZHJzL2Uyb0RvYy54bWxQSwUGAAAA&#10;AAYABgBZAQAAwAUAAAAA&#10;" path="m0,6096l6096,6096,6096,0,0,0,0,6096xe">
                      <v:fill on="t" focussize="0,0"/>
                      <v:stroke on="f" weight="1pt"/>
                      <v:imagedata o:title=""/>
                      <o:lock v:ext="edit" aspectratio="f"/>
                    </v:shape>
                  </w:pict>
                </mc:Fallback>
              </mc:AlternateContent>
            </w:r>
            <w:r w:rsidRPr="00D935B2">
              <w:rPr>
                <w:rFonts w:ascii="Arial" w:hAnsi="Arial" w:cs="Arial"/>
                <w:color w:val="010302"/>
                <w:lang w:val="fr-FR"/>
              </w:rPr>
              <w:t xml:space="preserve">X  </w:t>
            </w:r>
          </w:p>
        </w:tc>
        <w:tc>
          <w:tcPr>
            <w:tcW w:w="914" w:type="dxa"/>
          </w:tcPr>
          <w:p w14:paraId="1A077A54" w14:textId="77777777"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686912" behindDoc="0" locked="0" layoutInCell="1" allowOverlap="1" wp14:anchorId="5DB9D03E" wp14:editId="3C76D5B5">
                      <wp:simplePos x="0" y="0"/>
                      <wp:positionH relativeFrom="page">
                        <wp:posOffset>6350</wp:posOffset>
                      </wp:positionH>
                      <wp:positionV relativeFrom="line">
                        <wp:posOffset>-26035</wp:posOffset>
                      </wp:positionV>
                      <wp:extent cx="2540" cy="4445"/>
                      <wp:effectExtent l="0" t="0" r="0" b="0"/>
                      <wp:wrapNone/>
                      <wp:docPr id="127" name="Freeform 127"/>
                      <wp:cNvGraphicFramePr/>
                      <a:graphic xmlns:a="http://schemas.openxmlformats.org/drawingml/2006/main">
                        <a:graphicData uri="http://schemas.microsoft.com/office/word/2010/wordprocessingShape">
                          <wps:wsp>
                            <wps:cNvSpPr/>
                            <wps:spPr>
                              <a:xfrm>
                                <a:off x="0" y="0"/>
                                <a:ext cx="2540" cy="4444"/>
                              </a:xfrm>
                              <a:custGeom>
                                <a:avLst/>
                                <a:gdLst/>
                                <a:ahLst/>
                                <a:cxnLst/>
                                <a:rect l="l" t="t" r="r" b="b"/>
                                <a:pathLst>
                                  <a:path w="2540" h="4444">
                                    <a:moveTo>
                                      <a:pt x="0" y="4444"/>
                                    </a:moveTo>
                                    <a:lnTo>
                                      <a:pt x="2540" y="4444"/>
                                    </a:lnTo>
                                    <a:lnTo>
                                      <a:pt x="2540" y="0"/>
                                    </a:lnTo>
                                    <a:lnTo>
                                      <a:pt x="0" y="0"/>
                                    </a:lnTo>
                                    <a:lnTo>
                                      <a:pt x="0" y="44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27" o:spid="_x0000_s1026" o:spt="100" style="position:absolute;left:0pt;margin-left:0.5pt;margin-top:-2.05pt;height:0.35pt;width:0.2pt;mso-position-horizontal-relative:page;mso-position-vertical-relative:line;z-index:251686912;mso-width-relative:page;mso-height-relative:page;" fillcolor="#000000" filled="t" stroked="f" coordsize="2540,4444" o:gfxdata="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EfXm6XTAAAABQEAAA8AAAAAAAAAAQAgAAAAIgAAAGRycy9kb3ducmV2LnhtbFBLAQIUABQAAAAI&#10;AIdO4kBAU+q7KwIAAPkEAAAOAAAAAAAAAAEAIAAAACIBAABkcnMvZTJvRG9jLnhtbFBLBQYAAAAA&#10;BgAGAFkBAAC/BQAAAAA=&#10;" path="m0,4444l2540,4444,2540,0,0,0,0,4444xe">
                      <v:fill on="t" focussize="0,0"/>
                      <v:stroke on="f" weight="1pt"/>
                      <v:imagedata o:title=""/>
                      <o:lock v:ext="edit" aspectratio="f"/>
                    </v:shape>
                  </w:pict>
                </mc:Fallback>
              </mc:AlternateContent>
            </w:r>
            <w:r w:rsidRPr="00D935B2">
              <w:rPr>
                <w:rFonts w:ascii="Arial" w:hAnsi="Arial" w:cs="Arial"/>
                <w:color w:val="000000"/>
                <w:sz w:val="20"/>
                <w:szCs w:val="20"/>
                <w:lang w:val="fr-FR"/>
              </w:rPr>
              <w:t>01</w:t>
            </w:r>
            <w:r w:rsidRPr="00D935B2">
              <w:rPr>
                <w:rFonts w:ascii="Arial" w:hAnsi="Arial" w:cs="Arial"/>
                <w:color w:val="000000"/>
                <w:lang w:val="fr-FR"/>
              </w:rPr>
              <w:t xml:space="preserve">  </w:t>
            </w:r>
          </w:p>
        </w:tc>
        <w:tc>
          <w:tcPr>
            <w:tcW w:w="6533" w:type="dxa"/>
          </w:tcPr>
          <w:p w14:paraId="2BECB4F2" w14:textId="77777777"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687936" behindDoc="0" locked="0" layoutInCell="1" allowOverlap="1" wp14:anchorId="35F14BE8" wp14:editId="04F9E43E">
                      <wp:simplePos x="0" y="0"/>
                      <wp:positionH relativeFrom="page">
                        <wp:posOffset>0</wp:posOffset>
                      </wp:positionH>
                      <wp:positionV relativeFrom="line">
                        <wp:posOffset>-32385</wp:posOffset>
                      </wp:positionV>
                      <wp:extent cx="6350" cy="6350"/>
                      <wp:effectExtent l="0" t="0" r="0" b="0"/>
                      <wp:wrapNone/>
                      <wp:docPr id="128" name="Freeform 12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28" o:spid="_x0000_s1026" o:spt="100" style="position:absolute;left:0pt;margin-left:0pt;margin-top:-2.55pt;height:0.5pt;width:0.5pt;mso-position-horizontal-relative:page;mso-position-vertical-relative:line;z-index:251687936;mso-width-relative:page;mso-height-relative:page;" fillcolor="#000000" filled="t" stroked="f" coordsize="6096,6096" o:gfxdata="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n&#10;d5sE0gAAAAQBAAAPAAAAAAAAAAEAIAAAACIAAABkcnMvZG93bnJldi54bWxQSwECFAAUAAAACACH&#10;TuJAVs7ldioCAAD5BAAADgAAAAAAAAABACAAAAAhAQAAZHJzL2Uyb0RvYy54bWxQSwUGAAAAAAYA&#10;BgBZAQAAvQU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88960" behindDoc="0" locked="0" layoutInCell="1" allowOverlap="1" wp14:anchorId="01B5D3A7" wp14:editId="378558D4">
                      <wp:simplePos x="0" y="0"/>
                      <wp:positionH relativeFrom="page">
                        <wp:posOffset>4148455</wp:posOffset>
                      </wp:positionH>
                      <wp:positionV relativeFrom="line">
                        <wp:posOffset>-32385</wp:posOffset>
                      </wp:positionV>
                      <wp:extent cx="6350" cy="6350"/>
                      <wp:effectExtent l="0" t="0" r="0" b="0"/>
                      <wp:wrapNone/>
                      <wp:docPr id="129" name="Freeform 12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29" o:spid="_x0000_s1026" o:spt="100" style="position:absolute;left:0pt;margin-left:326.65pt;margin-top:-2.55pt;height:0.5pt;width:0.5pt;mso-position-horizontal-relative:page;mso-position-vertical-relative:line;z-index:251688960;mso-width-relative:page;mso-height-relative:page;" fillcolor="#000000" filled="t" stroked="f" coordsize="6096,6096" o:gfxdata="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bbzt91wAAAAkBAAAPAAAAAAAAAAEAIAAAACIAAABkcnMvZG93bnJldi54bWxQSwECFAAU&#10;AAAACACHTuJA8IyVBCsCAAD5BAAADgAAAAAAAAABACAAAAAmAQAAZHJzL2Uyb0RvYy54bWxQSwUG&#10;AAAAAAYABgBZAQAAwwU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89984" behindDoc="0" locked="0" layoutInCell="1" allowOverlap="1" wp14:anchorId="11AD8879" wp14:editId="49595110">
                      <wp:simplePos x="0" y="0"/>
                      <wp:positionH relativeFrom="page">
                        <wp:posOffset>3810</wp:posOffset>
                      </wp:positionH>
                      <wp:positionV relativeFrom="line">
                        <wp:posOffset>180975</wp:posOffset>
                      </wp:positionV>
                      <wp:extent cx="6985" cy="4445"/>
                      <wp:effectExtent l="0" t="0" r="0" b="0"/>
                      <wp:wrapNone/>
                      <wp:docPr id="130" name="Freeform 130"/>
                      <wp:cNvGraphicFramePr/>
                      <a:graphic xmlns:a="http://schemas.openxmlformats.org/drawingml/2006/main">
                        <a:graphicData uri="http://schemas.microsoft.com/office/word/2010/wordprocessingShape">
                          <wps:wsp>
                            <wps:cNvSpPr/>
                            <wps:spPr>
                              <a:xfrm>
                                <a:off x="0" y="0"/>
                                <a:ext cx="6985" cy="4445"/>
                              </a:xfrm>
                              <a:custGeom>
                                <a:avLst/>
                                <a:gdLst/>
                                <a:ahLst/>
                                <a:cxnLst/>
                                <a:rect l="l" t="t" r="r" b="b"/>
                                <a:pathLst>
                                  <a:path w="6985" h="4445">
                                    <a:moveTo>
                                      <a:pt x="0" y="4445"/>
                                    </a:moveTo>
                                    <a:lnTo>
                                      <a:pt x="6985" y="4445"/>
                                    </a:lnTo>
                                    <a:lnTo>
                                      <a:pt x="6985" y="0"/>
                                    </a:lnTo>
                                    <a:lnTo>
                                      <a:pt x="0" y="0"/>
                                    </a:lnTo>
                                    <a:lnTo>
                                      <a:pt x="0" y="444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30" o:spid="_x0000_s1026" o:spt="100" style="position:absolute;left:0pt;margin-left:0.3pt;margin-top:14.25pt;height:0.35pt;width:0.55pt;mso-position-horizontal-relative:page;mso-position-vertical-relative:line;z-index:251689984;mso-width-relative:page;mso-height-relative:page;" fillcolor="#000000" filled="t" stroked="f" coordsize="6985,4445" o:gfxdata="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KMZFVtEAAAAEAQAADwAAAAAAAAABACAAAAAiAAAAZHJzL2Rvd25yZXYueG1sUEsBAhQAFAAA&#10;AAgAh07iQENcVEUvAgAA+QQAAA4AAAAAAAAAAQAgAAAAIAEAAGRycy9lMm9Eb2MueG1sUEsFBgAA&#10;AAAGAAYAWQEAAMEFAAAAAA==&#10;" path="m0,4445l6985,4445,6985,0,0,0,0,444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91008" behindDoc="0" locked="0" layoutInCell="1" allowOverlap="1" wp14:anchorId="0287BB1E" wp14:editId="2C221B62">
                      <wp:simplePos x="0" y="0"/>
                      <wp:positionH relativeFrom="page">
                        <wp:posOffset>3839210</wp:posOffset>
                      </wp:positionH>
                      <wp:positionV relativeFrom="line">
                        <wp:posOffset>180975</wp:posOffset>
                      </wp:positionV>
                      <wp:extent cx="2540" cy="4445"/>
                      <wp:effectExtent l="0" t="0" r="0" b="0"/>
                      <wp:wrapNone/>
                      <wp:docPr id="131" name="Freeform 131"/>
                      <wp:cNvGraphicFramePr/>
                      <a:graphic xmlns:a="http://schemas.openxmlformats.org/drawingml/2006/main">
                        <a:graphicData uri="http://schemas.microsoft.com/office/word/2010/wordprocessingShape">
                          <wps:wsp>
                            <wps:cNvSpPr/>
                            <wps:spPr>
                              <a:xfrm>
                                <a:off x="0" y="0"/>
                                <a:ext cx="2540" cy="4445"/>
                              </a:xfrm>
                              <a:custGeom>
                                <a:avLst/>
                                <a:gdLst/>
                                <a:ahLst/>
                                <a:cxnLst/>
                                <a:rect l="l" t="t" r="r" b="b"/>
                                <a:pathLst>
                                  <a:path w="2540" h="4445">
                                    <a:moveTo>
                                      <a:pt x="0" y="4445"/>
                                    </a:moveTo>
                                    <a:lnTo>
                                      <a:pt x="2540" y="4445"/>
                                    </a:lnTo>
                                    <a:lnTo>
                                      <a:pt x="2540" y="0"/>
                                    </a:lnTo>
                                    <a:lnTo>
                                      <a:pt x="0" y="0"/>
                                    </a:lnTo>
                                    <a:lnTo>
                                      <a:pt x="0" y="444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31" o:spid="_x0000_s1026" o:spt="100" style="position:absolute;left:0pt;margin-left:302.3pt;margin-top:14.25pt;height:0.35pt;width:0.2pt;mso-position-horizontal-relative:page;mso-position-vertical-relative:line;z-index:251691008;mso-width-relative:page;mso-height-relative:page;" fillcolor="#000000" filled="t" stroked="f" coordsize="2540,4445" o:gfxdata="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A9wlvvZAAAACQEAAA8AAAAAAAAAAQAgAAAAIgAAAGRycy9kb3ducmV2LnhtbFBL&#10;AQIUABQAAAAIAIdO4kAsFbipLgIAAPkEAAAOAAAAAAAAAAEAIAAAACgBAABkcnMvZTJvRG9jLnht&#10;bFBLBQYAAAAABgAGAFkBAADIBQAAAAA=&#10;" path="m0,4445l2540,4445,2540,0,0,0,0,4445xe">
                      <v:fill on="t" focussize="0,0"/>
                      <v:stroke on="f" weight="1pt"/>
                      <v:imagedata o:title=""/>
                      <o:lock v:ext="edit" aspectratio="f"/>
                    </v:shape>
                  </w:pict>
                </mc:Fallback>
              </mc:AlternateContent>
            </w:r>
            <w:r w:rsidRPr="00D935B2">
              <w:rPr>
                <w:rFonts w:ascii="Arial" w:hAnsi="Arial" w:cs="Arial"/>
                <w:color w:val="000000"/>
                <w:lang w:val="fr-FR"/>
              </w:rPr>
              <w:t>Démolition -Revêtements Peinture</w:t>
            </w:r>
          </w:p>
        </w:tc>
      </w:tr>
      <w:tr w:rsidR="00B768C1" w:rsidRPr="00D935B2" w14:paraId="7B9FEEFF" w14:textId="77777777">
        <w:trPr>
          <w:trHeight w:hRule="exact" w:val="347"/>
        </w:trPr>
        <w:tc>
          <w:tcPr>
            <w:tcW w:w="1185" w:type="dxa"/>
          </w:tcPr>
          <w:p w14:paraId="4BDF4AE5"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692032" behindDoc="0" locked="0" layoutInCell="1" allowOverlap="1" wp14:anchorId="33813BE5" wp14:editId="7FE3A0FF">
                      <wp:simplePos x="0" y="0"/>
                      <wp:positionH relativeFrom="page">
                        <wp:posOffset>-3175</wp:posOffset>
                      </wp:positionH>
                      <wp:positionV relativeFrom="paragraph">
                        <wp:posOffset>4445</wp:posOffset>
                      </wp:positionV>
                      <wp:extent cx="2540" cy="4445"/>
                      <wp:effectExtent l="0" t="0" r="0" b="0"/>
                      <wp:wrapNone/>
                      <wp:docPr id="132" name="Freeform 132"/>
                      <wp:cNvGraphicFramePr/>
                      <a:graphic xmlns:a="http://schemas.openxmlformats.org/drawingml/2006/main">
                        <a:graphicData uri="http://schemas.microsoft.com/office/word/2010/wordprocessingShape">
                          <wps:wsp>
                            <wps:cNvSpPr/>
                            <wps:spPr>
                              <a:xfrm>
                                <a:off x="0" y="0"/>
                                <a:ext cx="2540" cy="4445"/>
                              </a:xfrm>
                              <a:custGeom>
                                <a:avLst/>
                                <a:gdLst/>
                                <a:ahLst/>
                                <a:cxnLst/>
                                <a:rect l="l" t="t" r="r" b="b"/>
                                <a:pathLst>
                                  <a:path w="2540" h="4445">
                                    <a:moveTo>
                                      <a:pt x="0" y="4445"/>
                                    </a:moveTo>
                                    <a:lnTo>
                                      <a:pt x="2540" y="4445"/>
                                    </a:lnTo>
                                    <a:lnTo>
                                      <a:pt x="2540" y="0"/>
                                    </a:lnTo>
                                    <a:lnTo>
                                      <a:pt x="0" y="0"/>
                                    </a:lnTo>
                                    <a:lnTo>
                                      <a:pt x="0" y="444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32" o:spid="_x0000_s1026" o:spt="100" style="position:absolute;left:0pt;margin-left:-0.25pt;margin-top:0.35pt;height:0.35pt;width:0.2pt;mso-position-horizontal-relative:page;z-index:251692032;mso-width-relative:page;mso-height-relative:page;" fillcolor="#000000" filled="t" stroked="f" coordsize="2540,4445" o:gfxdata="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99KKs0QAAAAIBAAAPAAAAAAAAAAEAIAAAACIAAABkcnMvZG93bnJldi54bWxQSwECFAAUAAAA&#10;CACHTuJAxtIoPy4CAAD5BAAADgAAAAAAAAABACAAAAAgAQAAZHJzL2Uyb0RvYy54bWxQSwUGAAAA&#10;AAYABgBZAQAAwAUAAAAA&#10;" path="m0,4445l2540,4445,2540,0,0,0,0,444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93056" behindDoc="0" locked="0" layoutInCell="1" allowOverlap="1" wp14:anchorId="5AA44A8D" wp14:editId="6BCCDD0F">
                      <wp:simplePos x="0" y="0"/>
                      <wp:positionH relativeFrom="page">
                        <wp:posOffset>-5715</wp:posOffset>
                      </wp:positionH>
                      <wp:positionV relativeFrom="paragraph">
                        <wp:posOffset>0</wp:posOffset>
                      </wp:positionV>
                      <wp:extent cx="6350" cy="6350"/>
                      <wp:effectExtent l="0" t="0" r="0" b="0"/>
                      <wp:wrapNone/>
                      <wp:docPr id="133" name="Freeform 13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33" o:spid="_x0000_s1026" o:spt="100" style="position:absolute;left:0pt;margin-left:-0.45pt;margin-top:0pt;height:0.5pt;width:0.5pt;mso-position-horizontal-relative:page;z-index:251693056;mso-width-relative:page;mso-height-relative:page;" fillcolor="#000000" filled="t" stroked="f" coordsize="6096,6096" o:gfxdata="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nS4&#10;sc8AAAABAQAADwAAAAAAAAABACAAAAAiAAAAZHJzL2Rvd25yZXYueG1sUEsBAhQAFAAAAAgAh07i&#10;QJFm0vorAgAA+QQAAA4AAAAAAAAAAQAgAAAAHgEAAGRycy9lMm9Eb2MueG1sUEsFBgAAAAAGAAYA&#10;WQEAALs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94080" behindDoc="0" locked="0" layoutInCell="1" allowOverlap="1" wp14:anchorId="2D49807C" wp14:editId="77D2EE95">
                      <wp:simplePos x="0" y="0"/>
                      <wp:positionH relativeFrom="page">
                        <wp:posOffset>752475</wp:posOffset>
                      </wp:positionH>
                      <wp:positionV relativeFrom="paragraph">
                        <wp:posOffset>0</wp:posOffset>
                      </wp:positionV>
                      <wp:extent cx="6350" cy="6350"/>
                      <wp:effectExtent l="0" t="0" r="0" b="0"/>
                      <wp:wrapNone/>
                      <wp:docPr id="134" name="Freeform 13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34" o:spid="_x0000_s1026" o:spt="100" style="position:absolute;left:0pt;margin-left:59.25pt;margin-top:0pt;height:0.5pt;width:0.5pt;mso-position-horizontal-relative:page;z-index:251694080;mso-width-relative:page;mso-height-relative:page;" fillcolor="#000000" filled="t" stroked="f" coordsize="6096,6096" o:gfxdata="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Ow1ENnTAAAABgEAAA8AAAAAAAAAAQAgAAAAIgAAAGRycy9kb3ducmV2LnhtbFBLAQIUABQAAAAI&#10;AIdO4kCirfJ+KwIAAPkEAAAOAAAAAAAAAAEAIAAAACIBAABkcnMvZTJvRG9jLnhtbFBLBQYAAAAA&#10;BgAGAFkBAAC/BQAAAAA=&#10;" path="m0,6096l6096,6096,6096,0,0,0,0,6096xe">
                      <v:fill on="t" focussize="0,0"/>
                      <v:stroke on="f" weight="1pt"/>
                      <v:imagedata o:title=""/>
                      <o:lock v:ext="edit" aspectratio="f"/>
                    </v:shape>
                  </w:pict>
                </mc:Fallback>
              </mc:AlternateContent>
            </w:r>
          </w:p>
        </w:tc>
        <w:tc>
          <w:tcPr>
            <w:tcW w:w="914" w:type="dxa"/>
          </w:tcPr>
          <w:p w14:paraId="50490B15" w14:textId="77777777"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695104" behindDoc="0" locked="0" layoutInCell="1" allowOverlap="1" wp14:anchorId="7217CCA7" wp14:editId="16130CB2">
                      <wp:simplePos x="0" y="0"/>
                      <wp:positionH relativeFrom="page">
                        <wp:posOffset>6350</wp:posOffset>
                      </wp:positionH>
                      <wp:positionV relativeFrom="line">
                        <wp:posOffset>-15240</wp:posOffset>
                      </wp:positionV>
                      <wp:extent cx="2540" cy="4445"/>
                      <wp:effectExtent l="0" t="0" r="0" b="0"/>
                      <wp:wrapNone/>
                      <wp:docPr id="135" name="Freeform 135"/>
                      <wp:cNvGraphicFramePr/>
                      <a:graphic xmlns:a="http://schemas.openxmlformats.org/drawingml/2006/main">
                        <a:graphicData uri="http://schemas.microsoft.com/office/word/2010/wordprocessingShape">
                          <wps:wsp>
                            <wps:cNvSpPr/>
                            <wps:spPr>
                              <a:xfrm>
                                <a:off x="0" y="0"/>
                                <a:ext cx="2540" cy="4445"/>
                              </a:xfrm>
                              <a:custGeom>
                                <a:avLst/>
                                <a:gdLst/>
                                <a:ahLst/>
                                <a:cxnLst/>
                                <a:rect l="l" t="t" r="r" b="b"/>
                                <a:pathLst>
                                  <a:path w="2540" h="4445">
                                    <a:moveTo>
                                      <a:pt x="0" y="4445"/>
                                    </a:moveTo>
                                    <a:lnTo>
                                      <a:pt x="2540" y="4445"/>
                                    </a:lnTo>
                                    <a:lnTo>
                                      <a:pt x="2540" y="0"/>
                                    </a:lnTo>
                                    <a:lnTo>
                                      <a:pt x="0" y="0"/>
                                    </a:lnTo>
                                    <a:lnTo>
                                      <a:pt x="0" y="444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35" o:spid="_x0000_s1026" o:spt="100" style="position:absolute;left:0pt;margin-left:0.5pt;margin-top:-1.2pt;height:0.35pt;width:0.2pt;mso-position-horizontal-relative:page;mso-position-vertical-relative:line;z-index:251695104;mso-width-relative:page;mso-height-relative:page;" fillcolor="#000000" filled="t" stroked="f" coordsize="2540,4445" o:gfxdata="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NPRwIDUAAAABQEAAA8AAAAAAAAAAQAgAAAAIgAAAGRycy9kb3ducmV2LnhtbFBLAQIUABQA&#10;AAAIAIdO4kD1GQi7LQIAAPkEAAAOAAAAAAAAAAEAIAAAACMBAABkcnMvZTJvRG9jLnhtbFBLBQYA&#10;AAAABgAGAFkBAADCBQAAAAA=&#10;" path="m0,4445l2540,4445,2540,0,0,0,0,4445xe">
                      <v:fill on="t" focussize="0,0"/>
                      <v:stroke on="f" weight="1pt"/>
                      <v:imagedata o:title=""/>
                      <o:lock v:ext="edit" aspectratio="f"/>
                    </v:shape>
                  </w:pict>
                </mc:Fallback>
              </mc:AlternateContent>
            </w:r>
            <w:r w:rsidRPr="00D935B2">
              <w:rPr>
                <w:rFonts w:ascii="Arial" w:hAnsi="Arial" w:cs="Arial"/>
                <w:color w:val="000000"/>
                <w:sz w:val="20"/>
                <w:szCs w:val="20"/>
                <w:lang w:val="fr-FR"/>
              </w:rPr>
              <w:t>02</w:t>
            </w:r>
            <w:r w:rsidRPr="00D935B2">
              <w:rPr>
                <w:rFonts w:ascii="Arial" w:hAnsi="Arial" w:cs="Arial"/>
                <w:color w:val="000000"/>
                <w:lang w:val="fr-FR"/>
              </w:rPr>
              <w:t xml:space="preserve">  </w:t>
            </w:r>
          </w:p>
        </w:tc>
        <w:tc>
          <w:tcPr>
            <w:tcW w:w="6533" w:type="dxa"/>
          </w:tcPr>
          <w:p w14:paraId="1D3B00F1"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noProof/>
              </w:rPr>
              <mc:AlternateContent>
                <mc:Choice Requires="wps">
                  <w:drawing>
                    <wp:anchor distT="0" distB="0" distL="114300" distR="114300" simplePos="0" relativeHeight="251696128" behindDoc="0" locked="0" layoutInCell="1" allowOverlap="1" wp14:anchorId="73DABD09" wp14:editId="29930133">
                      <wp:simplePos x="0" y="0"/>
                      <wp:positionH relativeFrom="page">
                        <wp:posOffset>0</wp:posOffset>
                      </wp:positionH>
                      <wp:positionV relativeFrom="line">
                        <wp:posOffset>-13335</wp:posOffset>
                      </wp:positionV>
                      <wp:extent cx="6350" cy="6350"/>
                      <wp:effectExtent l="0" t="0" r="0" b="0"/>
                      <wp:wrapNone/>
                      <wp:docPr id="136" name="Freeform 13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36" o:spid="_x0000_s1026" o:spt="100" style="position:absolute;left:0pt;margin-left:0pt;margin-top:-1.05pt;height:0.5pt;width:0.5pt;mso-position-horizontal-relative:page;mso-position-vertical-relative:line;z-index:251696128;mso-width-relative:page;mso-height-relative:page;" fillcolor="#000000" filled="t" stroked="f" coordsize="6096,6096" o:gfxdata="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D&#10;ylgs0QAAAAQBAAAPAAAAAAAAAAEAIAAAACIAAABkcnMvZG93bnJldi54bWxQSwECFAAUAAAACACH&#10;TuJA7igSmisCAAD5BAAADgAAAAAAAAABACAAAAAgAQAAZHJzL2Uyb0RvYy54bWxQSwUGAAAAAAYA&#10;BgBZAQAAvQU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97152" behindDoc="0" locked="0" layoutInCell="1" allowOverlap="1" wp14:anchorId="07A1CFFB" wp14:editId="65B48A7A">
                      <wp:simplePos x="0" y="0"/>
                      <wp:positionH relativeFrom="page">
                        <wp:posOffset>4148455</wp:posOffset>
                      </wp:positionH>
                      <wp:positionV relativeFrom="line">
                        <wp:posOffset>-13335</wp:posOffset>
                      </wp:positionV>
                      <wp:extent cx="6350" cy="6350"/>
                      <wp:effectExtent l="0" t="0" r="0" b="0"/>
                      <wp:wrapNone/>
                      <wp:docPr id="137" name="Freeform 13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37" o:spid="_x0000_s1026" o:spt="100" style="position:absolute;left:0pt;margin-left:326.65pt;margin-top:-1.05pt;height:0.5pt;width:0.5pt;mso-position-horizontal-relative:page;mso-position-vertical-relative:line;z-index:251697152;mso-width-relative:page;mso-height-relative:page;" fillcolor="#000000" filled="t" stroked="f" coordsize="6096,6096" o:gfxdata="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b1oNi1wAAAAkBAAAPAAAAAAAAAAEAIAAAACIAAABkcnMvZG93bnJldi54bWxQSwECFAAU&#10;AAAACACHTuJASGpi6CsCAAD5BAAADgAAAAAAAAABACAAAAAmAQAAZHJzL2Uyb0RvYy54bWxQSwUG&#10;AAAAAAYABgBZAQAAwwUAAAAA&#10;" path="m0,6096l6096,6096,6096,0,0,0,0,6096xe">
                      <v:fill on="t" focussize="0,0"/>
                      <v:stroke on="f" weight="1pt"/>
                      <v:imagedata o:title=""/>
                      <o:lock v:ext="edit" aspectratio="f"/>
                    </v:shape>
                  </w:pict>
                </mc:Fallback>
              </mc:AlternateContent>
            </w:r>
            <w:r w:rsidRPr="00D935B2">
              <w:rPr>
                <w:rFonts w:ascii="Arial" w:hAnsi="Arial" w:cs="Arial"/>
                <w:color w:val="000000"/>
                <w:position w:val="-1"/>
                <w:sz w:val="20"/>
                <w:szCs w:val="20"/>
                <w:lang w:val="fr-FR"/>
              </w:rPr>
              <w:t>Mobilier</w:t>
            </w:r>
          </w:p>
        </w:tc>
      </w:tr>
      <w:tr w:rsidR="00B768C1" w:rsidRPr="00D935B2" w14:paraId="5F251DCA" w14:textId="77777777">
        <w:trPr>
          <w:trHeight w:hRule="exact" w:val="320"/>
        </w:trPr>
        <w:tc>
          <w:tcPr>
            <w:tcW w:w="1185" w:type="dxa"/>
          </w:tcPr>
          <w:p w14:paraId="41A0977C"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698176" behindDoc="0" locked="0" layoutInCell="1" allowOverlap="1" wp14:anchorId="5A31504C" wp14:editId="30E2559E">
                      <wp:simplePos x="0" y="0"/>
                      <wp:positionH relativeFrom="page">
                        <wp:posOffset>-3175</wp:posOffset>
                      </wp:positionH>
                      <wp:positionV relativeFrom="paragraph">
                        <wp:posOffset>5080</wp:posOffset>
                      </wp:positionV>
                      <wp:extent cx="2540" cy="4445"/>
                      <wp:effectExtent l="0" t="0" r="0" b="0"/>
                      <wp:wrapNone/>
                      <wp:docPr id="138" name="Freeform 138"/>
                      <wp:cNvGraphicFramePr/>
                      <a:graphic xmlns:a="http://schemas.openxmlformats.org/drawingml/2006/main">
                        <a:graphicData uri="http://schemas.microsoft.com/office/word/2010/wordprocessingShape">
                          <wps:wsp>
                            <wps:cNvSpPr/>
                            <wps:spPr>
                              <a:xfrm>
                                <a:off x="0" y="0"/>
                                <a:ext cx="2540" cy="4445"/>
                              </a:xfrm>
                              <a:custGeom>
                                <a:avLst/>
                                <a:gdLst/>
                                <a:ahLst/>
                                <a:cxnLst/>
                                <a:rect l="l" t="t" r="r" b="b"/>
                                <a:pathLst>
                                  <a:path w="2540" h="4445">
                                    <a:moveTo>
                                      <a:pt x="0" y="4445"/>
                                    </a:moveTo>
                                    <a:lnTo>
                                      <a:pt x="2540" y="4445"/>
                                    </a:lnTo>
                                    <a:lnTo>
                                      <a:pt x="2540" y="0"/>
                                    </a:lnTo>
                                    <a:lnTo>
                                      <a:pt x="0" y="0"/>
                                    </a:lnTo>
                                    <a:lnTo>
                                      <a:pt x="0" y="444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38" o:spid="_x0000_s1026" o:spt="100" style="position:absolute;left:0pt;margin-left:-0.25pt;margin-top:0.4pt;height:0.35pt;width:0.2pt;mso-position-horizontal-relative:page;z-index:251698176;mso-width-relative:page;mso-height-relative:page;" fillcolor="#000000" filled="t" stroked="f" coordsize="2540,4445" o:gfxdata="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lB3iX0QAAAAIBAAAPAAAAAAAAAAEAIAAAACIAAABkcnMvZG93bnJldi54bWxQSwECFAAUAAAA&#10;CACHTuJAOE6o/i4CAAD5BAAADgAAAAAAAAABACAAAAAgAQAAZHJzL2Uyb0RvYy54bWxQSwUGAAAA&#10;AAYABgBZAQAAwAUAAAAA&#10;" path="m0,4445l2540,4445,2540,0,0,0,0,444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699200" behindDoc="0" locked="0" layoutInCell="1" allowOverlap="1" wp14:anchorId="75FB585A" wp14:editId="46795940">
                      <wp:simplePos x="0" y="0"/>
                      <wp:positionH relativeFrom="page">
                        <wp:posOffset>-5715</wp:posOffset>
                      </wp:positionH>
                      <wp:positionV relativeFrom="paragraph">
                        <wp:posOffset>0</wp:posOffset>
                      </wp:positionV>
                      <wp:extent cx="6350" cy="6350"/>
                      <wp:effectExtent l="0" t="0" r="0" b="0"/>
                      <wp:wrapNone/>
                      <wp:docPr id="139" name="Freeform 13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39" o:spid="_x0000_s1026" o:spt="100" style="position:absolute;left:0pt;margin-left:-0.45pt;margin-top:0pt;height:0.5pt;width:0.5pt;mso-position-horizontal-relative:page;z-index:251699200;mso-width-relative:page;mso-height-relative:page;" fillcolor="#000000" filled="t" stroked="f" coordsize="6096,6096" o:gfxdata="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nS4&#10;sc8AAAABAQAADwAAAAAAAAABACAAAAAiAAAAZHJzL2Rvd25yZXYueG1sUEsBAhQAFAAAAAgAh07i&#10;QG/6UjsrAgAA+QQAAA4AAAAAAAAAAQAgAAAAHgEAAGRycy9lMm9Eb2MueG1sUEsFBgAAAAAGAAYA&#10;WQEAALs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00224" behindDoc="0" locked="0" layoutInCell="1" allowOverlap="1" wp14:anchorId="3861BD19" wp14:editId="18A0418D">
                      <wp:simplePos x="0" y="0"/>
                      <wp:positionH relativeFrom="page">
                        <wp:posOffset>752475</wp:posOffset>
                      </wp:positionH>
                      <wp:positionV relativeFrom="paragraph">
                        <wp:posOffset>0</wp:posOffset>
                      </wp:positionV>
                      <wp:extent cx="6350" cy="6350"/>
                      <wp:effectExtent l="0" t="0" r="0" b="0"/>
                      <wp:wrapNone/>
                      <wp:docPr id="140" name="Freeform 14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40" o:spid="_x0000_s1026" o:spt="100" style="position:absolute;left:0pt;margin-left:59.25pt;margin-top:0pt;height:0.5pt;width:0.5pt;mso-position-horizontal-relative:page;z-index:251700224;mso-width-relative:page;mso-height-relative:page;" fillcolor="#000000" filled="t" stroked="f" coordsize="6096,6096" o:gfxdata="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7DUQ2dMAAAAGAQAADwAAAAAAAAABACAAAAAiAAAAZHJzL2Rvd25yZXYueG1sUEsBAhQAFAAAAAgA&#10;h07iQKbgFtMqAgAA+QQAAA4AAAAAAAAAAQAgAAAAIgEAAGRycy9lMm9Eb2MueG1sUEsFBgAAAAAG&#10;AAYAWQEAAL4FAAAAAA==&#10;" path="m0,6096l6096,6096,6096,0,0,0,0,6096xe">
                      <v:fill on="t" focussize="0,0"/>
                      <v:stroke on="f" weight="1pt"/>
                      <v:imagedata o:title=""/>
                      <o:lock v:ext="edit" aspectratio="f"/>
                    </v:shape>
                  </w:pict>
                </mc:Fallback>
              </mc:AlternateContent>
            </w:r>
          </w:p>
        </w:tc>
        <w:tc>
          <w:tcPr>
            <w:tcW w:w="914" w:type="dxa"/>
          </w:tcPr>
          <w:p w14:paraId="48E04AC9" w14:textId="77777777"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701248" behindDoc="0" locked="0" layoutInCell="1" allowOverlap="1" wp14:anchorId="56FF6D0D" wp14:editId="200779B8">
                      <wp:simplePos x="0" y="0"/>
                      <wp:positionH relativeFrom="page">
                        <wp:posOffset>6350</wp:posOffset>
                      </wp:positionH>
                      <wp:positionV relativeFrom="line">
                        <wp:posOffset>-46355</wp:posOffset>
                      </wp:positionV>
                      <wp:extent cx="2540" cy="4445"/>
                      <wp:effectExtent l="0" t="0" r="0" b="0"/>
                      <wp:wrapNone/>
                      <wp:docPr id="141" name="Freeform 141"/>
                      <wp:cNvGraphicFramePr/>
                      <a:graphic xmlns:a="http://schemas.openxmlformats.org/drawingml/2006/main">
                        <a:graphicData uri="http://schemas.microsoft.com/office/word/2010/wordprocessingShape">
                          <wps:wsp>
                            <wps:cNvSpPr/>
                            <wps:spPr>
                              <a:xfrm>
                                <a:off x="0" y="0"/>
                                <a:ext cx="2540" cy="4445"/>
                              </a:xfrm>
                              <a:custGeom>
                                <a:avLst/>
                                <a:gdLst/>
                                <a:ahLst/>
                                <a:cxnLst/>
                                <a:rect l="l" t="t" r="r" b="b"/>
                                <a:pathLst>
                                  <a:path w="2540" h="4445">
                                    <a:moveTo>
                                      <a:pt x="0" y="4445"/>
                                    </a:moveTo>
                                    <a:lnTo>
                                      <a:pt x="2540" y="4445"/>
                                    </a:lnTo>
                                    <a:lnTo>
                                      <a:pt x="2540" y="0"/>
                                    </a:lnTo>
                                    <a:lnTo>
                                      <a:pt x="0" y="0"/>
                                    </a:lnTo>
                                    <a:lnTo>
                                      <a:pt x="0" y="444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41" o:spid="_x0000_s1026" o:spt="100" style="position:absolute;left:0pt;margin-left:0.5pt;margin-top:-3.65pt;height:0.35pt;width:0.2pt;mso-position-horizontal-relative:page;mso-position-vertical-relative:line;z-index:251701248;mso-width-relative:page;mso-height-relative:page;" fillcolor="#000000" filled="t" stroked="f" coordsize="2540,4445" o:gfxdata="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wBO0O1AAAAAUBAAAPAAAAAAAAAAEAIAAAACIAAABkcnMvZG93bnJldi54bWxQSwECFAAU&#10;AAAACACHTuJA8VTsFi4CAAD5BAAADgAAAAAAAAABACAAAAAjAQAAZHJzL2Uyb0RvYy54bWxQSwUG&#10;AAAAAAYABgBZAQAAwwUAAAAA&#10;" path="m0,4445l2540,4445,2540,0,0,0,0,4445xe">
                      <v:fill on="t" focussize="0,0"/>
                      <v:stroke on="f" weight="1pt"/>
                      <v:imagedata o:title=""/>
                      <o:lock v:ext="edit" aspectratio="f"/>
                    </v:shape>
                  </w:pict>
                </mc:Fallback>
              </mc:AlternateContent>
            </w:r>
            <w:r w:rsidRPr="00D935B2">
              <w:rPr>
                <w:rFonts w:ascii="Arial" w:hAnsi="Arial" w:cs="Arial"/>
                <w:color w:val="000000"/>
                <w:sz w:val="20"/>
                <w:szCs w:val="20"/>
                <w:u w:val="single"/>
                <w:lang w:val="fr-FR"/>
              </w:rPr>
              <w:t>03</w:t>
            </w:r>
            <w:r w:rsidRPr="00D935B2">
              <w:rPr>
                <w:rFonts w:ascii="Arial" w:hAnsi="Arial" w:cs="Arial"/>
                <w:color w:val="000000"/>
                <w:u w:val="single"/>
                <w:lang w:val="fr-FR"/>
              </w:rPr>
              <w:t xml:space="preserve">  </w:t>
            </w:r>
          </w:p>
        </w:tc>
        <w:tc>
          <w:tcPr>
            <w:tcW w:w="6533" w:type="dxa"/>
          </w:tcPr>
          <w:p w14:paraId="5FA1D995"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noProof/>
              </w:rPr>
              <mc:AlternateContent>
                <mc:Choice Requires="wps">
                  <w:drawing>
                    <wp:anchor distT="0" distB="0" distL="114300" distR="114300" simplePos="0" relativeHeight="251702272" behindDoc="0" locked="0" layoutInCell="1" allowOverlap="1" wp14:anchorId="59D55432" wp14:editId="680BDF86">
                      <wp:simplePos x="0" y="0"/>
                      <wp:positionH relativeFrom="page">
                        <wp:posOffset>3810</wp:posOffset>
                      </wp:positionH>
                      <wp:positionV relativeFrom="line">
                        <wp:posOffset>-23495</wp:posOffset>
                      </wp:positionV>
                      <wp:extent cx="6985" cy="4445"/>
                      <wp:effectExtent l="0" t="0" r="0" b="0"/>
                      <wp:wrapNone/>
                      <wp:docPr id="142" name="Freeform 142"/>
                      <wp:cNvGraphicFramePr/>
                      <a:graphic xmlns:a="http://schemas.openxmlformats.org/drawingml/2006/main">
                        <a:graphicData uri="http://schemas.microsoft.com/office/word/2010/wordprocessingShape">
                          <wps:wsp>
                            <wps:cNvSpPr/>
                            <wps:spPr>
                              <a:xfrm>
                                <a:off x="0" y="0"/>
                                <a:ext cx="6985" cy="4445"/>
                              </a:xfrm>
                              <a:custGeom>
                                <a:avLst/>
                                <a:gdLst/>
                                <a:ahLst/>
                                <a:cxnLst/>
                                <a:rect l="l" t="t" r="r" b="b"/>
                                <a:pathLst>
                                  <a:path w="6985" h="4445">
                                    <a:moveTo>
                                      <a:pt x="0" y="4445"/>
                                    </a:moveTo>
                                    <a:lnTo>
                                      <a:pt x="6985" y="4445"/>
                                    </a:lnTo>
                                    <a:lnTo>
                                      <a:pt x="6985" y="0"/>
                                    </a:lnTo>
                                    <a:lnTo>
                                      <a:pt x="0" y="0"/>
                                    </a:lnTo>
                                    <a:lnTo>
                                      <a:pt x="0" y="444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42" o:spid="_x0000_s1026" o:spt="100" style="position:absolute;left:0pt;margin-left:0.3pt;margin-top:-1.85pt;height:0.35pt;width:0.55pt;mso-position-horizontal-relative:page;mso-position-vertical-relative:line;z-index:251702272;mso-width-relative:page;mso-height-relative:page;" fillcolor="#000000" filled="t" stroked="f" coordsize="6985,4445" o:gfxdata="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TjDWt9AAAAAEAQAADwAAAAAAAAABACAAAAAiAAAAZHJzL2Rvd25yZXYueG1sUEsBAhQAFAAA&#10;AAgAh07iQNKY4B4wAgAA+QQAAA4AAAAAAAAAAQAgAAAAHwEAAGRycy9lMm9Eb2MueG1sUEsFBgAA&#10;AAAGAAYAWQEAAMEFAAAAAA==&#10;" path="m0,4445l6985,4445,6985,0,0,0,0,444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03296" behindDoc="0" locked="0" layoutInCell="1" allowOverlap="1" wp14:anchorId="2A8AFDF5" wp14:editId="313D7785">
                      <wp:simplePos x="0" y="0"/>
                      <wp:positionH relativeFrom="page">
                        <wp:posOffset>0</wp:posOffset>
                      </wp:positionH>
                      <wp:positionV relativeFrom="line">
                        <wp:posOffset>-25400</wp:posOffset>
                      </wp:positionV>
                      <wp:extent cx="6350" cy="6350"/>
                      <wp:effectExtent l="0" t="0" r="0" b="0"/>
                      <wp:wrapNone/>
                      <wp:docPr id="143" name="Freeform 14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43" o:spid="_x0000_s1026" o:spt="100" style="position:absolute;left:0pt;margin-left:0pt;margin-top:-2pt;height:0.5pt;width:0.5pt;mso-position-horizontal-relative:page;mso-position-vertical-relative:line;z-index:251703296;mso-width-relative:page;mso-height-relative:page;" fillcolor="#000000" filled="t" stroked="f" coordsize="6096,6096" o:gfxdata="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S&#10;FyHZ0QAAAAQBAAAPAAAAAAAAAAEAIAAAACIAAABkcnMvZG93bnJldi54bWxQSwECFAAUAAAACACH&#10;TuJATCeGRSsCAAD5BAAADgAAAAAAAAABACAAAAAgAQAAZHJzL2Uyb0RvYy54bWxQSwUGAAAAAAYA&#10;BgBZAQAAvQU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04320" behindDoc="0" locked="0" layoutInCell="1" allowOverlap="1" wp14:anchorId="1E1F0927" wp14:editId="27AEDCDC">
                      <wp:simplePos x="0" y="0"/>
                      <wp:positionH relativeFrom="page">
                        <wp:posOffset>4148455</wp:posOffset>
                      </wp:positionH>
                      <wp:positionV relativeFrom="line">
                        <wp:posOffset>-25400</wp:posOffset>
                      </wp:positionV>
                      <wp:extent cx="6350" cy="6350"/>
                      <wp:effectExtent l="0" t="0" r="0" b="0"/>
                      <wp:wrapNone/>
                      <wp:docPr id="144" name="Freeform 14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44" o:spid="_x0000_s1026" o:spt="100" style="position:absolute;left:0pt;margin-left:326.65pt;margin-top:-2pt;height:0.5pt;width:0.5pt;mso-position-horizontal-relative:page;mso-position-vertical-relative:line;z-index:251704320;mso-width-relative:page;mso-height-relative:page;" fillcolor="#000000" filled="t" stroked="f" coordsize="6096,6096" o:gfxdata="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JqKHV7WAAAACQEAAA8AAAAAAAAAAQAgAAAAIgAAAGRycy9kb3ducmV2LnhtbFBLAQIUABQA&#10;AAAIAIdO4kB/7KbBKwIAAPkEAAAOAAAAAAAAAAEAIAAAACUBAABkcnMvZTJvRG9jLnhtbFBLBQYA&#10;AAAABgAGAFkBAADCBQ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05344" behindDoc="0" locked="0" layoutInCell="1" allowOverlap="1" wp14:anchorId="7A5BA688" wp14:editId="29109B9B">
                      <wp:simplePos x="0" y="0"/>
                      <wp:positionH relativeFrom="page">
                        <wp:posOffset>3810</wp:posOffset>
                      </wp:positionH>
                      <wp:positionV relativeFrom="line">
                        <wp:posOffset>160655</wp:posOffset>
                      </wp:positionV>
                      <wp:extent cx="6985" cy="4445"/>
                      <wp:effectExtent l="0" t="0" r="0" b="0"/>
                      <wp:wrapNone/>
                      <wp:docPr id="145" name="Freeform 145"/>
                      <wp:cNvGraphicFramePr/>
                      <a:graphic xmlns:a="http://schemas.openxmlformats.org/drawingml/2006/main">
                        <a:graphicData uri="http://schemas.microsoft.com/office/word/2010/wordprocessingShape">
                          <wps:wsp>
                            <wps:cNvSpPr/>
                            <wps:spPr>
                              <a:xfrm>
                                <a:off x="0" y="0"/>
                                <a:ext cx="6985" cy="4444"/>
                              </a:xfrm>
                              <a:custGeom>
                                <a:avLst/>
                                <a:gdLst/>
                                <a:ahLst/>
                                <a:cxnLst/>
                                <a:rect l="l" t="t" r="r" b="b"/>
                                <a:pathLst>
                                  <a:path w="6985" h="4444">
                                    <a:moveTo>
                                      <a:pt x="0" y="4444"/>
                                    </a:moveTo>
                                    <a:lnTo>
                                      <a:pt x="6985" y="4444"/>
                                    </a:lnTo>
                                    <a:lnTo>
                                      <a:pt x="6985" y="0"/>
                                    </a:lnTo>
                                    <a:lnTo>
                                      <a:pt x="0" y="0"/>
                                    </a:lnTo>
                                    <a:lnTo>
                                      <a:pt x="0" y="44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45" o:spid="_x0000_s1026" o:spt="100" style="position:absolute;left:0pt;margin-left:0.3pt;margin-top:12.65pt;height:0.35pt;width:0.55pt;mso-position-horizontal-relative:page;mso-position-vertical-relative:line;z-index:251705344;mso-width-relative:page;mso-height-relative:page;" fillcolor="#000000" filled="t" stroked="f" coordsize="6985,4444" o:gfxdata="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5&#10;UgVmzwAAAAQBAAAPAAAAAAAAAAEAIAAAACIAAABkcnMvZG93bnJldi54bWxQSwECFAAUAAAACACH&#10;TuJAh+oFQS0CAAD5BAAADgAAAAAAAAABACAAAAAeAQAAZHJzL2Uyb0RvYy54bWxQSwUGAAAAAAYA&#10;BgBZAQAAvQUAAAAA&#10;" path="m0,4444l6985,4444,6985,0,0,0,0,4444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06368" behindDoc="0" locked="0" layoutInCell="1" allowOverlap="1" wp14:anchorId="7D2E47DF" wp14:editId="7388298C">
                      <wp:simplePos x="0" y="0"/>
                      <wp:positionH relativeFrom="page">
                        <wp:posOffset>3839210</wp:posOffset>
                      </wp:positionH>
                      <wp:positionV relativeFrom="line">
                        <wp:posOffset>161925</wp:posOffset>
                      </wp:positionV>
                      <wp:extent cx="2540" cy="4445"/>
                      <wp:effectExtent l="0" t="0" r="0" b="0"/>
                      <wp:wrapNone/>
                      <wp:docPr id="146" name="Freeform 146"/>
                      <wp:cNvGraphicFramePr/>
                      <a:graphic xmlns:a="http://schemas.openxmlformats.org/drawingml/2006/main">
                        <a:graphicData uri="http://schemas.microsoft.com/office/word/2010/wordprocessingShape">
                          <wps:wsp>
                            <wps:cNvSpPr/>
                            <wps:spPr>
                              <a:xfrm>
                                <a:off x="0" y="0"/>
                                <a:ext cx="2540" cy="4444"/>
                              </a:xfrm>
                              <a:custGeom>
                                <a:avLst/>
                                <a:gdLst/>
                                <a:ahLst/>
                                <a:cxnLst/>
                                <a:rect l="l" t="t" r="r" b="b"/>
                                <a:pathLst>
                                  <a:path w="2540" h="4444">
                                    <a:moveTo>
                                      <a:pt x="0" y="4444"/>
                                    </a:moveTo>
                                    <a:lnTo>
                                      <a:pt x="2540" y="4444"/>
                                    </a:lnTo>
                                    <a:lnTo>
                                      <a:pt x="2540" y="0"/>
                                    </a:lnTo>
                                    <a:lnTo>
                                      <a:pt x="0" y="0"/>
                                    </a:lnTo>
                                    <a:lnTo>
                                      <a:pt x="0" y="4444"/>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46" o:spid="_x0000_s1026" o:spt="100" style="position:absolute;left:0pt;margin-left:302.3pt;margin-top:12.75pt;height:0.35pt;width:0.2pt;mso-position-horizontal-relative:page;mso-position-vertical-relative:line;z-index:251706368;mso-width-relative:page;mso-height-relative:page;" fillcolor="#000000" filled="t" stroked="f" coordsize="2540,4444" o:gfxdata="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RXxJlNcAAAAJAQAADwAAAAAAAAABACAAAAAiAAAAZHJzL2Rvd25yZXYueG1sUEsBAhQA&#10;FAAAAAgAh07iQKQmCUksAgAA+QQAAA4AAAAAAAAAAQAgAAAAJgEAAGRycy9lMm9Eb2MueG1sUEsF&#10;BgAAAAAGAAYAWQEAAMQFAAAAAA==&#10;" path="m0,4444l2540,4444,2540,0,0,0,0,4444xe">
                      <v:fill on="t" focussize="0,0"/>
                      <v:stroke on="f" weight="1pt"/>
                      <v:imagedata o:title=""/>
                      <o:lock v:ext="edit" aspectratio="f"/>
                    </v:shape>
                  </w:pict>
                </mc:Fallback>
              </mc:AlternateContent>
            </w:r>
            <w:r w:rsidRPr="00D935B2">
              <w:rPr>
                <w:rFonts w:ascii="Arial" w:hAnsi="Arial" w:cs="Arial"/>
                <w:lang w:val="fr-FR"/>
              </w:rPr>
              <w:t>Plomberie</w:t>
            </w:r>
          </w:p>
        </w:tc>
      </w:tr>
      <w:tr w:rsidR="00B768C1" w:rsidRPr="00D935B2" w14:paraId="11AAB145" w14:textId="77777777">
        <w:trPr>
          <w:trHeight w:hRule="exact" w:val="402"/>
        </w:trPr>
        <w:tc>
          <w:tcPr>
            <w:tcW w:w="1185" w:type="dxa"/>
          </w:tcPr>
          <w:p w14:paraId="2DF4C778"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707392" behindDoc="0" locked="0" layoutInCell="1" allowOverlap="1" wp14:anchorId="49AEE3A8" wp14:editId="5560915A">
                      <wp:simplePos x="0" y="0"/>
                      <wp:positionH relativeFrom="page">
                        <wp:posOffset>-5715</wp:posOffset>
                      </wp:positionH>
                      <wp:positionV relativeFrom="paragraph">
                        <wp:posOffset>0</wp:posOffset>
                      </wp:positionV>
                      <wp:extent cx="6350" cy="6350"/>
                      <wp:effectExtent l="0" t="0" r="0" b="0"/>
                      <wp:wrapNone/>
                      <wp:docPr id="153" name="Freeform 153"/>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53" o:spid="_x0000_s1026" o:spt="100" style="position:absolute;left:0pt;margin-left:-0.45pt;margin-top:0pt;height:0.5pt;width:0.5pt;mso-position-horizontal-relative:page;z-index:251707392;mso-width-relative:page;mso-height-relative:page;" fillcolor="#000000" filled="t" stroked="f" coordsize="6096,6095" o:gfxdata="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k&#10;mE1nzgAAAAEBAAAPAAAAAAAAAAEAIAAAACIAAABkcnMvZG93bnJldi54bWxQSwECFAAUAAAACACH&#10;TuJAOJx+zS4CAAD5BAAADgAAAAAAAAABACAAAAAdAQAAZHJzL2Uyb0RvYy54bWxQSwUGAAAAAAYA&#10;BgBZAQAAvQUAAAAA&#10;" path="m0,6095l6096,6095,6096,0,0,0,0,609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08416" behindDoc="0" locked="0" layoutInCell="1" allowOverlap="1" wp14:anchorId="74B5040E" wp14:editId="5F698F89">
                      <wp:simplePos x="0" y="0"/>
                      <wp:positionH relativeFrom="page">
                        <wp:posOffset>752475</wp:posOffset>
                      </wp:positionH>
                      <wp:positionV relativeFrom="paragraph">
                        <wp:posOffset>0</wp:posOffset>
                      </wp:positionV>
                      <wp:extent cx="6350" cy="6350"/>
                      <wp:effectExtent l="0" t="0" r="0" b="0"/>
                      <wp:wrapNone/>
                      <wp:docPr id="154" name="Freeform 154"/>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54" o:spid="_x0000_s1026" o:spt="100" style="position:absolute;left:0pt;margin-left:59.25pt;margin-top:0pt;height:0.5pt;width:0.5pt;mso-position-horizontal-relative:page;z-index:251708416;mso-width-relative:page;mso-height-relative:page;" fillcolor="#000000" filled="t" stroked="f" coordsize="6096,6095" o:gfxdata="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riSVf0QAAAAYBAAAPAAAAAAAAAAEAIAAAACIAAABkcnMvZG93bnJldi54bWxQSwECFAAUAAAA&#10;CACHTuJAC1deSS4CAAD5BAAADgAAAAAAAAABACAAAAAgAQAAZHJzL2Uyb0RvYy54bWxQSwUGAAAA&#10;AAYABgBZAQAAwAUAAAAA&#10;" path="m0,6095l6096,6095,6096,0,0,0,0,609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09440" behindDoc="0" locked="0" layoutInCell="1" allowOverlap="1" wp14:anchorId="6FB45DBF" wp14:editId="757D6690">
                      <wp:simplePos x="0" y="0"/>
                      <wp:positionH relativeFrom="page">
                        <wp:posOffset>-6350</wp:posOffset>
                      </wp:positionH>
                      <wp:positionV relativeFrom="paragraph">
                        <wp:posOffset>40640</wp:posOffset>
                      </wp:positionV>
                      <wp:extent cx="2540" cy="2540"/>
                      <wp:effectExtent l="0" t="0" r="0" b="0"/>
                      <wp:wrapNone/>
                      <wp:docPr id="155" name="Freeform 155"/>
                      <wp:cNvGraphicFramePr/>
                      <a:graphic xmlns:a="http://schemas.openxmlformats.org/drawingml/2006/main">
                        <a:graphicData uri="http://schemas.microsoft.com/office/word/2010/wordprocessingShape">
                          <wps:wsp>
                            <wps:cNvSpPr/>
                            <wps:spPr>
                              <a:xfrm>
                                <a:off x="0" y="0"/>
                                <a:ext cx="2540" cy="2540"/>
                              </a:xfrm>
                              <a:custGeom>
                                <a:avLst/>
                                <a:gdLst/>
                                <a:ahLst/>
                                <a:cxnLst/>
                                <a:rect l="l" t="t" r="r" b="b"/>
                                <a:pathLst>
                                  <a:path w="2540" h="2540">
                                    <a:moveTo>
                                      <a:pt x="0" y="2540"/>
                                    </a:moveTo>
                                    <a:lnTo>
                                      <a:pt x="2540" y="2540"/>
                                    </a:lnTo>
                                    <a:lnTo>
                                      <a:pt x="254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55" o:spid="_x0000_s1026" o:spt="100" style="position:absolute;left:0pt;margin-left:-0.5pt;margin-top:3.2pt;height:0.2pt;width:0.2pt;mso-position-horizontal-relative:page;z-index:251709440;mso-width-relative:page;mso-height-relative:page;" fillcolor="#000000" filled="t" stroked="f" coordsize="2540,2540" o:gfxdata="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D+9TT/UAAAABAEAAA8AAAAAAAAAAQAgAAAAIgAAAGRycy9kb3ducmV2LnhtbFBLAQIUABQAAAAI&#10;AIdO4kCXFbtjKgIAAPkEAAAOAAAAAAAAAAEAIAAAACMBAABkcnMvZTJvRG9jLnhtbFBLBQYAAAAA&#10;BgAGAFkBAAC/BQAAAAA=&#10;" path="m0,2540l2540,2540,2540,0,0,0,0,2540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10464" behindDoc="0" locked="0" layoutInCell="1" allowOverlap="1" wp14:anchorId="66D49E04" wp14:editId="05BEFB77">
                      <wp:simplePos x="0" y="0"/>
                      <wp:positionH relativeFrom="page">
                        <wp:posOffset>-6350</wp:posOffset>
                      </wp:positionH>
                      <wp:positionV relativeFrom="paragraph">
                        <wp:posOffset>40640</wp:posOffset>
                      </wp:positionV>
                      <wp:extent cx="2540" cy="2540"/>
                      <wp:effectExtent l="0" t="0" r="0" b="0"/>
                      <wp:wrapNone/>
                      <wp:docPr id="156" name="Freeform 156"/>
                      <wp:cNvGraphicFramePr/>
                      <a:graphic xmlns:a="http://schemas.openxmlformats.org/drawingml/2006/main">
                        <a:graphicData uri="http://schemas.microsoft.com/office/word/2010/wordprocessingShape">
                          <wps:wsp>
                            <wps:cNvSpPr/>
                            <wps:spPr>
                              <a:xfrm>
                                <a:off x="0" y="0"/>
                                <a:ext cx="2540" cy="2540"/>
                              </a:xfrm>
                              <a:custGeom>
                                <a:avLst/>
                                <a:gdLst/>
                                <a:ahLst/>
                                <a:cxnLst/>
                                <a:rect l="l" t="t" r="r" b="b"/>
                                <a:pathLst>
                                  <a:path w="2540" h="2540">
                                    <a:moveTo>
                                      <a:pt x="0" y="2540"/>
                                    </a:moveTo>
                                    <a:lnTo>
                                      <a:pt x="2540" y="2540"/>
                                    </a:lnTo>
                                    <a:lnTo>
                                      <a:pt x="254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56" o:spid="_x0000_s1026" o:spt="100" style="position:absolute;left:0pt;margin-left:-0.5pt;margin-top:3.2pt;height:0.2pt;width:0.2pt;mso-position-horizontal-relative:page;z-index:251710464;mso-width-relative:page;mso-height-relative:page;" fillcolor="#000000" filled="t" stroked="f" coordsize="2540,2540" o:gfxdata="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D+9TT/UAAAABAEAAA8AAAAAAAAAAQAgAAAAIgAAAGRycy9kb3ducmV2LnhtbFBLAQIUABQAAAAI&#10;AIdO4kB90iv1KgIAAPkEAAAOAAAAAAAAAAEAIAAAACMBAABkcnMvZTJvRG9jLnhtbFBLBQYAAAAA&#10;BgAGAFkBAAC/BQAAAAA=&#10;" path="m0,2540l2540,2540,2540,0,0,0,0,2540xe">
                      <v:fill on="t" focussize="0,0"/>
                      <v:stroke on="f" weight="1pt"/>
                      <v:imagedata o:title=""/>
                      <o:lock v:ext="edit" aspectratio="f"/>
                    </v:shape>
                  </w:pict>
                </mc:Fallback>
              </mc:AlternateContent>
            </w:r>
          </w:p>
        </w:tc>
        <w:tc>
          <w:tcPr>
            <w:tcW w:w="914" w:type="dxa"/>
          </w:tcPr>
          <w:p w14:paraId="22950E74" w14:textId="77777777"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711488" behindDoc="0" locked="0" layoutInCell="1" allowOverlap="1" wp14:anchorId="0AC1A8F3" wp14:editId="427B25E7">
                      <wp:simplePos x="0" y="0"/>
                      <wp:positionH relativeFrom="page">
                        <wp:posOffset>3810</wp:posOffset>
                      </wp:positionH>
                      <wp:positionV relativeFrom="line">
                        <wp:posOffset>8890</wp:posOffset>
                      </wp:positionV>
                      <wp:extent cx="2540" cy="2540"/>
                      <wp:effectExtent l="0" t="0" r="0" b="0"/>
                      <wp:wrapNone/>
                      <wp:docPr id="157" name="Freeform 157"/>
                      <wp:cNvGraphicFramePr/>
                      <a:graphic xmlns:a="http://schemas.openxmlformats.org/drawingml/2006/main">
                        <a:graphicData uri="http://schemas.microsoft.com/office/word/2010/wordprocessingShape">
                          <wps:wsp>
                            <wps:cNvSpPr/>
                            <wps:spPr>
                              <a:xfrm>
                                <a:off x="0" y="0"/>
                                <a:ext cx="2540" cy="2540"/>
                              </a:xfrm>
                              <a:custGeom>
                                <a:avLst/>
                                <a:gdLst/>
                                <a:ahLst/>
                                <a:cxnLst/>
                                <a:rect l="l" t="t" r="r" b="b"/>
                                <a:pathLst>
                                  <a:path w="2540" h="2540">
                                    <a:moveTo>
                                      <a:pt x="0" y="2540"/>
                                    </a:moveTo>
                                    <a:lnTo>
                                      <a:pt x="2540" y="2540"/>
                                    </a:lnTo>
                                    <a:lnTo>
                                      <a:pt x="254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57" o:spid="_x0000_s1026" o:spt="100" style="position:absolute;left:0pt;margin-left:0.3pt;margin-top:0.7pt;height:0.2pt;width:0.2pt;mso-position-horizontal-relative:page;mso-position-vertical-relative:line;z-index:251711488;mso-width-relative:page;mso-height-relative:page;" fillcolor="#000000" filled="t" stroked="f" coordsize="2540,2540" o:gfxdata="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i&#10;HWRk0gAAAAIBAAAPAAAAAAAAAAEAIAAAACIAAABkcnMvZG93bnJldi54bWxQSwECFAAUAAAACACH&#10;TuJA25BbhyoCAAD5BAAADgAAAAAAAAABACAAAAAhAQAAZHJzL2Uyb0RvYy54bWxQSwUGAAAAAAYA&#10;BgBZAQAAvQUAAAAA&#10;" path="m0,2540l2540,2540,2540,0,0,0,0,2540xe">
                      <v:fill on="t" focussize="0,0"/>
                      <v:stroke on="f" weight="1pt"/>
                      <v:imagedata o:title=""/>
                      <o:lock v:ext="edit" aspectratio="f"/>
                    </v:shape>
                  </w:pict>
                </mc:Fallback>
              </mc:AlternateContent>
            </w:r>
            <w:r w:rsidRPr="00D935B2">
              <w:rPr>
                <w:rFonts w:ascii="Arial" w:hAnsi="Arial" w:cs="Arial"/>
                <w:color w:val="000000"/>
                <w:lang w:val="fr-FR"/>
              </w:rPr>
              <w:t xml:space="preserve">04  </w:t>
            </w:r>
          </w:p>
        </w:tc>
        <w:tc>
          <w:tcPr>
            <w:tcW w:w="6533" w:type="dxa"/>
          </w:tcPr>
          <w:p w14:paraId="4B583309" w14:textId="77777777"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712512" behindDoc="0" locked="0" layoutInCell="1" allowOverlap="1" wp14:anchorId="0969EE88" wp14:editId="3FF08231">
                      <wp:simplePos x="0" y="0"/>
                      <wp:positionH relativeFrom="page">
                        <wp:posOffset>0</wp:posOffset>
                      </wp:positionH>
                      <wp:positionV relativeFrom="line">
                        <wp:posOffset>-25400</wp:posOffset>
                      </wp:positionV>
                      <wp:extent cx="6350" cy="6350"/>
                      <wp:effectExtent l="0" t="0" r="0" b="0"/>
                      <wp:wrapNone/>
                      <wp:docPr id="158" name="Freeform 158"/>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58" o:spid="_x0000_s1026" o:spt="100" style="position:absolute;left:0pt;margin-left:0pt;margin-top:-2pt;height:0.5pt;width:0.5pt;mso-position-horizontal-relative:page;mso-position-vertical-relative:line;z-index:251712512;mso-width-relative:page;mso-height-relative:page;" fillcolor="#000000" filled="t" stroked="f" coordsize="6096,6095" o:gfxdata="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Xcbu1NAAAAAEAQAADwAAAAAAAAABACAAAAAiAAAAZHJzL2Rvd25yZXYueG1sUEsBAhQAFAAAAAgA&#10;h07iQGBCjn4tAgAA+QQAAA4AAAAAAAAAAQAgAAAAHwEAAGRycy9lMm9Eb2MueG1sUEsFBgAAAAAG&#10;AAYAWQEAAL4FAAAAAA==&#10;" path="m0,6095l6096,6095,6096,0,0,0,0,609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13536" behindDoc="0" locked="0" layoutInCell="1" allowOverlap="1" wp14:anchorId="08BF60C7" wp14:editId="30F07701">
                      <wp:simplePos x="0" y="0"/>
                      <wp:positionH relativeFrom="page">
                        <wp:posOffset>4148455</wp:posOffset>
                      </wp:positionH>
                      <wp:positionV relativeFrom="line">
                        <wp:posOffset>-25400</wp:posOffset>
                      </wp:positionV>
                      <wp:extent cx="6350" cy="6350"/>
                      <wp:effectExtent l="0" t="0" r="0" b="0"/>
                      <wp:wrapNone/>
                      <wp:docPr id="159" name="Freeform 159"/>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59" o:spid="_x0000_s1026" o:spt="100" style="position:absolute;left:0pt;margin-left:326.65pt;margin-top:-2pt;height:0.5pt;width:0.5pt;mso-position-horizontal-relative:page;mso-position-vertical-relative:line;z-index:251713536;mso-width-relative:page;mso-height-relative:page;" fillcolor="#000000" filled="t" stroked="f" coordsize="6096,6095" o:gfxdata="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zjQLNdUAAAAJAQAADwAAAAAAAAABACAAAAAiAAAAZHJzL2Rvd25yZXYueG1sUEsBAhQA&#10;FAAAAAgAh07iQMYA/gwuAgAA+QQAAA4AAAAAAAAAAQAgAAAAJAEAAGRycy9lMm9Eb2MueG1sUEsF&#10;BgAAAAAGAAYAWQEAAMQFAAAAAA==&#10;" path="m0,6095l6096,6095,6096,0,0,0,0,609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14560" behindDoc="0" locked="0" layoutInCell="1" allowOverlap="1" wp14:anchorId="14122A7F" wp14:editId="17F50868">
                      <wp:simplePos x="0" y="0"/>
                      <wp:positionH relativeFrom="page">
                        <wp:posOffset>3810</wp:posOffset>
                      </wp:positionH>
                      <wp:positionV relativeFrom="line">
                        <wp:posOffset>14605</wp:posOffset>
                      </wp:positionV>
                      <wp:extent cx="2540" cy="2540"/>
                      <wp:effectExtent l="0" t="0" r="0" b="0"/>
                      <wp:wrapNone/>
                      <wp:docPr id="160" name="Freeform 160"/>
                      <wp:cNvGraphicFramePr/>
                      <a:graphic xmlns:a="http://schemas.openxmlformats.org/drawingml/2006/main">
                        <a:graphicData uri="http://schemas.microsoft.com/office/word/2010/wordprocessingShape">
                          <wps:wsp>
                            <wps:cNvSpPr/>
                            <wps:spPr>
                              <a:xfrm>
                                <a:off x="0" y="0"/>
                                <a:ext cx="2540" cy="2540"/>
                              </a:xfrm>
                              <a:custGeom>
                                <a:avLst/>
                                <a:gdLst/>
                                <a:ahLst/>
                                <a:cxnLst/>
                                <a:rect l="l" t="t" r="r" b="b"/>
                                <a:pathLst>
                                  <a:path w="2540" h="2540">
                                    <a:moveTo>
                                      <a:pt x="0" y="2540"/>
                                    </a:moveTo>
                                    <a:lnTo>
                                      <a:pt x="2540" y="2540"/>
                                    </a:lnTo>
                                    <a:lnTo>
                                      <a:pt x="254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60" o:spid="_x0000_s1026" o:spt="100" style="position:absolute;left:0pt;margin-left:0.3pt;margin-top:1.15pt;height:0.2pt;width:0.2pt;mso-position-horizontal-relative:page;mso-position-vertical-relative:line;z-index:251714560;mso-width-relative:page;mso-height-relative:page;" fillcolor="#000000" filled="t" stroked="f" coordsize="2540,2540" o:gfxdata="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5ccJ&#10;ZdEAAAACAQAADwAAAAAAAAABACAAAAAiAAAAZHJzL2Rvd25yZXYueG1sUEsBAhQAFAAAAAgAh07i&#10;QEnAMkMpAgAA+QQAAA4AAAAAAAAAAQAgAAAAIAEAAGRycy9lMm9Eb2MueG1sUEsFBgAAAAAGAAYA&#10;WQEAALsFAAAAAA==&#10;" path="m0,2540l2540,2540,2540,0,0,0,0,2540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15584" behindDoc="0" locked="0" layoutInCell="1" allowOverlap="1" wp14:anchorId="2E502F16" wp14:editId="552B2666">
                      <wp:simplePos x="0" y="0"/>
                      <wp:positionH relativeFrom="page">
                        <wp:posOffset>3840480</wp:posOffset>
                      </wp:positionH>
                      <wp:positionV relativeFrom="line">
                        <wp:posOffset>14605</wp:posOffset>
                      </wp:positionV>
                      <wp:extent cx="2540" cy="2540"/>
                      <wp:effectExtent l="0" t="0" r="0" b="0"/>
                      <wp:wrapNone/>
                      <wp:docPr id="161" name="Freeform 161"/>
                      <wp:cNvGraphicFramePr/>
                      <a:graphic xmlns:a="http://schemas.openxmlformats.org/drawingml/2006/main">
                        <a:graphicData uri="http://schemas.microsoft.com/office/word/2010/wordprocessingShape">
                          <wps:wsp>
                            <wps:cNvSpPr/>
                            <wps:spPr>
                              <a:xfrm>
                                <a:off x="0" y="0"/>
                                <a:ext cx="2540" cy="2540"/>
                              </a:xfrm>
                              <a:custGeom>
                                <a:avLst/>
                                <a:gdLst/>
                                <a:ahLst/>
                                <a:cxnLst/>
                                <a:rect l="l" t="t" r="r" b="b"/>
                                <a:pathLst>
                                  <a:path w="2540" h="2540">
                                    <a:moveTo>
                                      <a:pt x="0" y="2540"/>
                                    </a:moveTo>
                                    <a:lnTo>
                                      <a:pt x="2540" y="2540"/>
                                    </a:lnTo>
                                    <a:lnTo>
                                      <a:pt x="254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61" o:spid="_x0000_s1026" o:spt="100" style="position:absolute;left:0pt;margin-left:302.4pt;margin-top:1.15pt;height:0.2pt;width:0.2pt;mso-position-horizontal-relative:page;mso-position-vertical-relative:line;z-index:251715584;mso-width-relative:page;mso-height-relative:page;" fillcolor="#000000" filled="t" stroked="f" coordsize="2540,2540" o:gfxdata="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iQJ929YAAAAHAQAADwAAAAAAAAABACAAAAAiAAAAZHJzL2Rvd25yZXYueG1sUEsBAhQAFAAA&#10;AAgAh07iQO+CQjEqAgAA+QQAAA4AAAAAAAAAAQAgAAAAJQEAAGRycy9lMm9Eb2MueG1sUEsFBgAA&#10;AAAGAAYAWQEAAMEFAAAAAA==&#10;" path="m0,2540l2540,2540,2540,0,0,0,0,2540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16608" behindDoc="0" locked="0" layoutInCell="1" allowOverlap="1" wp14:anchorId="736CF4DD" wp14:editId="35FAAC03">
                      <wp:simplePos x="0" y="0"/>
                      <wp:positionH relativeFrom="page">
                        <wp:posOffset>3840480</wp:posOffset>
                      </wp:positionH>
                      <wp:positionV relativeFrom="line">
                        <wp:posOffset>14605</wp:posOffset>
                      </wp:positionV>
                      <wp:extent cx="2540" cy="2540"/>
                      <wp:effectExtent l="0" t="0" r="0" b="0"/>
                      <wp:wrapNone/>
                      <wp:docPr id="162" name="Freeform 162"/>
                      <wp:cNvGraphicFramePr/>
                      <a:graphic xmlns:a="http://schemas.openxmlformats.org/drawingml/2006/main">
                        <a:graphicData uri="http://schemas.microsoft.com/office/word/2010/wordprocessingShape">
                          <wps:wsp>
                            <wps:cNvSpPr/>
                            <wps:spPr>
                              <a:xfrm>
                                <a:off x="0" y="0"/>
                                <a:ext cx="2540" cy="2540"/>
                              </a:xfrm>
                              <a:custGeom>
                                <a:avLst/>
                                <a:gdLst/>
                                <a:ahLst/>
                                <a:cxnLst/>
                                <a:rect l="l" t="t" r="r" b="b"/>
                                <a:pathLst>
                                  <a:path w="2540" h="2540">
                                    <a:moveTo>
                                      <a:pt x="0" y="2540"/>
                                    </a:moveTo>
                                    <a:lnTo>
                                      <a:pt x="2540" y="2540"/>
                                    </a:lnTo>
                                    <a:lnTo>
                                      <a:pt x="254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62" o:spid="_x0000_s1026" o:spt="100" style="position:absolute;left:0pt;margin-left:302.4pt;margin-top:1.15pt;height:0.2pt;width:0.2pt;mso-position-horizontal-relative:page;mso-position-vertical-relative:line;z-index:251716608;mso-width-relative:page;mso-height-relative:page;" fillcolor="#000000" filled="t" stroked="f" coordsize="2540,2540" o:gfxdata="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iQJ929YAAAAHAQAADwAAAAAAAAABACAAAAAiAAAAZHJzL2Rvd25yZXYueG1sUEsBAhQAFAAA&#10;AAgAh07iQAVF0qcqAgAA+QQAAA4AAAAAAAAAAQAgAAAAJQEAAGRycy9lMm9Eb2MueG1sUEsFBgAA&#10;AAAGAAYAWQEAAMEFAAAAAA==&#10;" path="m0,2540l2540,2540,2540,0,0,0,0,2540xe">
                      <v:fill on="t" focussize="0,0"/>
                      <v:stroke on="f" weight="1pt"/>
                      <v:imagedata o:title=""/>
                      <o:lock v:ext="edit" aspectratio="f"/>
                    </v:shape>
                  </w:pict>
                </mc:Fallback>
              </mc:AlternateContent>
            </w:r>
            <w:r w:rsidRPr="00D935B2">
              <w:rPr>
                <w:rFonts w:ascii="Arial" w:hAnsi="Arial" w:cs="Arial"/>
                <w:lang w:val="fr-FR"/>
              </w:rPr>
              <w:t>Électricité</w:t>
            </w:r>
            <w:r w:rsidRPr="00D935B2">
              <w:rPr>
                <w:rFonts w:ascii="Arial" w:hAnsi="Arial" w:cs="Arial"/>
                <w:color w:val="000000"/>
                <w:sz w:val="20"/>
                <w:szCs w:val="20"/>
                <w:lang w:val="fr-FR"/>
              </w:rPr>
              <w:t xml:space="preserve">  </w:t>
            </w:r>
          </w:p>
        </w:tc>
      </w:tr>
    </w:tbl>
    <w:p w14:paraId="5C5F651A"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52B689C2"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FCFC639"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20F43E05"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54FBF9F7"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61B162C1"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w:drawing>
          <wp:anchor distT="0" distB="0" distL="114300" distR="114300" simplePos="0" relativeHeight="251723776" behindDoc="0" locked="0" layoutInCell="1" allowOverlap="1" wp14:anchorId="6CA5ADF4" wp14:editId="2B0F52B1">
            <wp:simplePos x="0" y="0"/>
            <wp:positionH relativeFrom="page">
              <wp:posOffset>2717800</wp:posOffset>
            </wp:positionH>
            <wp:positionV relativeFrom="page">
              <wp:posOffset>8925560</wp:posOffset>
            </wp:positionV>
            <wp:extent cx="2331720" cy="937260"/>
            <wp:effectExtent l="0" t="0" r="0" b="0"/>
            <wp:wrapNone/>
            <wp:docPr id="169" name="Picture 169"/>
            <wp:cNvGraphicFramePr/>
            <a:graphic xmlns:a="http://schemas.openxmlformats.org/drawingml/2006/main">
              <a:graphicData uri="http://schemas.openxmlformats.org/drawingml/2006/picture">
                <pic:pic xmlns:pic="http://schemas.openxmlformats.org/drawingml/2006/picture">
                  <pic:nvPicPr>
                    <pic:cNvPr id="169" name="Picture 169"/>
                    <pic:cNvPicPr>
                      <a:picLocks noChangeArrowheads="1"/>
                    </pic:cNvPicPr>
                  </pic:nvPicPr>
                  <pic:blipFill>
                    <a:blip r:embed="rId11">
                      <a:extLst>
                        <a:ext uri="{28A0092B-C50C-407E-A947-70E740481C1C}">
                          <a14:useLocalDpi xmlns:a14="http://schemas.microsoft.com/office/drawing/2010/main" val="0"/>
                        </a:ext>
                      </a:extLst>
                    </a:blip>
                    <a:srcRect r="50000"/>
                    <a:stretch>
                      <a:fillRect/>
                    </a:stretch>
                  </pic:blipFill>
                  <pic:spPr>
                    <a:xfrm>
                      <a:off x="0" y="0"/>
                      <a:ext cx="2331720" cy="937260"/>
                    </a:xfrm>
                    <a:prstGeom prst="rect">
                      <a:avLst/>
                    </a:prstGeom>
                    <a:noFill/>
                  </pic:spPr>
                </pic:pic>
              </a:graphicData>
            </a:graphic>
          </wp:anchor>
        </w:drawing>
      </w:r>
    </w:p>
    <w:p w14:paraId="6D2660C6" w14:textId="284ACF77" w:rsidR="00B768C1" w:rsidRPr="00D935B2" w:rsidRDefault="00000000" w:rsidP="007F21CB">
      <w:pPr>
        <w:spacing w:line="276" w:lineRule="auto"/>
        <w:jc w:val="both"/>
        <w:rPr>
          <w:rFonts w:ascii="Arial" w:hAnsi="Arial" w:cs="Arial"/>
          <w:color w:val="000000" w:themeColor="text1"/>
          <w:sz w:val="24"/>
          <w:szCs w:val="24"/>
          <w:lang w:val="fr-FR"/>
        </w:rPr>
        <w:sectPr w:rsidR="00B768C1" w:rsidRPr="00D935B2" w:rsidSect="00D935B2">
          <w:headerReference w:type="default" r:id="rId12"/>
          <w:footerReference w:type="default" r:id="rId13"/>
          <w:type w:val="continuous"/>
          <w:pgSz w:w="11930" w:h="17820"/>
          <w:pgMar w:top="1417" w:right="1417" w:bottom="1417" w:left="1417" w:header="708" w:footer="708" w:gutter="0"/>
          <w:cols w:space="720"/>
          <w:docGrid w:linePitch="360"/>
        </w:sectPr>
      </w:pPr>
      <w:r w:rsidRPr="00D935B2">
        <w:rPr>
          <w:rFonts w:ascii="Arial" w:hAnsi="Arial" w:cs="Arial"/>
          <w:noProof/>
        </w:rPr>
        <mc:AlternateContent>
          <mc:Choice Requires="wps">
            <w:drawing>
              <wp:anchor distT="0" distB="0" distL="114300" distR="114300" simplePos="0" relativeHeight="251717632" behindDoc="0" locked="0" layoutInCell="1" allowOverlap="1" wp14:anchorId="05E41D42" wp14:editId="1B430EFF">
                <wp:simplePos x="0" y="0"/>
                <wp:positionH relativeFrom="page">
                  <wp:posOffset>1188720</wp:posOffset>
                </wp:positionH>
                <wp:positionV relativeFrom="page">
                  <wp:posOffset>8162290</wp:posOffset>
                </wp:positionV>
                <wp:extent cx="6350" cy="6350"/>
                <wp:effectExtent l="0" t="0" r="0" b="0"/>
                <wp:wrapNone/>
                <wp:docPr id="163" name="Freeform 163"/>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63" o:spid="_x0000_s1026" o:spt="100" style="position:absolute;left:0pt;margin-left:93.6pt;margin-top:642.7pt;height:0.5pt;width:0.5pt;mso-position-horizontal-relative:page;mso-position-vertical-relative:page;z-index:251717632;mso-width-relative:page;mso-height-relative:page;" fillcolor="#000000" filled="t" stroked="f" coordsize="6096,6095" o:gfxdata="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YlJX6NYAAAANAQAADwAAAAAAAAABACAAAAAiAAAAZHJzL2Rvd25yZXYueG1sUEsBAhQA&#10;FAAAAAgAh07iQJkHN40tAgAA+QQAAA4AAAAAAAAAAQAgAAAAJQEAAGRycy9lMm9Eb2MueG1sUEsF&#10;BgAAAAAGAAYAWQEAAMQFAAAAAA==&#10;" path="m0,6095l6096,6095,6096,0,0,0,0,609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18656" behindDoc="0" locked="0" layoutInCell="1" allowOverlap="1" wp14:anchorId="76A311F1" wp14:editId="68F44B6D">
                <wp:simplePos x="0" y="0"/>
                <wp:positionH relativeFrom="page">
                  <wp:posOffset>1188720</wp:posOffset>
                </wp:positionH>
                <wp:positionV relativeFrom="page">
                  <wp:posOffset>8162290</wp:posOffset>
                </wp:positionV>
                <wp:extent cx="6350" cy="6350"/>
                <wp:effectExtent l="0" t="0" r="0" b="0"/>
                <wp:wrapNone/>
                <wp:docPr id="164" name="Freeform 164"/>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64" o:spid="_x0000_s1026" o:spt="100" style="position:absolute;left:0pt;margin-left:93.6pt;margin-top:642.7pt;height:0.5pt;width:0.5pt;mso-position-horizontal-relative:page;mso-position-vertical-relative:page;z-index:251718656;mso-width-relative:page;mso-height-relative:page;" fillcolor="#000000" filled="t" stroked="f" coordsize="6096,6095" o:gfxdata="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YlJX6NYAAAANAQAADwAAAAAAAAABACAAAAAiAAAAZHJzL2Rvd25yZXYueG1sUEsBAhQA&#10;FAAAAAgAh07iQKrMFwktAgAA+QQAAA4AAAAAAAAAAQAgAAAAJQEAAGRycy9lMm9Eb2MueG1sUEsF&#10;BgAAAAAGAAYAWQEAAMQFAAAAAA==&#10;" path="m0,6095l6096,6095,6096,0,0,0,0,609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19680" behindDoc="0" locked="0" layoutInCell="1" allowOverlap="1" wp14:anchorId="7EFE7E9E" wp14:editId="044C746E">
                <wp:simplePos x="0" y="0"/>
                <wp:positionH relativeFrom="page">
                  <wp:posOffset>1947545</wp:posOffset>
                </wp:positionH>
                <wp:positionV relativeFrom="page">
                  <wp:posOffset>8162290</wp:posOffset>
                </wp:positionV>
                <wp:extent cx="6350" cy="6350"/>
                <wp:effectExtent l="0" t="0" r="0" b="0"/>
                <wp:wrapNone/>
                <wp:docPr id="165" name="Freeform 165"/>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65" o:spid="_x0000_s1026" o:spt="100" style="position:absolute;left:0pt;margin-left:153.35pt;margin-top:642.7pt;height:0.5pt;width:0.5pt;mso-position-horizontal-relative:page;mso-position-vertical-relative:page;z-index:251719680;mso-width-relative:page;mso-height-relative:page;" fillcolor="#000000" filled="t" stroked="f" coordsize="6096,6095" o:gfxdata="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lXhzv2AAAAA0BAAAPAAAAAAAAAAEAIAAAACIAAABkcnMvZG93bnJldi54bWxQSwEC&#10;FAAUAAAACACHTuJADI5ney0CAAD5BAAADgAAAAAAAAABACAAAAAnAQAAZHJzL2Uyb0RvYy54bWxQ&#10;SwUGAAAAAAYABgBZAQAAxgUAAAAA&#10;" path="m0,6095l6096,6095,6096,0,0,0,0,609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20704" behindDoc="0" locked="0" layoutInCell="1" allowOverlap="1" wp14:anchorId="041B4B59" wp14:editId="26264F54">
                <wp:simplePos x="0" y="0"/>
                <wp:positionH relativeFrom="page">
                  <wp:posOffset>2528570</wp:posOffset>
                </wp:positionH>
                <wp:positionV relativeFrom="page">
                  <wp:posOffset>8162290</wp:posOffset>
                </wp:positionV>
                <wp:extent cx="6350" cy="6350"/>
                <wp:effectExtent l="0" t="0" r="0" b="0"/>
                <wp:wrapNone/>
                <wp:docPr id="166" name="Freeform 166"/>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66" o:spid="_x0000_s1026" o:spt="100" style="position:absolute;left:0pt;margin-left:199.1pt;margin-top:642.7pt;height:0.5pt;width:0.5pt;mso-position-horizontal-relative:page;mso-position-vertical-relative:page;z-index:251720704;mso-width-relative:page;mso-height-relative:page;" fillcolor="#000000" filled="t" stroked="f" coordsize="6096,6095" o:gfxdata="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0ApZLYAAAADQEAAA8AAAAAAAAAAQAgAAAAIgAAAGRycy9kb3ducmV2LnhtbFBLAQIU&#10;ABQAAAAIAIdO4kDmSfftLAIAAPkEAAAOAAAAAAAAAAEAIAAAACcBAABkcnMvZTJvRG9jLnhtbFBL&#10;BQYAAAAABgAGAFkBAADFBQAAAAA=&#10;" path="m0,6095l6096,6095,6096,0,0,0,0,609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21728" behindDoc="0" locked="0" layoutInCell="1" allowOverlap="1" wp14:anchorId="26BE139F" wp14:editId="650386E3">
                <wp:simplePos x="0" y="0"/>
                <wp:positionH relativeFrom="page">
                  <wp:posOffset>6677660</wp:posOffset>
                </wp:positionH>
                <wp:positionV relativeFrom="page">
                  <wp:posOffset>8162290</wp:posOffset>
                </wp:positionV>
                <wp:extent cx="6350" cy="6350"/>
                <wp:effectExtent l="0" t="0" r="0" b="0"/>
                <wp:wrapNone/>
                <wp:docPr id="167" name="Freeform 167"/>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67" o:spid="_x0000_s1026" o:spt="100" style="position:absolute;left:0pt;margin-left:525.8pt;margin-top:642.7pt;height:0.5pt;width:0.5pt;mso-position-horizontal-relative:page;mso-position-vertical-relative:page;z-index:251721728;mso-width-relative:page;mso-height-relative:page;" fillcolor="#000000" filled="t" stroked="f" coordsize="6096,6095" o:gfxdata="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wEhN/2AAAAA8BAAAPAAAAAAAAAAEAIAAAACIAAABkcnMvZG93bnJldi54bWxQSwEC&#10;FAAUAAAACACHTuJAQAuHny0CAAD5BAAADgAAAAAAAAABACAAAAAnAQAAZHJzL2Uyb0RvYy54bWxQ&#10;SwUGAAAAAAYABgBZAQAAxgUAAAAA&#10;" path="m0,6095l6096,6095,6096,0,0,0,0,609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22752" behindDoc="0" locked="0" layoutInCell="1" allowOverlap="1" wp14:anchorId="535AA148" wp14:editId="56EA39CC">
                <wp:simplePos x="0" y="0"/>
                <wp:positionH relativeFrom="page">
                  <wp:posOffset>6677660</wp:posOffset>
                </wp:positionH>
                <wp:positionV relativeFrom="page">
                  <wp:posOffset>8162290</wp:posOffset>
                </wp:positionV>
                <wp:extent cx="6350" cy="6350"/>
                <wp:effectExtent l="0" t="0" r="0" b="0"/>
                <wp:wrapNone/>
                <wp:docPr id="168" name="Freeform 168"/>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68" o:spid="_x0000_s1026" o:spt="100" style="position:absolute;left:0pt;margin-left:525.8pt;margin-top:642.7pt;height:0.5pt;width:0.5pt;mso-position-horizontal-relative:page;mso-position-vertical-relative:page;z-index:251722752;mso-width-relative:page;mso-height-relative:page;" fillcolor="#000000" filled="t" stroked="f" coordsize="6096,6095" o:gfxdata="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wEhN/2AAAAA8BAAAPAAAAAAAAAAEAIAAAACIAAABkcnMvZG93bnJldi54bWxQSwEC&#10;FAAUAAAACACHTuJAwdnHPi0CAAD5BAAADgAAAAAAAAABACAAAAAnAQAAZHJzL2Uyb0RvYy54bWxQ&#10;SwUGAAAAAAYABgBZAQAAxgUAAAAA&#10;" path="m0,6095l6096,6095,6096,0,0,0,0,6095xe">
                <v:fill on="t" focussize="0,0"/>
                <v:stroke on="f" weight="1pt"/>
                <v:imagedata o:title=""/>
                <o:lock v:ext="edit" aspectratio="f"/>
              </v:shape>
            </w:pict>
          </mc:Fallback>
        </mc:AlternateContent>
      </w:r>
    </w:p>
    <w:p w14:paraId="75DF9452" w14:textId="6D0CD1AF" w:rsidR="00B768C1" w:rsidRPr="00D935B2" w:rsidRDefault="00000000" w:rsidP="007F21CB">
      <w:pPr>
        <w:spacing w:line="276" w:lineRule="auto"/>
        <w:jc w:val="both"/>
        <w:rPr>
          <w:rFonts w:ascii="Arial" w:hAnsi="Arial" w:cs="Arial"/>
          <w:color w:val="010302"/>
          <w:lang w:val="fr-FR"/>
        </w:rPr>
        <w:sectPr w:rsidR="00B768C1" w:rsidRPr="00D935B2" w:rsidSect="00D935B2">
          <w:type w:val="continuous"/>
          <w:pgSz w:w="11930" w:h="17820"/>
          <w:pgMar w:top="1417" w:right="1417" w:bottom="1417" w:left="1417" w:header="708" w:footer="708" w:gutter="0"/>
          <w:cols w:space="720"/>
          <w:docGrid w:linePitch="360"/>
        </w:sectPr>
      </w:pPr>
      <w:r w:rsidRPr="00D935B2">
        <w:rPr>
          <w:rFonts w:ascii="Arial" w:hAnsi="Arial" w:cs="Arial"/>
          <w:lang w:val="fr-FR"/>
        </w:rPr>
        <w:br w:type="page"/>
      </w:r>
    </w:p>
    <w:p w14:paraId="1D4A0D8B"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CF65BCC"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522C73D4"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306F22"/>
          <w:spacing w:val="-4"/>
          <w:sz w:val="36"/>
          <w:szCs w:val="36"/>
          <w:lang w:val="fr-FR"/>
        </w:rPr>
        <w:t>Table des matières</w:t>
      </w:r>
      <w:r w:rsidRPr="00D935B2">
        <w:rPr>
          <w:rFonts w:ascii="Arial" w:hAnsi="Arial" w:cs="Arial"/>
          <w:sz w:val="36"/>
          <w:szCs w:val="36"/>
          <w:lang w:val="fr-FR"/>
        </w:rPr>
        <w:t xml:space="preserve"> </w:t>
      </w:r>
    </w:p>
    <w:p w14:paraId="0E647A3D" w14:textId="77777777" w:rsidR="00B768C1" w:rsidRPr="00D935B2" w:rsidRDefault="00B768C1" w:rsidP="007F21CB">
      <w:pPr>
        <w:spacing w:line="276" w:lineRule="auto"/>
        <w:jc w:val="both"/>
        <w:rPr>
          <w:rFonts w:ascii="Arial" w:hAnsi="Arial" w:cs="Arial"/>
          <w:color w:val="000000" w:themeColor="text1"/>
          <w:sz w:val="24"/>
          <w:szCs w:val="24"/>
          <w:lang w:val="fr-FR"/>
        </w:rPr>
      </w:pPr>
    </w:p>
    <w:sdt>
      <w:sdtPr>
        <w:rPr>
          <w:rFonts w:ascii="Arial" w:eastAsiaTheme="minorHAnsi" w:hAnsi="Arial" w:cs="Arial"/>
          <w:color w:val="auto"/>
          <w:sz w:val="22"/>
          <w:szCs w:val="22"/>
          <w:lang w:val="en-US" w:eastAsia="en-US"/>
        </w:rPr>
        <w:id w:val="-64803044"/>
        <w:docPartObj>
          <w:docPartGallery w:val="Table of Contents"/>
          <w:docPartUnique/>
        </w:docPartObj>
      </w:sdtPr>
      <w:sdtEndPr>
        <w:rPr>
          <w:b/>
          <w:bCs/>
        </w:rPr>
      </w:sdtEndPr>
      <w:sdtContent>
        <w:p w14:paraId="3FB2310E" w14:textId="77777777" w:rsidR="00B768C1" w:rsidRPr="00D935B2" w:rsidRDefault="00000000" w:rsidP="007F21CB">
          <w:pPr>
            <w:pStyle w:val="En-ttedetabledesmatires1"/>
            <w:spacing w:before="0" w:line="276" w:lineRule="auto"/>
            <w:jc w:val="both"/>
            <w:rPr>
              <w:rFonts w:ascii="Arial" w:hAnsi="Arial" w:cs="Arial"/>
            </w:rPr>
          </w:pPr>
          <w:r w:rsidRPr="00D935B2">
            <w:rPr>
              <w:rFonts w:ascii="Arial" w:hAnsi="Arial" w:cs="Arial"/>
            </w:rPr>
            <w:t>Table des matières</w:t>
          </w:r>
        </w:p>
        <w:p w14:paraId="3210B716"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r w:rsidRPr="00D935B2">
            <w:rPr>
              <w:rFonts w:ascii="Arial" w:hAnsi="Arial" w:cs="Arial"/>
            </w:rPr>
            <w:fldChar w:fldCharType="begin"/>
          </w:r>
          <w:r w:rsidRPr="00D935B2">
            <w:rPr>
              <w:rFonts w:ascii="Arial" w:hAnsi="Arial" w:cs="Arial"/>
            </w:rPr>
            <w:instrText xml:space="preserve"> TOC \o "1-3" \h \z \u </w:instrText>
          </w:r>
          <w:r w:rsidRPr="00D935B2">
            <w:rPr>
              <w:rFonts w:ascii="Arial" w:hAnsi="Arial" w:cs="Arial"/>
            </w:rPr>
            <w:fldChar w:fldCharType="separate"/>
          </w:r>
          <w:hyperlink w:anchor="_Toc193887960" w:history="1">
            <w:r w:rsidRPr="00D935B2">
              <w:rPr>
                <w:rStyle w:val="Lienhypertexte"/>
                <w:rFonts w:ascii="Arial" w:hAnsi="Arial" w:cs="Arial"/>
                <w:lang w:val="fr-FR"/>
              </w:rPr>
              <w:t>1.1. Objet du présent descriptif</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_Toc193887960 \h </w:instrText>
            </w:r>
            <w:r w:rsidRPr="00D935B2">
              <w:rPr>
                <w:rFonts w:ascii="Arial" w:hAnsi="Arial" w:cs="Arial"/>
              </w:rPr>
            </w:r>
            <w:r w:rsidRPr="00D935B2">
              <w:rPr>
                <w:rFonts w:ascii="Arial" w:hAnsi="Arial" w:cs="Arial"/>
              </w:rPr>
              <w:fldChar w:fldCharType="separate"/>
            </w:r>
            <w:r w:rsidRPr="00D935B2">
              <w:rPr>
                <w:rFonts w:ascii="Arial" w:hAnsi="Arial" w:cs="Arial"/>
              </w:rPr>
              <w:t>4</w:t>
            </w:r>
            <w:r w:rsidRPr="00D935B2">
              <w:rPr>
                <w:rFonts w:ascii="Arial" w:hAnsi="Arial" w:cs="Arial"/>
              </w:rPr>
              <w:fldChar w:fldCharType="end"/>
            </w:r>
          </w:hyperlink>
        </w:p>
        <w:p w14:paraId="464C8808"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61" w:history="1">
            <w:r w:rsidRPr="00D935B2">
              <w:rPr>
                <w:rStyle w:val="Lienhypertexte"/>
                <w:rFonts w:ascii="Arial" w:hAnsi="Arial" w:cs="Arial"/>
                <w:lang w:val="fr-FR"/>
              </w:rPr>
              <w:t>1.2. Localisation du projet</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_Toc193887961 \h </w:instrText>
            </w:r>
            <w:r w:rsidRPr="00D935B2">
              <w:rPr>
                <w:rFonts w:ascii="Arial" w:hAnsi="Arial" w:cs="Arial"/>
              </w:rPr>
            </w:r>
            <w:r w:rsidRPr="00D935B2">
              <w:rPr>
                <w:rFonts w:ascii="Arial" w:hAnsi="Arial" w:cs="Arial"/>
              </w:rPr>
              <w:fldChar w:fldCharType="separate"/>
            </w:r>
            <w:r w:rsidRPr="00D935B2">
              <w:rPr>
                <w:rFonts w:ascii="Arial" w:hAnsi="Arial" w:cs="Arial"/>
              </w:rPr>
              <w:t>4</w:t>
            </w:r>
            <w:r w:rsidRPr="00D935B2">
              <w:rPr>
                <w:rFonts w:ascii="Arial" w:hAnsi="Arial" w:cs="Arial"/>
              </w:rPr>
              <w:fldChar w:fldCharType="end"/>
            </w:r>
          </w:hyperlink>
        </w:p>
        <w:p w14:paraId="010B67DD"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62" w:history="1">
            <w:r w:rsidRPr="00D935B2">
              <w:rPr>
                <w:rStyle w:val="Lienhypertexte"/>
                <w:rFonts w:ascii="Arial" w:hAnsi="Arial" w:cs="Arial"/>
                <w:lang w:val="fr-FR"/>
              </w:rPr>
              <w:t>1.3. Consistance des travaux</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_Toc193887962 \h </w:instrText>
            </w:r>
            <w:r w:rsidRPr="00D935B2">
              <w:rPr>
                <w:rFonts w:ascii="Arial" w:hAnsi="Arial" w:cs="Arial"/>
              </w:rPr>
            </w:r>
            <w:r w:rsidRPr="00D935B2">
              <w:rPr>
                <w:rFonts w:ascii="Arial" w:hAnsi="Arial" w:cs="Arial"/>
              </w:rPr>
              <w:fldChar w:fldCharType="separate"/>
            </w:r>
            <w:r w:rsidRPr="00D935B2">
              <w:rPr>
                <w:rFonts w:ascii="Arial" w:hAnsi="Arial" w:cs="Arial"/>
              </w:rPr>
              <w:t>5</w:t>
            </w:r>
            <w:r w:rsidRPr="00D935B2">
              <w:rPr>
                <w:rFonts w:ascii="Arial" w:hAnsi="Arial" w:cs="Arial"/>
              </w:rPr>
              <w:fldChar w:fldCharType="end"/>
            </w:r>
          </w:hyperlink>
        </w:p>
        <w:p w14:paraId="2D9C2B4E" w14:textId="77777777" w:rsidR="00B768C1" w:rsidRPr="00D935B2" w:rsidRDefault="00000000" w:rsidP="007F21CB">
          <w:pPr>
            <w:pStyle w:val="TM2"/>
            <w:tabs>
              <w:tab w:val="right" w:leader="dot" w:pos="10920"/>
            </w:tabs>
            <w:spacing w:after="0" w:line="276" w:lineRule="auto"/>
            <w:ind w:left="0"/>
            <w:jc w:val="both"/>
            <w:rPr>
              <w:rFonts w:ascii="Arial" w:eastAsiaTheme="minorEastAsia" w:hAnsi="Arial" w:cs="Arial"/>
              <w:kern w:val="2"/>
              <w:sz w:val="24"/>
              <w:szCs w:val="24"/>
              <w:lang w:val="fr-FR" w:eastAsia="fr-FR"/>
              <w14:ligatures w14:val="standardContextual"/>
            </w:rPr>
          </w:pPr>
          <w:hyperlink w:anchor="_Toc193887963" w:history="1">
            <w:r w:rsidRPr="00D935B2">
              <w:rPr>
                <w:rStyle w:val="Lienhypertexte"/>
                <w:rFonts w:ascii="Arial" w:hAnsi="Arial" w:cs="Arial"/>
                <w:lang w:val="fr-FR"/>
              </w:rPr>
              <w:t>1.3.1. Description des travaux</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_Toc193887963 \h </w:instrText>
            </w:r>
            <w:r w:rsidRPr="00D935B2">
              <w:rPr>
                <w:rFonts w:ascii="Arial" w:hAnsi="Arial" w:cs="Arial"/>
              </w:rPr>
            </w:r>
            <w:r w:rsidRPr="00D935B2">
              <w:rPr>
                <w:rFonts w:ascii="Arial" w:hAnsi="Arial" w:cs="Arial"/>
              </w:rPr>
              <w:fldChar w:fldCharType="separate"/>
            </w:r>
            <w:r w:rsidRPr="00D935B2">
              <w:rPr>
                <w:rFonts w:ascii="Arial" w:hAnsi="Arial" w:cs="Arial"/>
              </w:rPr>
              <w:t>7</w:t>
            </w:r>
            <w:r w:rsidRPr="00D935B2">
              <w:rPr>
                <w:rFonts w:ascii="Arial" w:hAnsi="Arial" w:cs="Arial"/>
              </w:rPr>
              <w:fldChar w:fldCharType="end"/>
            </w:r>
          </w:hyperlink>
        </w:p>
        <w:p w14:paraId="5B3614A5" w14:textId="77777777" w:rsidR="00B768C1" w:rsidRPr="00D935B2" w:rsidRDefault="00000000" w:rsidP="007F21CB">
          <w:pPr>
            <w:pStyle w:val="TM2"/>
            <w:tabs>
              <w:tab w:val="right" w:leader="dot" w:pos="10920"/>
            </w:tabs>
            <w:spacing w:after="0" w:line="276" w:lineRule="auto"/>
            <w:ind w:left="0"/>
            <w:jc w:val="both"/>
            <w:rPr>
              <w:rFonts w:ascii="Arial" w:eastAsiaTheme="minorEastAsia" w:hAnsi="Arial" w:cs="Arial"/>
              <w:kern w:val="2"/>
              <w:sz w:val="24"/>
              <w:szCs w:val="24"/>
              <w:lang w:val="fr-FR" w:eastAsia="fr-FR"/>
              <w14:ligatures w14:val="standardContextual"/>
            </w:rPr>
          </w:pPr>
          <w:hyperlink w:anchor="_Toc193887964" w:history="1">
            <w:r w:rsidRPr="00D935B2">
              <w:rPr>
                <w:rStyle w:val="Lienhypertexte"/>
                <w:rFonts w:ascii="Arial" w:hAnsi="Arial" w:cs="Arial"/>
                <w:lang w:val="fr-FR"/>
              </w:rPr>
              <w:t>1.3.2. Données de site/planification</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_Toc193887964 \h </w:instrText>
            </w:r>
            <w:r w:rsidRPr="00D935B2">
              <w:rPr>
                <w:rFonts w:ascii="Arial" w:hAnsi="Arial" w:cs="Arial"/>
              </w:rPr>
            </w:r>
            <w:r w:rsidRPr="00D935B2">
              <w:rPr>
                <w:rFonts w:ascii="Arial" w:hAnsi="Arial" w:cs="Arial"/>
              </w:rPr>
              <w:fldChar w:fldCharType="separate"/>
            </w:r>
            <w:r w:rsidRPr="00D935B2">
              <w:rPr>
                <w:rFonts w:ascii="Arial" w:hAnsi="Arial" w:cs="Arial"/>
              </w:rPr>
              <w:t>7</w:t>
            </w:r>
            <w:r w:rsidRPr="00D935B2">
              <w:rPr>
                <w:rFonts w:ascii="Arial" w:hAnsi="Arial" w:cs="Arial"/>
              </w:rPr>
              <w:fldChar w:fldCharType="end"/>
            </w:r>
          </w:hyperlink>
        </w:p>
        <w:p w14:paraId="44C2E3F5" w14:textId="77777777" w:rsidR="00B768C1" w:rsidRPr="00D935B2" w:rsidRDefault="00000000" w:rsidP="007F21CB">
          <w:pPr>
            <w:pStyle w:val="TM1"/>
            <w:tabs>
              <w:tab w:val="left" w:pos="720"/>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65" w:history="1">
            <w:r w:rsidRPr="00D935B2">
              <w:rPr>
                <w:rStyle w:val="Lienhypertexte"/>
                <w:rFonts w:ascii="Arial" w:hAnsi="Arial" w:cs="Arial"/>
                <w:lang w:val="fr-FR"/>
              </w:rPr>
              <w:t>2.1.</w:t>
            </w:r>
            <w:r w:rsidRPr="00D935B2">
              <w:rPr>
                <w:rFonts w:ascii="Arial" w:eastAsiaTheme="minorEastAsia" w:hAnsi="Arial" w:cs="Arial"/>
                <w:kern w:val="2"/>
                <w:sz w:val="24"/>
                <w:szCs w:val="24"/>
                <w:lang w:val="fr-FR" w:eastAsia="fr-FR"/>
                <w14:ligatures w14:val="standardContextual"/>
              </w:rPr>
              <w:tab/>
            </w:r>
            <w:r w:rsidRPr="00D935B2">
              <w:rPr>
                <w:rStyle w:val="Lienhypertexte"/>
                <w:rFonts w:ascii="Arial" w:hAnsi="Arial" w:cs="Arial"/>
                <w:lang w:val="fr-FR"/>
              </w:rPr>
              <w:t>Normalisation</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_Toc193887965 \h </w:instrText>
            </w:r>
            <w:r w:rsidRPr="00D935B2">
              <w:rPr>
                <w:rFonts w:ascii="Arial" w:hAnsi="Arial" w:cs="Arial"/>
              </w:rPr>
            </w:r>
            <w:r w:rsidRPr="00D935B2">
              <w:rPr>
                <w:rFonts w:ascii="Arial" w:hAnsi="Arial" w:cs="Arial"/>
              </w:rPr>
              <w:fldChar w:fldCharType="separate"/>
            </w:r>
            <w:r w:rsidRPr="00D935B2">
              <w:rPr>
                <w:rFonts w:ascii="Arial" w:hAnsi="Arial" w:cs="Arial"/>
              </w:rPr>
              <w:t>8</w:t>
            </w:r>
            <w:r w:rsidRPr="00D935B2">
              <w:rPr>
                <w:rFonts w:ascii="Arial" w:hAnsi="Arial" w:cs="Arial"/>
              </w:rPr>
              <w:fldChar w:fldCharType="end"/>
            </w:r>
          </w:hyperlink>
        </w:p>
        <w:p w14:paraId="03B00047"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66" w:history="1">
            <w:r w:rsidRPr="00D935B2">
              <w:rPr>
                <w:rStyle w:val="Lienhypertexte"/>
                <w:rFonts w:ascii="Arial" w:hAnsi="Arial" w:cs="Arial"/>
                <w:lang w:val="fr-FR"/>
              </w:rPr>
              <w:t>2.2. Règles techniques</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_Toc193887966 \h </w:instrText>
            </w:r>
            <w:r w:rsidRPr="00D935B2">
              <w:rPr>
                <w:rFonts w:ascii="Arial" w:hAnsi="Arial" w:cs="Arial"/>
              </w:rPr>
            </w:r>
            <w:r w:rsidRPr="00D935B2">
              <w:rPr>
                <w:rFonts w:ascii="Arial" w:hAnsi="Arial" w:cs="Arial"/>
              </w:rPr>
              <w:fldChar w:fldCharType="separate"/>
            </w:r>
            <w:r w:rsidRPr="00D935B2">
              <w:rPr>
                <w:rFonts w:ascii="Arial" w:hAnsi="Arial" w:cs="Arial"/>
              </w:rPr>
              <w:t>9</w:t>
            </w:r>
            <w:r w:rsidRPr="00D935B2">
              <w:rPr>
                <w:rFonts w:ascii="Arial" w:hAnsi="Arial" w:cs="Arial"/>
              </w:rPr>
              <w:fldChar w:fldCharType="end"/>
            </w:r>
          </w:hyperlink>
        </w:p>
        <w:p w14:paraId="12076835"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67" w:history="1">
            <w:r w:rsidRPr="00D935B2">
              <w:rPr>
                <w:rStyle w:val="Lienhypertexte"/>
                <w:rFonts w:ascii="Arial" w:hAnsi="Arial" w:cs="Arial"/>
                <w:lang w:val="fr-FR"/>
              </w:rPr>
              <w:t>3.1. Produits certifies</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_Toc193887967 \h </w:instrText>
            </w:r>
            <w:r w:rsidRPr="00D935B2">
              <w:rPr>
                <w:rFonts w:ascii="Arial" w:hAnsi="Arial" w:cs="Arial"/>
              </w:rPr>
            </w:r>
            <w:r w:rsidRPr="00D935B2">
              <w:rPr>
                <w:rFonts w:ascii="Arial" w:hAnsi="Arial" w:cs="Arial"/>
              </w:rPr>
              <w:fldChar w:fldCharType="separate"/>
            </w:r>
            <w:r w:rsidRPr="00D935B2">
              <w:rPr>
                <w:rFonts w:ascii="Arial" w:hAnsi="Arial" w:cs="Arial"/>
              </w:rPr>
              <w:t>10</w:t>
            </w:r>
            <w:r w:rsidRPr="00D935B2">
              <w:rPr>
                <w:rFonts w:ascii="Arial" w:hAnsi="Arial" w:cs="Arial"/>
              </w:rPr>
              <w:fldChar w:fldCharType="end"/>
            </w:r>
          </w:hyperlink>
        </w:p>
        <w:p w14:paraId="41356683"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68" w:history="1">
            <w:r w:rsidRPr="00D935B2">
              <w:rPr>
                <w:rStyle w:val="Lienhypertexte"/>
                <w:rFonts w:ascii="Arial" w:hAnsi="Arial" w:cs="Arial"/>
                <w:lang w:val="fr-FR"/>
              </w:rPr>
              <w:t>3.2. Garantie du matériel</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_Toc193887968 \h </w:instrText>
            </w:r>
            <w:r w:rsidRPr="00D935B2">
              <w:rPr>
                <w:rFonts w:ascii="Arial" w:hAnsi="Arial" w:cs="Arial"/>
              </w:rPr>
            </w:r>
            <w:r w:rsidRPr="00D935B2">
              <w:rPr>
                <w:rFonts w:ascii="Arial" w:hAnsi="Arial" w:cs="Arial"/>
              </w:rPr>
              <w:fldChar w:fldCharType="separate"/>
            </w:r>
            <w:r w:rsidRPr="00D935B2">
              <w:rPr>
                <w:rFonts w:ascii="Arial" w:hAnsi="Arial" w:cs="Arial"/>
              </w:rPr>
              <w:t>10</w:t>
            </w:r>
            <w:r w:rsidRPr="00D935B2">
              <w:rPr>
                <w:rFonts w:ascii="Arial" w:hAnsi="Arial" w:cs="Arial"/>
              </w:rPr>
              <w:fldChar w:fldCharType="end"/>
            </w:r>
          </w:hyperlink>
        </w:p>
        <w:p w14:paraId="38AA7E57"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69" w:history="1">
            <w:r w:rsidRPr="00D935B2">
              <w:rPr>
                <w:rStyle w:val="Lienhypertexte"/>
                <w:rFonts w:ascii="Arial" w:hAnsi="Arial" w:cs="Arial"/>
                <w:lang w:val="fr-FR"/>
              </w:rPr>
              <w:t>3.3. Support des plafonds</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_Toc193887969 \h </w:instrText>
            </w:r>
            <w:r w:rsidRPr="00D935B2">
              <w:rPr>
                <w:rFonts w:ascii="Arial" w:hAnsi="Arial" w:cs="Arial"/>
              </w:rPr>
            </w:r>
            <w:r w:rsidRPr="00D935B2">
              <w:rPr>
                <w:rFonts w:ascii="Arial" w:hAnsi="Arial" w:cs="Arial"/>
              </w:rPr>
              <w:fldChar w:fldCharType="separate"/>
            </w:r>
            <w:r w:rsidRPr="00D935B2">
              <w:rPr>
                <w:rFonts w:ascii="Arial" w:hAnsi="Arial" w:cs="Arial"/>
              </w:rPr>
              <w:t>10</w:t>
            </w:r>
            <w:r w:rsidRPr="00D935B2">
              <w:rPr>
                <w:rFonts w:ascii="Arial" w:hAnsi="Arial" w:cs="Arial"/>
              </w:rPr>
              <w:fldChar w:fldCharType="end"/>
            </w:r>
          </w:hyperlink>
        </w:p>
        <w:p w14:paraId="7FBDA5C5"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70" w:history="1">
            <w:r w:rsidRPr="00D935B2">
              <w:rPr>
                <w:rStyle w:val="Lienhypertexte"/>
                <w:rFonts w:ascii="Arial" w:hAnsi="Arial" w:cs="Arial"/>
                <w:lang w:val="fr-FR"/>
              </w:rPr>
              <w:t>3.4. Revêtement de plafond</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_Toc193887970 \h </w:instrText>
            </w:r>
            <w:r w:rsidRPr="00D935B2">
              <w:rPr>
                <w:rFonts w:ascii="Arial" w:hAnsi="Arial" w:cs="Arial"/>
              </w:rPr>
            </w:r>
            <w:r w:rsidRPr="00D935B2">
              <w:rPr>
                <w:rFonts w:ascii="Arial" w:hAnsi="Arial" w:cs="Arial"/>
              </w:rPr>
              <w:fldChar w:fldCharType="separate"/>
            </w:r>
            <w:r w:rsidRPr="00D935B2">
              <w:rPr>
                <w:rFonts w:ascii="Arial" w:hAnsi="Arial" w:cs="Arial"/>
              </w:rPr>
              <w:t>10</w:t>
            </w:r>
            <w:r w:rsidRPr="00D935B2">
              <w:rPr>
                <w:rFonts w:ascii="Arial" w:hAnsi="Arial" w:cs="Arial"/>
              </w:rPr>
              <w:fldChar w:fldCharType="end"/>
            </w:r>
          </w:hyperlink>
        </w:p>
        <w:p w14:paraId="298D726D"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71" w:history="1">
            <w:r w:rsidRPr="00D935B2">
              <w:rPr>
                <w:rStyle w:val="Lienhypertexte"/>
                <w:rFonts w:ascii="Arial" w:hAnsi="Arial" w:cs="Arial"/>
                <w:lang w:val="fr-FR"/>
              </w:rPr>
              <w:t>3.5. Les carrelages</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_Toc193887971 \h </w:instrText>
            </w:r>
            <w:r w:rsidRPr="00D935B2">
              <w:rPr>
                <w:rFonts w:ascii="Arial" w:hAnsi="Arial" w:cs="Arial"/>
              </w:rPr>
            </w:r>
            <w:r w:rsidRPr="00D935B2">
              <w:rPr>
                <w:rFonts w:ascii="Arial" w:hAnsi="Arial" w:cs="Arial"/>
              </w:rPr>
              <w:fldChar w:fldCharType="separate"/>
            </w:r>
            <w:r w:rsidRPr="00D935B2">
              <w:rPr>
                <w:rFonts w:ascii="Arial" w:hAnsi="Arial" w:cs="Arial"/>
              </w:rPr>
              <w:t>11</w:t>
            </w:r>
            <w:r w:rsidRPr="00D935B2">
              <w:rPr>
                <w:rFonts w:ascii="Arial" w:hAnsi="Arial" w:cs="Arial"/>
              </w:rPr>
              <w:fldChar w:fldCharType="end"/>
            </w:r>
          </w:hyperlink>
        </w:p>
        <w:p w14:paraId="326B7CD1"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72" w:history="1">
            <w:r w:rsidRPr="00D935B2">
              <w:rPr>
                <w:rStyle w:val="Lienhypertexte"/>
                <w:rFonts w:ascii="Arial" w:hAnsi="Arial" w:cs="Arial"/>
                <w:lang w:val="fr-FR"/>
              </w:rPr>
              <w:t>3.6. Peinture</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_Toc193887972 \h </w:instrText>
            </w:r>
            <w:r w:rsidRPr="00D935B2">
              <w:rPr>
                <w:rFonts w:ascii="Arial" w:hAnsi="Arial" w:cs="Arial"/>
              </w:rPr>
            </w:r>
            <w:r w:rsidRPr="00D935B2">
              <w:rPr>
                <w:rFonts w:ascii="Arial" w:hAnsi="Arial" w:cs="Arial"/>
              </w:rPr>
              <w:fldChar w:fldCharType="separate"/>
            </w:r>
            <w:r w:rsidRPr="00D935B2">
              <w:rPr>
                <w:rFonts w:ascii="Arial" w:hAnsi="Arial" w:cs="Arial"/>
              </w:rPr>
              <w:t>11</w:t>
            </w:r>
            <w:r w:rsidRPr="00D935B2">
              <w:rPr>
                <w:rFonts w:ascii="Arial" w:hAnsi="Arial" w:cs="Arial"/>
              </w:rPr>
              <w:fldChar w:fldCharType="end"/>
            </w:r>
          </w:hyperlink>
        </w:p>
        <w:p w14:paraId="60A020C3"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73" w:history="1">
            <w:r w:rsidRPr="00D935B2">
              <w:rPr>
                <w:rStyle w:val="Lienhypertexte"/>
                <w:rFonts w:ascii="Arial" w:hAnsi="Arial" w:cs="Arial"/>
                <w:lang w:val="fr-FR"/>
              </w:rPr>
              <w:t>3.7 Les mortiers de ciment</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_Toc193887973 \h </w:instrText>
            </w:r>
            <w:r w:rsidRPr="00D935B2">
              <w:rPr>
                <w:rFonts w:ascii="Arial" w:hAnsi="Arial" w:cs="Arial"/>
              </w:rPr>
            </w:r>
            <w:r w:rsidRPr="00D935B2">
              <w:rPr>
                <w:rFonts w:ascii="Arial" w:hAnsi="Arial" w:cs="Arial"/>
              </w:rPr>
              <w:fldChar w:fldCharType="separate"/>
            </w:r>
            <w:r w:rsidRPr="00D935B2">
              <w:rPr>
                <w:rFonts w:ascii="Arial" w:hAnsi="Arial" w:cs="Arial"/>
              </w:rPr>
              <w:t>11</w:t>
            </w:r>
            <w:r w:rsidRPr="00D935B2">
              <w:rPr>
                <w:rFonts w:ascii="Arial" w:hAnsi="Arial" w:cs="Arial"/>
              </w:rPr>
              <w:fldChar w:fldCharType="end"/>
            </w:r>
          </w:hyperlink>
        </w:p>
        <w:p w14:paraId="7A15B393"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74" w:history="1">
            <w:r w:rsidRPr="00D935B2">
              <w:rPr>
                <w:rStyle w:val="Lienhypertexte"/>
                <w:rFonts w:ascii="Arial" w:hAnsi="Arial" w:cs="Arial"/>
                <w:lang w:val="fr-FR"/>
              </w:rPr>
              <w:t>3.8 Protection et nettoyage</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_Toc193887974 \h </w:instrText>
            </w:r>
            <w:r w:rsidRPr="00D935B2">
              <w:rPr>
                <w:rFonts w:ascii="Arial" w:hAnsi="Arial" w:cs="Arial"/>
              </w:rPr>
            </w:r>
            <w:r w:rsidRPr="00D935B2">
              <w:rPr>
                <w:rFonts w:ascii="Arial" w:hAnsi="Arial" w:cs="Arial"/>
              </w:rPr>
              <w:fldChar w:fldCharType="separate"/>
            </w:r>
            <w:r w:rsidRPr="00D935B2">
              <w:rPr>
                <w:rFonts w:ascii="Arial" w:hAnsi="Arial" w:cs="Arial"/>
              </w:rPr>
              <w:t>11</w:t>
            </w:r>
            <w:r w:rsidRPr="00D935B2">
              <w:rPr>
                <w:rFonts w:ascii="Arial" w:hAnsi="Arial" w:cs="Arial"/>
              </w:rPr>
              <w:fldChar w:fldCharType="end"/>
            </w:r>
          </w:hyperlink>
        </w:p>
        <w:p w14:paraId="2D970D55"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75" w:history="1">
            <w:r w:rsidRPr="00D935B2">
              <w:rPr>
                <w:rStyle w:val="Lienhypertexte"/>
                <w:rFonts w:ascii="Arial" w:hAnsi="Arial" w:cs="Arial"/>
                <w:lang w:val="fr-FR"/>
              </w:rPr>
              <w:t>4.1. Installations de chantier</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_Toc193887975 \h </w:instrText>
            </w:r>
            <w:r w:rsidRPr="00D935B2">
              <w:rPr>
                <w:rFonts w:ascii="Arial" w:hAnsi="Arial" w:cs="Arial"/>
              </w:rPr>
            </w:r>
            <w:r w:rsidRPr="00D935B2">
              <w:rPr>
                <w:rFonts w:ascii="Arial" w:hAnsi="Arial" w:cs="Arial"/>
              </w:rPr>
              <w:fldChar w:fldCharType="separate"/>
            </w:r>
            <w:r w:rsidRPr="00D935B2">
              <w:rPr>
                <w:rFonts w:ascii="Arial" w:hAnsi="Arial" w:cs="Arial"/>
              </w:rPr>
              <w:t>12</w:t>
            </w:r>
            <w:r w:rsidRPr="00D935B2">
              <w:rPr>
                <w:rFonts w:ascii="Arial" w:hAnsi="Arial" w:cs="Arial"/>
              </w:rPr>
              <w:fldChar w:fldCharType="end"/>
            </w:r>
          </w:hyperlink>
        </w:p>
        <w:p w14:paraId="16E74455"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76" w:history="1">
            <w:r w:rsidRPr="00D935B2">
              <w:rPr>
                <w:rStyle w:val="Lienhypertexte"/>
                <w:rFonts w:ascii="Arial" w:hAnsi="Arial" w:cs="Arial"/>
                <w:lang w:val="fr-FR"/>
              </w:rPr>
              <w:t>4.2. Dossier d'exécution</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_Toc193887976 \h </w:instrText>
            </w:r>
            <w:r w:rsidRPr="00D935B2">
              <w:rPr>
                <w:rFonts w:ascii="Arial" w:hAnsi="Arial" w:cs="Arial"/>
              </w:rPr>
            </w:r>
            <w:r w:rsidRPr="00D935B2">
              <w:rPr>
                <w:rFonts w:ascii="Arial" w:hAnsi="Arial" w:cs="Arial"/>
              </w:rPr>
              <w:fldChar w:fldCharType="separate"/>
            </w:r>
            <w:r w:rsidRPr="00D935B2">
              <w:rPr>
                <w:rFonts w:ascii="Arial" w:hAnsi="Arial" w:cs="Arial"/>
              </w:rPr>
              <w:t>12</w:t>
            </w:r>
            <w:r w:rsidRPr="00D935B2">
              <w:rPr>
                <w:rFonts w:ascii="Arial" w:hAnsi="Arial" w:cs="Arial"/>
              </w:rPr>
              <w:fldChar w:fldCharType="end"/>
            </w:r>
          </w:hyperlink>
        </w:p>
        <w:p w14:paraId="41352B2C" w14:textId="77777777" w:rsidR="00B768C1" w:rsidRPr="00D935B2" w:rsidRDefault="00000000" w:rsidP="007F21CB">
          <w:pPr>
            <w:pStyle w:val="TM2"/>
            <w:tabs>
              <w:tab w:val="right" w:leader="dot" w:pos="10920"/>
            </w:tabs>
            <w:spacing w:after="0" w:line="276" w:lineRule="auto"/>
            <w:ind w:left="0"/>
            <w:jc w:val="both"/>
            <w:rPr>
              <w:rFonts w:ascii="Arial" w:eastAsiaTheme="minorEastAsia" w:hAnsi="Arial" w:cs="Arial"/>
              <w:kern w:val="2"/>
              <w:sz w:val="24"/>
              <w:szCs w:val="24"/>
              <w:lang w:val="fr-FR" w:eastAsia="fr-FR"/>
              <w14:ligatures w14:val="standardContextual"/>
            </w:rPr>
          </w:pPr>
          <w:hyperlink w:anchor="_Toc193887977" w:history="1">
            <w:r w:rsidRPr="00D935B2">
              <w:rPr>
                <w:rStyle w:val="Lienhypertexte"/>
                <w:rFonts w:ascii="Arial" w:hAnsi="Arial" w:cs="Arial"/>
                <w:lang w:val="fr-FR"/>
              </w:rPr>
              <w:t>4.2.1. Documents de détails et d’exécution</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_Toc193887977 \h </w:instrText>
            </w:r>
            <w:r w:rsidRPr="00D935B2">
              <w:rPr>
                <w:rFonts w:ascii="Arial" w:hAnsi="Arial" w:cs="Arial"/>
              </w:rPr>
            </w:r>
            <w:r w:rsidRPr="00D935B2">
              <w:rPr>
                <w:rFonts w:ascii="Arial" w:hAnsi="Arial" w:cs="Arial"/>
              </w:rPr>
              <w:fldChar w:fldCharType="separate"/>
            </w:r>
            <w:r w:rsidRPr="00D935B2">
              <w:rPr>
                <w:rFonts w:ascii="Arial" w:hAnsi="Arial" w:cs="Arial"/>
              </w:rPr>
              <w:t>13</w:t>
            </w:r>
            <w:r w:rsidRPr="00D935B2">
              <w:rPr>
                <w:rFonts w:ascii="Arial" w:hAnsi="Arial" w:cs="Arial"/>
              </w:rPr>
              <w:fldChar w:fldCharType="end"/>
            </w:r>
          </w:hyperlink>
        </w:p>
        <w:p w14:paraId="2FC61CF7" w14:textId="77777777" w:rsidR="00B768C1" w:rsidRPr="00D935B2" w:rsidRDefault="00000000" w:rsidP="007F21CB">
          <w:pPr>
            <w:pStyle w:val="TM2"/>
            <w:tabs>
              <w:tab w:val="right" w:leader="dot" w:pos="10920"/>
            </w:tabs>
            <w:spacing w:after="0" w:line="276" w:lineRule="auto"/>
            <w:ind w:left="0"/>
            <w:jc w:val="both"/>
            <w:rPr>
              <w:rFonts w:ascii="Arial" w:eastAsiaTheme="minorEastAsia" w:hAnsi="Arial" w:cs="Arial"/>
              <w:kern w:val="2"/>
              <w:sz w:val="24"/>
              <w:szCs w:val="24"/>
              <w:lang w:val="fr-FR" w:eastAsia="fr-FR"/>
              <w14:ligatures w14:val="standardContextual"/>
            </w:rPr>
          </w:pPr>
          <w:hyperlink w:anchor="_Toc193887978" w:history="1">
            <w:r w:rsidRPr="00D935B2">
              <w:rPr>
                <w:rStyle w:val="Lienhypertexte"/>
                <w:rFonts w:ascii="Arial" w:hAnsi="Arial" w:cs="Arial"/>
                <w:lang w:val="fr-FR"/>
              </w:rPr>
              <w:t>4.2.2. Travaux préliminaires</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_Toc193887978 \h </w:instrText>
            </w:r>
            <w:r w:rsidRPr="00D935B2">
              <w:rPr>
                <w:rFonts w:ascii="Arial" w:hAnsi="Arial" w:cs="Arial"/>
              </w:rPr>
            </w:r>
            <w:r w:rsidRPr="00D935B2">
              <w:rPr>
                <w:rFonts w:ascii="Arial" w:hAnsi="Arial" w:cs="Arial"/>
              </w:rPr>
              <w:fldChar w:fldCharType="separate"/>
            </w:r>
            <w:r w:rsidRPr="00D935B2">
              <w:rPr>
                <w:rFonts w:ascii="Arial" w:hAnsi="Arial" w:cs="Arial"/>
              </w:rPr>
              <w:t>13</w:t>
            </w:r>
            <w:r w:rsidRPr="00D935B2">
              <w:rPr>
                <w:rFonts w:ascii="Arial" w:hAnsi="Arial" w:cs="Arial"/>
              </w:rPr>
              <w:fldChar w:fldCharType="end"/>
            </w:r>
          </w:hyperlink>
        </w:p>
        <w:p w14:paraId="5E51EB5F" w14:textId="77777777" w:rsidR="00B768C1" w:rsidRPr="00D935B2" w:rsidRDefault="00000000" w:rsidP="007F21CB">
          <w:pPr>
            <w:pStyle w:val="TM2"/>
            <w:tabs>
              <w:tab w:val="right" w:leader="dot" w:pos="10920"/>
            </w:tabs>
            <w:spacing w:after="0" w:line="276" w:lineRule="auto"/>
            <w:ind w:left="0"/>
            <w:jc w:val="both"/>
            <w:rPr>
              <w:rFonts w:ascii="Arial" w:eastAsiaTheme="minorEastAsia" w:hAnsi="Arial" w:cs="Arial"/>
              <w:kern w:val="2"/>
              <w:sz w:val="24"/>
              <w:szCs w:val="24"/>
              <w:lang w:val="fr-FR" w:eastAsia="fr-FR"/>
              <w14:ligatures w14:val="standardContextual"/>
            </w:rPr>
          </w:pPr>
          <w:hyperlink w:anchor="_Toc193887979" w:history="1">
            <w:r w:rsidRPr="00D935B2">
              <w:rPr>
                <w:rStyle w:val="Lienhypertexte"/>
                <w:rFonts w:ascii="Arial" w:hAnsi="Arial" w:cs="Arial"/>
                <w:lang w:val="fr-FR"/>
              </w:rPr>
              <w:t>4.2.3.  Relation avec les autres lots</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_Toc193887979 \h </w:instrText>
            </w:r>
            <w:r w:rsidRPr="00D935B2">
              <w:rPr>
                <w:rFonts w:ascii="Arial" w:hAnsi="Arial" w:cs="Arial"/>
              </w:rPr>
            </w:r>
            <w:r w:rsidRPr="00D935B2">
              <w:rPr>
                <w:rFonts w:ascii="Arial" w:hAnsi="Arial" w:cs="Arial"/>
              </w:rPr>
              <w:fldChar w:fldCharType="separate"/>
            </w:r>
            <w:r w:rsidRPr="00D935B2">
              <w:rPr>
                <w:rFonts w:ascii="Arial" w:hAnsi="Arial" w:cs="Arial"/>
              </w:rPr>
              <w:t>14</w:t>
            </w:r>
            <w:r w:rsidRPr="00D935B2">
              <w:rPr>
                <w:rFonts w:ascii="Arial" w:hAnsi="Arial" w:cs="Arial"/>
              </w:rPr>
              <w:fldChar w:fldCharType="end"/>
            </w:r>
          </w:hyperlink>
        </w:p>
        <w:p w14:paraId="07BF8BD5"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80" w:history="1">
            <w:r w:rsidRPr="00D935B2">
              <w:rPr>
                <w:rStyle w:val="Lienhypertexte"/>
                <w:rFonts w:ascii="Arial" w:hAnsi="Arial" w:cs="Arial"/>
                <w:lang w:val="fr-FR"/>
              </w:rPr>
              <w:t>4.3. Dossier des Ouvrages Exécutés (DOE)</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_Toc193887980 \h </w:instrText>
            </w:r>
            <w:r w:rsidRPr="00D935B2">
              <w:rPr>
                <w:rFonts w:ascii="Arial" w:hAnsi="Arial" w:cs="Arial"/>
              </w:rPr>
            </w:r>
            <w:r w:rsidRPr="00D935B2">
              <w:rPr>
                <w:rFonts w:ascii="Arial" w:hAnsi="Arial" w:cs="Arial"/>
              </w:rPr>
              <w:fldChar w:fldCharType="separate"/>
            </w:r>
            <w:r w:rsidRPr="00D935B2">
              <w:rPr>
                <w:rFonts w:ascii="Arial" w:hAnsi="Arial" w:cs="Arial"/>
              </w:rPr>
              <w:t>14</w:t>
            </w:r>
            <w:r w:rsidRPr="00D935B2">
              <w:rPr>
                <w:rFonts w:ascii="Arial" w:hAnsi="Arial" w:cs="Arial"/>
              </w:rPr>
              <w:fldChar w:fldCharType="end"/>
            </w:r>
          </w:hyperlink>
        </w:p>
        <w:p w14:paraId="5A642891" w14:textId="77777777" w:rsidR="00B768C1" w:rsidRPr="00D935B2" w:rsidRDefault="00000000" w:rsidP="007F21CB">
          <w:pPr>
            <w:pStyle w:val="TM2"/>
            <w:tabs>
              <w:tab w:val="right" w:leader="dot" w:pos="10920"/>
            </w:tabs>
            <w:spacing w:after="0" w:line="276" w:lineRule="auto"/>
            <w:ind w:left="0"/>
            <w:jc w:val="both"/>
            <w:rPr>
              <w:rFonts w:ascii="Arial" w:eastAsiaTheme="minorEastAsia" w:hAnsi="Arial" w:cs="Arial"/>
              <w:kern w:val="2"/>
              <w:sz w:val="24"/>
              <w:szCs w:val="24"/>
              <w:lang w:val="fr-FR" w:eastAsia="fr-FR"/>
              <w14:ligatures w14:val="standardContextual"/>
            </w:rPr>
          </w:pPr>
          <w:hyperlink w:anchor="_Toc193887981" w:history="1">
            <w:r w:rsidRPr="00D935B2">
              <w:rPr>
                <w:rStyle w:val="Lienhypertexte"/>
                <w:rFonts w:ascii="Arial" w:hAnsi="Arial" w:cs="Arial"/>
                <w:lang w:val="fr-FR"/>
              </w:rPr>
              <w:t>4.3.1. Contrôles, mesures, essais, récolement</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_Toc193887981 \h </w:instrText>
            </w:r>
            <w:r w:rsidRPr="00D935B2">
              <w:rPr>
                <w:rFonts w:ascii="Arial" w:hAnsi="Arial" w:cs="Arial"/>
              </w:rPr>
            </w:r>
            <w:r w:rsidRPr="00D935B2">
              <w:rPr>
                <w:rFonts w:ascii="Arial" w:hAnsi="Arial" w:cs="Arial"/>
              </w:rPr>
              <w:fldChar w:fldCharType="separate"/>
            </w:r>
            <w:r w:rsidRPr="00D935B2">
              <w:rPr>
                <w:rFonts w:ascii="Arial" w:hAnsi="Arial" w:cs="Arial"/>
              </w:rPr>
              <w:t>15</w:t>
            </w:r>
            <w:r w:rsidRPr="00D935B2">
              <w:rPr>
                <w:rFonts w:ascii="Arial" w:hAnsi="Arial" w:cs="Arial"/>
              </w:rPr>
              <w:fldChar w:fldCharType="end"/>
            </w:r>
          </w:hyperlink>
        </w:p>
        <w:p w14:paraId="4F7539BC"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82" w:history="1">
            <w:r w:rsidRPr="00D935B2">
              <w:rPr>
                <w:rStyle w:val="Lienhypertexte"/>
                <w:rFonts w:ascii="Arial" w:hAnsi="Arial" w:cs="Arial"/>
                <w:lang w:val="fr-FR"/>
              </w:rPr>
              <w:t>4.4. Dépose d’équipements</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_Toc193887982 \h </w:instrText>
            </w:r>
            <w:r w:rsidRPr="00D935B2">
              <w:rPr>
                <w:rFonts w:ascii="Arial" w:hAnsi="Arial" w:cs="Arial"/>
              </w:rPr>
            </w:r>
            <w:r w:rsidRPr="00D935B2">
              <w:rPr>
                <w:rFonts w:ascii="Arial" w:hAnsi="Arial" w:cs="Arial"/>
              </w:rPr>
              <w:fldChar w:fldCharType="separate"/>
            </w:r>
            <w:r w:rsidRPr="00D935B2">
              <w:rPr>
                <w:rFonts w:ascii="Arial" w:hAnsi="Arial" w:cs="Arial"/>
              </w:rPr>
              <w:t>15</w:t>
            </w:r>
            <w:r w:rsidRPr="00D935B2">
              <w:rPr>
                <w:rFonts w:ascii="Arial" w:hAnsi="Arial" w:cs="Arial"/>
              </w:rPr>
              <w:fldChar w:fldCharType="end"/>
            </w:r>
          </w:hyperlink>
        </w:p>
        <w:p w14:paraId="5F34D330"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83" w:history="1">
            <w:r w:rsidRPr="00D935B2">
              <w:rPr>
                <w:rStyle w:val="Lienhypertexte"/>
                <w:rFonts w:ascii="Arial" w:hAnsi="Arial" w:cs="Arial"/>
                <w:lang w:val="fr-FR"/>
              </w:rPr>
              <w:t>4.5 Démolition de carrelage</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_Toc193887983 \h </w:instrText>
            </w:r>
            <w:r w:rsidRPr="00D935B2">
              <w:rPr>
                <w:rFonts w:ascii="Arial" w:hAnsi="Arial" w:cs="Arial"/>
              </w:rPr>
            </w:r>
            <w:r w:rsidRPr="00D935B2">
              <w:rPr>
                <w:rFonts w:ascii="Arial" w:hAnsi="Arial" w:cs="Arial"/>
              </w:rPr>
              <w:fldChar w:fldCharType="separate"/>
            </w:r>
            <w:r w:rsidRPr="00D935B2">
              <w:rPr>
                <w:rFonts w:ascii="Arial" w:hAnsi="Arial" w:cs="Arial"/>
              </w:rPr>
              <w:t>15</w:t>
            </w:r>
            <w:r w:rsidRPr="00D935B2">
              <w:rPr>
                <w:rFonts w:ascii="Arial" w:hAnsi="Arial" w:cs="Arial"/>
              </w:rPr>
              <w:fldChar w:fldCharType="end"/>
            </w:r>
          </w:hyperlink>
        </w:p>
        <w:p w14:paraId="0896B5E0"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84" w:history="1">
            <w:r w:rsidRPr="00D935B2">
              <w:rPr>
                <w:rStyle w:val="Lienhypertexte"/>
                <w:rFonts w:ascii="Arial" w:hAnsi="Arial" w:cs="Arial"/>
                <w:lang w:val="fr-FR"/>
              </w:rPr>
              <w:t>4.6 Faux-plafond de Placoplatre en cassette de 60x60 type M1</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_Toc193887984 \h </w:instrText>
            </w:r>
            <w:r w:rsidRPr="00D935B2">
              <w:rPr>
                <w:rFonts w:ascii="Arial" w:hAnsi="Arial" w:cs="Arial"/>
              </w:rPr>
            </w:r>
            <w:r w:rsidRPr="00D935B2">
              <w:rPr>
                <w:rFonts w:ascii="Arial" w:hAnsi="Arial" w:cs="Arial"/>
              </w:rPr>
              <w:fldChar w:fldCharType="separate"/>
            </w:r>
            <w:r w:rsidRPr="00D935B2">
              <w:rPr>
                <w:rFonts w:ascii="Arial" w:hAnsi="Arial" w:cs="Arial"/>
              </w:rPr>
              <w:t>15</w:t>
            </w:r>
            <w:r w:rsidRPr="00D935B2">
              <w:rPr>
                <w:rFonts w:ascii="Arial" w:hAnsi="Arial" w:cs="Arial"/>
              </w:rPr>
              <w:fldChar w:fldCharType="end"/>
            </w:r>
          </w:hyperlink>
        </w:p>
        <w:p w14:paraId="18CC1943"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85" w:history="1">
            <w:r w:rsidRPr="00D935B2">
              <w:rPr>
                <w:rStyle w:val="Lienhypertexte"/>
                <w:rFonts w:ascii="Arial" w:hAnsi="Arial" w:cs="Arial"/>
                <w:lang w:val="fr-FR"/>
              </w:rPr>
              <w:t>4.7 Revêtement de sol antidérapant sur chape</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_Toc193887985 \h </w:instrText>
            </w:r>
            <w:r w:rsidRPr="00D935B2">
              <w:rPr>
                <w:rFonts w:ascii="Arial" w:hAnsi="Arial" w:cs="Arial"/>
              </w:rPr>
            </w:r>
            <w:r w:rsidRPr="00D935B2">
              <w:rPr>
                <w:rFonts w:ascii="Arial" w:hAnsi="Arial" w:cs="Arial"/>
              </w:rPr>
              <w:fldChar w:fldCharType="separate"/>
            </w:r>
            <w:r w:rsidRPr="00D935B2">
              <w:rPr>
                <w:rFonts w:ascii="Arial" w:hAnsi="Arial" w:cs="Arial"/>
              </w:rPr>
              <w:t>16</w:t>
            </w:r>
            <w:r w:rsidRPr="00D935B2">
              <w:rPr>
                <w:rFonts w:ascii="Arial" w:hAnsi="Arial" w:cs="Arial"/>
              </w:rPr>
              <w:fldChar w:fldCharType="end"/>
            </w:r>
          </w:hyperlink>
        </w:p>
        <w:p w14:paraId="68F1CC5F"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86" w:history="1">
            <w:r w:rsidRPr="00D935B2">
              <w:rPr>
                <w:rStyle w:val="Lienhypertexte"/>
                <w:rFonts w:ascii="Arial" w:hAnsi="Arial" w:cs="Arial"/>
                <w:lang w:val="fr-FR"/>
              </w:rPr>
              <w:t>4.8. Revêtement mural en faïence au-dessus des paillasses en zones humides</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_Toc193887986 \h </w:instrText>
            </w:r>
            <w:r w:rsidRPr="00D935B2">
              <w:rPr>
                <w:rFonts w:ascii="Arial" w:hAnsi="Arial" w:cs="Arial"/>
              </w:rPr>
            </w:r>
            <w:r w:rsidRPr="00D935B2">
              <w:rPr>
                <w:rFonts w:ascii="Arial" w:hAnsi="Arial" w:cs="Arial"/>
              </w:rPr>
              <w:fldChar w:fldCharType="separate"/>
            </w:r>
            <w:r w:rsidRPr="00D935B2">
              <w:rPr>
                <w:rFonts w:ascii="Arial" w:hAnsi="Arial" w:cs="Arial"/>
              </w:rPr>
              <w:t>16</w:t>
            </w:r>
            <w:r w:rsidRPr="00D935B2">
              <w:rPr>
                <w:rFonts w:ascii="Arial" w:hAnsi="Arial" w:cs="Arial"/>
              </w:rPr>
              <w:fldChar w:fldCharType="end"/>
            </w:r>
          </w:hyperlink>
        </w:p>
        <w:p w14:paraId="1F3A38B9" w14:textId="77777777" w:rsidR="00B768C1" w:rsidRPr="00D935B2" w:rsidRDefault="00000000" w:rsidP="007F21CB">
          <w:pPr>
            <w:pStyle w:val="TM1"/>
            <w:tabs>
              <w:tab w:val="right" w:leader="dot" w:pos="10920"/>
            </w:tabs>
            <w:spacing w:after="0" w:line="276" w:lineRule="auto"/>
            <w:jc w:val="both"/>
            <w:rPr>
              <w:rFonts w:ascii="Arial" w:eastAsiaTheme="minorEastAsia" w:hAnsi="Arial" w:cs="Arial"/>
              <w:kern w:val="2"/>
              <w:sz w:val="24"/>
              <w:szCs w:val="24"/>
              <w:lang w:val="fr-FR" w:eastAsia="fr-FR"/>
              <w14:ligatures w14:val="standardContextual"/>
            </w:rPr>
          </w:pPr>
          <w:hyperlink w:anchor="_Toc193887987" w:history="1">
            <w:r w:rsidRPr="00D935B2">
              <w:rPr>
                <w:rStyle w:val="Lienhypertexte"/>
                <w:rFonts w:ascii="Arial" w:hAnsi="Arial" w:cs="Arial"/>
                <w:lang w:val="fr-FR"/>
              </w:rPr>
              <w:t>4.9. La peinture</w:t>
            </w:r>
            <w:r w:rsidRPr="00D935B2">
              <w:rPr>
                <w:rFonts w:ascii="Arial" w:hAnsi="Arial" w:cs="Arial"/>
              </w:rPr>
              <w:tab/>
            </w:r>
            <w:r w:rsidRPr="00D935B2">
              <w:rPr>
                <w:rFonts w:ascii="Arial" w:hAnsi="Arial" w:cs="Arial"/>
              </w:rPr>
              <w:fldChar w:fldCharType="begin"/>
            </w:r>
            <w:r w:rsidRPr="00D935B2">
              <w:rPr>
                <w:rFonts w:ascii="Arial" w:hAnsi="Arial" w:cs="Arial"/>
              </w:rPr>
              <w:instrText xml:space="preserve"> PAGEREF _Toc193887987 \h </w:instrText>
            </w:r>
            <w:r w:rsidRPr="00D935B2">
              <w:rPr>
                <w:rFonts w:ascii="Arial" w:hAnsi="Arial" w:cs="Arial"/>
              </w:rPr>
            </w:r>
            <w:r w:rsidRPr="00D935B2">
              <w:rPr>
                <w:rFonts w:ascii="Arial" w:hAnsi="Arial" w:cs="Arial"/>
              </w:rPr>
              <w:fldChar w:fldCharType="separate"/>
            </w:r>
            <w:r w:rsidRPr="00D935B2">
              <w:rPr>
                <w:rFonts w:ascii="Arial" w:hAnsi="Arial" w:cs="Arial"/>
              </w:rPr>
              <w:t>17</w:t>
            </w:r>
            <w:r w:rsidRPr="00D935B2">
              <w:rPr>
                <w:rFonts w:ascii="Arial" w:hAnsi="Arial" w:cs="Arial"/>
              </w:rPr>
              <w:fldChar w:fldCharType="end"/>
            </w:r>
          </w:hyperlink>
        </w:p>
        <w:p w14:paraId="179ECD61" w14:textId="77777777" w:rsidR="00B768C1" w:rsidRPr="00D935B2" w:rsidRDefault="00000000" w:rsidP="007F21CB">
          <w:pPr>
            <w:spacing w:line="276" w:lineRule="auto"/>
            <w:jc w:val="both"/>
            <w:rPr>
              <w:rFonts w:ascii="Arial" w:hAnsi="Arial" w:cs="Arial"/>
            </w:rPr>
          </w:pPr>
          <w:r w:rsidRPr="00D935B2">
            <w:rPr>
              <w:rFonts w:ascii="Arial" w:hAnsi="Arial" w:cs="Arial"/>
              <w:b/>
              <w:bCs/>
            </w:rPr>
            <w:fldChar w:fldCharType="end"/>
          </w:r>
        </w:p>
      </w:sdtContent>
    </w:sdt>
    <w:p w14:paraId="4239B03F"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A2B2898" w14:textId="77777777" w:rsidR="00B768C1" w:rsidRPr="00D935B2" w:rsidRDefault="00B768C1" w:rsidP="007F21CB">
      <w:pPr>
        <w:spacing w:line="276" w:lineRule="auto"/>
        <w:jc w:val="both"/>
        <w:rPr>
          <w:rFonts w:ascii="Arial" w:hAnsi="Arial" w:cs="Arial"/>
        </w:rPr>
      </w:pPr>
    </w:p>
    <w:p w14:paraId="5EEAB426" w14:textId="77777777" w:rsidR="007F21CB" w:rsidRDefault="007F21CB" w:rsidP="007F21CB">
      <w:pPr>
        <w:widowControl/>
        <w:spacing w:line="276" w:lineRule="auto"/>
        <w:jc w:val="both"/>
        <w:rPr>
          <w:rFonts w:ascii="Arial" w:hAnsi="Arial" w:cs="Arial"/>
          <w:color w:val="000000" w:themeColor="text1"/>
          <w:sz w:val="24"/>
          <w:szCs w:val="24"/>
          <w:lang w:val="fr-FR"/>
        </w:rPr>
      </w:pPr>
      <w:r>
        <w:rPr>
          <w:rFonts w:ascii="Arial" w:hAnsi="Arial" w:cs="Arial"/>
          <w:color w:val="000000" w:themeColor="text1"/>
          <w:sz w:val="24"/>
          <w:szCs w:val="24"/>
          <w:lang w:val="fr-FR"/>
        </w:rPr>
        <w:br w:type="page"/>
      </w:r>
    </w:p>
    <w:p w14:paraId="2A42ABD8" w14:textId="6F6DB5F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w:lastRenderedPageBreak/>
        <mc:AlternateContent>
          <mc:Choice Requires="wps">
            <w:drawing>
              <wp:anchor distT="0" distB="0" distL="114300" distR="114300" simplePos="0" relativeHeight="251724800" behindDoc="0" locked="0" layoutInCell="1" allowOverlap="1" wp14:anchorId="72B81D80" wp14:editId="1C50A1E7">
                <wp:simplePos x="0" y="0"/>
                <wp:positionH relativeFrom="page">
                  <wp:posOffset>886460</wp:posOffset>
                </wp:positionH>
                <wp:positionV relativeFrom="paragraph">
                  <wp:posOffset>149860</wp:posOffset>
                </wp:positionV>
                <wp:extent cx="5796915" cy="0"/>
                <wp:effectExtent l="0" t="0" r="0" b="0"/>
                <wp:wrapNone/>
                <wp:docPr id="171" name="Freeform 171"/>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71" o:spid="_x0000_s1026" o:spt="100" style="position:absolute;left:0pt;margin-left:69.8pt;margin-top:11.8pt;height:0pt;width:456.45pt;mso-position-horizontal-relative:page;z-index:251724800;mso-width-relative:page;mso-height-relative:page;" filled="f" stroked="t" coordsize="5796915,180" o:gfxdata="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NK4Oa1wAAAAoBAAAP&#10;AAAAAAAAAAEAIAAAACIAAABkcnMvZG93bnJldi54bWxQSwECFAAUAAAACACHTuJA8KkL7RkCAACH&#10;BAAADgAAAAAAAAABACAAAAAmAQAAZHJzL2Uyb0RvYy54bWxQSwUGAAAAAAYABgBZAQAAsQUAAAAA&#10;" path="m0,0l5796915,0e">
                <v:fill on="f" focussize="0,0"/>
                <v:stroke weight="0.579842519685039pt" color="#000000 [3204]" joinstyle="round"/>
                <v:imagedata o:title=""/>
                <o:lock v:ext="edit" aspectratio="f"/>
              </v:shape>
            </w:pict>
          </mc:Fallback>
        </mc:AlternateContent>
      </w:r>
    </w:p>
    <w:p w14:paraId="5AC73F08" w14:textId="77777777" w:rsidR="00B768C1" w:rsidRPr="00D935B2" w:rsidRDefault="00000000" w:rsidP="007F21CB">
      <w:pPr>
        <w:pStyle w:val="Titre"/>
        <w:spacing w:line="276" w:lineRule="auto"/>
        <w:jc w:val="both"/>
        <w:rPr>
          <w:rFonts w:ascii="Arial" w:hAnsi="Arial" w:cs="Arial"/>
          <w:color w:val="010302"/>
          <w:sz w:val="28"/>
          <w:szCs w:val="28"/>
          <w:lang w:val="fr-FR"/>
        </w:rPr>
      </w:pPr>
      <w:r w:rsidRPr="00D935B2">
        <w:rPr>
          <w:rFonts w:ascii="Arial" w:hAnsi="Arial" w:cs="Arial"/>
          <w:noProof/>
          <w:sz w:val="28"/>
          <w:szCs w:val="28"/>
        </w:rPr>
        <w:drawing>
          <wp:anchor distT="0" distB="0" distL="114300" distR="114300" simplePos="0" relativeHeight="251725824" behindDoc="1" locked="0" layoutInCell="1" allowOverlap="1" wp14:anchorId="5C5FCBB2" wp14:editId="62164F04">
            <wp:simplePos x="0" y="0"/>
            <wp:positionH relativeFrom="page">
              <wp:posOffset>842010</wp:posOffset>
            </wp:positionH>
            <wp:positionV relativeFrom="line">
              <wp:posOffset>-79375</wp:posOffset>
            </wp:positionV>
            <wp:extent cx="5795645" cy="385445"/>
            <wp:effectExtent l="0" t="0" r="0" b="0"/>
            <wp:wrapNone/>
            <wp:docPr id="172" name="Picture 172"/>
            <wp:cNvGraphicFramePr/>
            <a:graphic xmlns:a="http://schemas.openxmlformats.org/drawingml/2006/main">
              <a:graphicData uri="http://schemas.openxmlformats.org/drawingml/2006/picture">
                <pic:pic xmlns:pic="http://schemas.openxmlformats.org/drawingml/2006/picture">
                  <pic:nvPicPr>
                    <pic:cNvPr id="172" name="Picture 172"/>
                    <pic:cNvPicPr>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795390" cy="385445"/>
                    </a:xfrm>
                    <a:prstGeom prst="rect">
                      <a:avLst/>
                    </a:prstGeom>
                    <a:noFill/>
                  </pic:spPr>
                </pic:pic>
              </a:graphicData>
            </a:graphic>
          </wp:anchor>
        </w:drawing>
      </w:r>
      <w:r w:rsidRPr="00D935B2">
        <w:rPr>
          <w:rFonts w:ascii="Arial" w:hAnsi="Arial" w:cs="Arial"/>
          <w:noProof/>
          <w:sz w:val="28"/>
          <w:szCs w:val="28"/>
        </w:rPr>
        <mc:AlternateContent>
          <mc:Choice Requires="wps">
            <w:drawing>
              <wp:anchor distT="0" distB="0" distL="114300" distR="114300" simplePos="0" relativeHeight="251726848" behindDoc="1" locked="0" layoutInCell="1" allowOverlap="1" wp14:anchorId="0CE2471D" wp14:editId="5FCEE446">
                <wp:simplePos x="0" y="0"/>
                <wp:positionH relativeFrom="page">
                  <wp:posOffset>886460</wp:posOffset>
                </wp:positionH>
                <wp:positionV relativeFrom="line">
                  <wp:posOffset>-50165</wp:posOffset>
                </wp:positionV>
                <wp:extent cx="5796915" cy="378460"/>
                <wp:effectExtent l="0" t="0" r="0" b="0"/>
                <wp:wrapNone/>
                <wp:docPr id="173" name="Freeform 173"/>
                <wp:cNvGraphicFramePr/>
                <a:graphic xmlns:a="http://schemas.openxmlformats.org/drawingml/2006/main">
                  <a:graphicData uri="http://schemas.microsoft.com/office/word/2010/wordprocessingShape">
                    <wps:wsp>
                      <wps:cNvSpPr/>
                      <wps:spPr>
                        <a:xfrm>
                          <a:off x="0" y="0"/>
                          <a:ext cx="5796915" cy="378460"/>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73" o:spid="_x0000_s1026" o:spt="100" style="position:absolute;left:0pt;margin-left:69.8pt;margin-top:-3.95pt;height:29.8pt;width:456.45pt;mso-position-horizontal-relative:page;mso-position-vertical-relative:line;z-index:-251589632;mso-width-relative:page;mso-height-relative:page;" fillcolor="#DBDBDB" filled="t" stroked="f" coordsize="5796915,378460" o:gfxdata="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ZPZDp2QAAAAoBAAAPAAAAAAAAAAEAIAAAACIAAABkcnMv&#10;ZG93bnJldi54bWxQSwECFAAUAAAACACHTuJAdxF5gTsCAAAPBQAADgAAAAAAAAABACAAAAAoAQAA&#10;ZHJzL2Uyb0RvYy54bWxQSwUGAAAAAAYABgBZAQAA1QUAAAAA&#10;" path="m0,378460l5796915,378460,5796915,0,0,0,0,378460xe">
                <v:fill on="t" focussize="0,0"/>
                <v:stroke on="f" weight="1pt"/>
                <v:imagedata o:title=""/>
                <o:lock v:ext="edit" aspectratio="f"/>
              </v:shape>
            </w:pict>
          </mc:Fallback>
        </mc:AlternateContent>
      </w:r>
      <w:r w:rsidRPr="00D935B2">
        <w:rPr>
          <w:rFonts w:ascii="Arial" w:hAnsi="Arial" w:cs="Arial"/>
          <w:sz w:val="28"/>
          <w:szCs w:val="28"/>
          <w:lang w:val="fr-FR"/>
        </w:rPr>
        <w:t xml:space="preserve">                  1.GENERALITES</w:t>
      </w:r>
    </w:p>
    <w:p w14:paraId="28C9ED46" w14:textId="77777777" w:rsidR="00B768C1" w:rsidRPr="00D935B2" w:rsidRDefault="00000000" w:rsidP="007F21CB">
      <w:pPr>
        <w:pStyle w:val="Titre"/>
        <w:spacing w:line="276" w:lineRule="auto"/>
        <w:jc w:val="both"/>
        <w:rPr>
          <w:rFonts w:ascii="Arial" w:hAnsi="Arial" w:cs="Arial"/>
          <w:color w:val="000000" w:themeColor="text1"/>
          <w:sz w:val="28"/>
          <w:szCs w:val="28"/>
          <w:lang w:val="fr-FR"/>
        </w:rPr>
      </w:pPr>
      <w:r w:rsidRPr="00D935B2">
        <w:rPr>
          <w:rFonts w:ascii="Arial" w:hAnsi="Arial" w:cs="Arial"/>
          <w:noProof/>
          <w:sz w:val="28"/>
          <w:szCs w:val="28"/>
        </w:rPr>
        <mc:AlternateContent>
          <mc:Choice Requires="wps">
            <w:drawing>
              <wp:anchor distT="0" distB="0" distL="114300" distR="114300" simplePos="0" relativeHeight="251727872" behindDoc="0" locked="0" layoutInCell="1" allowOverlap="1" wp14:anchorId="1F1828E0" wp14:editId="7CE4CBE0">
                <wp:simplePos x="0" y="0"/>
                <wp:positionH relativeFrom="page">
                  <wp:posOffset>886460</wp:posOffset>
                </wp:positionH>
                <wp:positionV relativeFrom="paragraph">
                  <wp:posOffset>136525</wp:posOffset>
                </wp:positionV>
                <wp:extent cx="5796915" cy="0"/>
                <wp:effectExtent l="0" t="0" r="0" b="0"/>
                <wp:wrapNone/>
                <wp:docPr id="174" name="Freeform 174"/>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74" o:spid="_x0000_s1026" o:spt="100" style="position:absolute;left:0pt;margin-left:69.8pt;margin-top:10.75pt;height:0pt;width:456.45pt;mso-position-horizontal-relative:page;z-index:251727872;mso-width-relative:page;mso-height-relative:page;" filled="f" stroked="t" coordsize="5796915,180" o:gfxdata="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DRkaadYAAAAKAQAADwAA&#10;AAAAAAABACAAAAAiAAAAZHJzL2Rvd25yZXYueG1sUEsBAhQAFAAAAAgAh07iQK8QgCUYAgAAhwQA&#10;AA4AAAAAAAAAAQAgAAAAJQEAAGRycy9lMm9Eb2MueG1sUEsFBgAAAAAGAAYAWQEAAK8FAAAAAA==&#10;" path="m0,0l5796915,0e">
                <v:fill on="f" focussize="0,0"/>
                <v:stroke weight="0.579842519685039pt" color="#000000 [3204]" joinstyle="round"/>
                <v:imagedata o:title=""/>
                <o:lock v:ext="edit" aspectratio="f"/>
              </v:shape>
            </w:pict>
          </mc:Fallback>
        </mc:AlternateContent>
      </w:r>
    </w:p>
    <w:p w14:paraId="65A06853" w14:textId="77777777" w:rsidR="00B768C1" w:rsidRPr="00D935B2" w:rsidRDefault="00000000" w:rsidP="007F21CB">
      <w:pPr>
        <w:pStyle w:val="Titre1"/>
        <w:spacing w:before="0" w:line="276" w:lineRule="auto"/>
        <w:jc w:val="both"/>
        <w:rPr>
          <w:rFonts w:ascii="Arial" w:eastAsiaTheme="minorHAnsi" w:hAnsi="Arial" w:cs="Arial"/>
          <w:color w:val="306F22"/>
          <w:sz w:val="28"/>
          <w:szCs w:val="28"/>
          <w:lang w:val="fr-FR"/>
        </w:rPr>
      </w:pPr>
      <w:r w:rsidRPr="00D935B2">
        <w:rPr>
          <w:rFonts w:ascii="Arial" w:hAnsi="Arial" w:cs="Arial"/>
          <w:lang w:val="fr-FR"/>
        </w:rPr>
        <w:t xml:space="preserve"> </w:t>
      </w:r>
      <w:r w:rsidRPr="00D935B2">
        <w:rPr>
          <w:rFonts w:ascii="Arial" w:hAnsi="Arial" w:cs="Arial"/>
          <w:lang w:val="fr-FR"/>
        </w:rPr>
        <w:tab/>
        <w:t xml:space="preserve">            </w:t>
      </w:r>
      <w:bookmarkStart w:id="0" w:name="_Toc193887960"/>
      <w:r w:rsidRPr="00D935B2">
        <w:rPr>
          <w:rFonts w:ascii="Arial" w:eastAsiaTheme="minorHAnsi" w:hAnsi="Arial" w:cs="Arial"/>
          <w:color w:val="306F22"/>
          <w:sz w:val="28"/>
          <w:szCs w:val="28"/>
          <w:lang w:val="fr-FR"/>
        </w:rPr>
        <w:t>1.1. Objet du présent descriptif</w:t>
      </w:r>
      <w:bookmarkEnd w:id="0"/>
      <w:r w:rsidRPr="00D935B2">
        <w:rPr>
          <w:rFonts w:ascii="Arial" w:eastAsiaTheme="minorHAnsi" w:hAnsi="Arial" w:cs="Arial"/>
          <w:color w:val="306F22"/>
          <w:sz w:val="28"/>
          <w:szCs w:val="28"/>
          <w:lang w:val="fr-FR"/>
        </w:rPr>
        <w:t xml:space="preserve">   </w:t>
      </w:r>
    </w:p>
    <w:p w14:paraId="55CF2672" w14:textId="4683F3D2"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 xml:space="preserve">Ce document définit l’ensemble des matériaux, matériels et prestations, dus par </w:t>
      </w:r>
      <w:r w:rsidRPr="00D935B2">
        <w:rPr>
          <w:rFonts w:ascii="Arial" w:hAnsi="Arial" w:cs="Arial"/>
          <w:color w:val="000000"/>
          <w:spacing w:val="-2"/>
          <w:lang w:val="fr-FR"/>
        </w:rPr>
        <w:t>l’entreprise</w:t>
      </w:r>
      <w:r w:rsidRPr="00D935B2">
        <w:rPr>
          <w:rFonts w:ascii="Arial" w:hAnsi="Arial" w:cs="Arial"/>
          <w:lang w:val="fr-FR"/>
        </w:rPr>
        <w:t xml:space="preserve"> </w:t>
      </w:r>
      <w:r w:rsidRPr="00D935B2">
        <w:rPr>
          <w:rFonts w:ascii="Arial" w:hAnsi="Arial" w:cs="Arial"/>
          <w:color w:val="000000"/>
          <w:spacing w:val="-1"/>
          <w:lang w:val="fr-FR"/>
        </w:rPr>
        <w:t xml:space="preserve">qui exécutera </w:t>
      </w:r>
      <w:r w:rsidR="003D5964">
        <w:rPr>
          <w:rFonts w:ascii="Arial" w:hAnsi="Arial" w:cs="Arial"/>
          <w:color w:val="000000"/>
          <w:spacing w:val="-1"/>
          <w:lang w:val="fr-FR"/>
        </w:rPr>
        <w:t>l</w:t>
      </w:r>
      <w:r w:rsidRPr="00D935B2">
        <w:rPr>
          <w:rFonts w:ascii="Arial" w:hAnsi="Arial" w:cs="Arial"/>
          <w:color w:val="000000"/>
          <w:spacing w:val="-1"/>
          <w:lang w:val="fr-FR"/>
        </w:rPr>
        <w:t xml:space="preserve">es travaux </w:t>
      </w:r>
      <w:r w:rsidR="003D5964">
        <w:rPr>
          <w:rFonts w:ascii="Arial" w:hAnsi="Arial" w:cs="Arial"/>
          <w:color w:val="000000"/>
          <w:spacing w:val="-1"/>
          <w:lang w:val="fr-FR"/>
        </w:rPr>
        <w:t>de</w:t>
      </w:r>
      <w:r w:rsidRPr="00D935B2">
        <w:rPr>
          <w:rFonts w:ascii="Arial" w:hAnsi="Arial" w:cs="Arial"/>
          <w:color w:val="000000"/>
          <w:spacing w:val="-1"/>
          <w:lang w:val="fr-FR"/>
        </w:rPr>
        <w:t xml:space="preserve"> rénovation des 4 salles de science du collège de Tsingoni</w:t>
      </w:r>
      <w:r w:rsidR="003D5964">
        <w:rPr>
          <w:rFonts w:ascii="Arial" w:hAnsi="Arial" w:cs="Arial"/>
          <w:color w:val="000000"/>
          <w:spacing w:val="-1"/>
          <w:lang w:val="fr-FR"/>
        </w:rPr>
        <w:t>.</w:t>
      </w:r>
    </w:p>
    <w:p w14:paraId="0702CBA5"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 xml:space="preserve">Ce document définit l’ensemble du marché global et forfaitaire du LOT n°1   </w:t>
      </w:r>
    </w:p>
    <w:p w14:paraId="114B1F75"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0A028CEC" w14:textId="77777777" w:rsidR="00B768C1" w:rsidRPr="00D935B2" w:rsidRDefault="00000000" w:rsidP="007F21CB">
      <w:pPr>
        <w:pStyle w:val="Titre1"/>
        <w:spacing w:before="0" w:line="276" w:lineRule="auto"/>
        <w:jc w:val="both"/>
        <w:rPr>
          <w:rFonts w:ascii="Arial" w:eastAsiaTheme="minorHAnsi" w:hAnsi="Arial" w:cs="Arial"/>
          <w:color w:val="306F22"/>
          <w:sz w:val="28"/>
          <w:szCs w:val="28"/>
          <w:lang w:val="fr-FR"/>
        </w:rPr>
      </w:pPr>
      <w:r w:rsidRPr="00D935B2">
        <w:rPr>
          <w:rFonts w:ascii="Arial" w:hAnsi="Arial" w:cs="Arial"/>
          <w:color w:val="306F22"/>
          <w:sz w:val="28"/>
          <w:szCs w:val="28"/>
          <w:lang w:val="fr-FR"/>
        </w:rPr>
        <w:t xml:space="preserve"> </w:t>
      </w:r>
      <w:r w:rsidRPr="00D935B2">
        <w:rPr>
          <w:rFonts w:ascii="Arial" w:hAnsi="Arial" w:cs="Arial"/>
          <w:color w:val="306F22"/>
          <w:sz w:val="28"/>
          <w:szCs w:val="28"/>
          <w:lang w:val="fr-FR"/>
        </w:rPr>
        <w:tab/>
        <w:t xml:space="preserve">            </w:t>
      </w:r>
      <w:bookmarkStart w:id="1" w:name="_Toc193887961"/>
      <w:r w:rsidRPr="00D935B2">
        <w:rPr>
          <w:rFonts w:ascii="Arial" w:eastAsiaTheme="minorHAnsi" w:hAnsi="Arial" w:cs="Arial"/>
          <w:color w:val="306F22"/>
          <w:sz w:val="28"/>
          <w:szCs w:val="28"/>
          <w:lang w:val="fr-FR"/>
        </w:rPr>
        <w:t>1.2. Localisation du projet</w:t>
      </w:r>
      <w:bookmarkEnd w:id="1"/>
      <w:r w:rsidRPr="00D935B2">
        <w:rPr>
          <w:rFonts w:ascii="Arial" w:eastAsiaTheme="minorHAnsi" w:hAnsi="Arial" w:cs="Arial"/>
          <w:color w:val="306F22"/>
          <w:sz w:val="28"/>
          <w:szCs w:val="28"/>
          <w:lang w:val="fr-FR"/>
        </w:rPr>
        <w:t xml:space="preserve">   </w:t>
      </w:r>
    </w:p>
    <w:p w14:paraId="1EE4DCCE"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lang w:val="fr-FR"/>
        </w:rPr>
        <w:t xml:space="preserve">Le collège de Tsingoni dans le village de </w:t>
      </w:r>
      <w:r w:rsidRPr="00D935B2">
        <w:rPr>
          <w:rFonts w:ascii="Arial" w:hAnsi="Arial" w:cs="Arial"/>
          <w:sz w:val="21"/>
          <w:szCs w:val="21"/>
          <w:lang w:val="fr-FR"/>
        </w:rPr>
        <w:t>Mrouale</w:t>
      </w:r>
      <w:r w:rsidRPr="00D935B2">
        <w:rPr>
          <w:rFonts w:ascii="Arial" w:hAnsi="Arial" w:cs="Arial"/>
          <w:spacing w:val="-4"/>
          <w:lang w:val="fr-FR"/>
        </w:rPr>
        <w:t xml:space="preserve">  (Cf. Figure1).</w:t>
      </w:r>
      <w:r w:rsidRPr="00D935B2">
        <w:rPr>
          <w:rFonts w:ascii="Arial" w:hAnsi="Arial" w:cs="Arial"/>
          <w:lang w:val="fr-FR"/>
        </w:rPr>
        <w:t xml:space="preserve"> </w:t>
      </w:r>
    </w:p>
    <w:p w14:paraId="4CF77E9C"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4DC11437"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w:drawing>
          <wp:inline distT="0" distB="0" distL="114300" distR="114300" wp14:anchorId="706E3A8C" wp14:editId="50905CD2">
            <wp:extent cx="5721152" cy="3196424"/>
            <wp:effectExtent l="0" t="0" r="0" b="444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pic:cNvPicPr>
                  </pic:nvPicPr>
                  <pic:blipFill>
                    <a:blip r:embed="rId15"/>
                    <a:stretch>
                      <a:fillRect/>
                    </a:stretch>
                  </pic:blipFill>
                  <pic:spPr>
                    <a:xfrm>
                      <a:off x="0" y="0"/>
                      <a:ext cx="5727439" cy="3199937"/>
                    </a:xfrm>
                    <a:prstGeom prst="rect">
                      <a:avLst/>
                    </a:prstGeom>
                    <a:noFill/>
                    <a:ln>
                      <a:noFill/>
                    </a:ln>
                  </pic:spPr>
                </pic:pic>
              </a:graphicData>
            </a:graphic>
          </wp:inline>
        </w:drawing>
      </w:r>
    </w:p>
    <w:p w14:paraId="03317141" w14:textId="77777777" w:rsidR="00B768C1" w:rsidRPr="00D935B2" w:rsidRDefault="00B768C1" w:rsidP="007F21CB">
      <w:pPr>
        <w:spacing w:line="276" w:lineRule="auto"/>
        <w:ind w:firstLineChars="100" w:firstLine="190"/>
        <w:jc w:val="both"/>
        <w:rPr>
          <w:rFonts w:ascii="Arial" w:hAnsi="Arial" w:cs="Arial"/>
          <w:color w:val="000000"/>
          <w:sz w:val="19"/>
          <w:szCs w:val="19"/>
          <w:lang w:val="fr-FR"/>
        </w:rPr>
      </w:pPr>
    </w:p>
    <w:p w14:paraId="1AD273FA" w14:textId="6D0DF38A" w:rsidR="00B768C1" w:rsidRPr="00D935B2" w:rsidRDefault="00000000" w:rsidP="007F21CB">
      <w:pPr>
        <w:spacing w:line="276" w:lineRule="auto"/>
        <w:ind w:firstLineChars="100" w:firstLine="190"/>
        <w:jc w:val="both"/>
        <w:rPr>
          <w:rFonts w:ascii="Arial" w:hAnsi="Arial" w:cs="Arial"/>
          <w:color w:val="010302"/>
          <w:lang w:val="fr-FR"/>
        </w:rPr>
        <w:sectPr w:rsidR="00B768C1" w:rsidRPr="00D935B2" w:rsidSect="00D935B2">
          <w:type w:val="continuous"/>
          <w:pgSz w:w="11930" w:h="17820"/>
          <w:pgMar w:top="1417" w:right="1417" w:bottom="1417" w:left="1417" w:header="708" w:footer="708" w:gutter="0"/>
          <w:cols w:space="720"/>
          <w:docGrid w:linePitch="360"/>
        </w:sectPr>
      </w:pPr>
      <w:r w:rsidRPr="00D935B2">
        <w:rPr>
          <w:rFonts w:ascii="Arial" w:hAnsi="Arial" w:cs="Arial"/>
          <w:color w:val="000000"/>
          <w:sz w:val="19"/>
          <w:szCs w:val="19"/>
          <w:lang w:val="fr-FR"/>
        </w:rPr>
        <w:t>Figure 1 : Localisation du collège de Tsingoni – Village de Mroualé</w:t>
      </w:r>
    </w:p>
    <w:p w14:paraId="15F4D6FA"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6CE7EA18" w14:textId="77777777" w:rsidR="00B768C1" w:rsidRPr="00D935B2" w:rsidRDefault="00000000" w:rsidP="007F21CB">
      <w:pPr>
        <w:pStyle w:val="Titre1"/>
        <w:spacing w:before="0" w:line="276" w:lineRule="auto"/>
        <w:jc w:val="both"/>
        <w:rPr>
          <w:rFonts w:ascii="Arial" w:hAnsi="Arial" w:cs="Arial"/>
          <w:color w:val="306F22"/>
          <w:sz w:val="28"/>
          <w:szCs w:val="28"/>
          <w:lang w:val="fr-FR"/>
        </w:rPr>
      </w:pPr>
      <w:r w:rsidRPr="00D935B2">
        <w:rPr>
          <w:rFonts w:ascii="Arial" w:hAnsi="Arial" w:cs="Arial"/>
          <w:color w:val="306F22"/>
          <w:sz w:val="28"/>
          <w:szCs w:val="28"/>
          <w:lang w:val="fr-FR"/>
        </w:rPr>
        <w:t xml:space="preserve">                     </w:t>
      </w:r>
      <w:bookmarkStart w:id="2" w:name="_Toc193887962"/>
      <w:r w:rsidRPr="00D935B2">
        <w:rPr>
          <w:rFonts w:ascii="Arial" w:hAnsi="Arial" w:cs="Arial"/>
          <w:color w:val="306F22"/>
          <w:sz w:val="28"/>
          <w:szCs w:val="28"/>
          <w:lang w:val="fr-FR"/>
        </w:rPr>
        <w:t>1.3. Consistance des travaux</w:t>
      </w:r>
      <w:bookmarkEnd w:id="2"/>
      <w:r w:rsidRPr="00D935B2">
        <w:rPr>
          <w:rFonts w:ascii="Arial" w:hAnsi="Arial" w:cs="Arial"/>
          <w:color w:val="306F22"/>
          <w:sz w:val="28"/>
          <w:szCs w:val="28"/>
          <w:lang w:val="fr-FR"/>
        </w:rPr>
        <w:t xml:space="preserve"> </w:t>
      </w:r>
    </w:p>
    <w:p w14:paraId="31B7FA13" w14:textId="25C4E556"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Le projet de</w:t>
      </w:r>
      <w:r w:rsidRPr="00D935B2">
        <w:rPr>
          <w:rFonts w:ascii="Arial" w:hAnsi="Arial" w:cs="Arial"/>
          <w:b/>
          <w:bCs/>
          <w:color w:val="000000"/>
          <w:sz w:val="28"/>
          <w:szCs w:val="28"/>
          <w:lang w:val="fr-FR"/>
        </w:rPr>
        <w:t xml:space="preserve"> </w:t>
      </w:r>
      <w:r w:rsidRPr="00D935B2">
        <w:rPr>
          <w:rFonts w:ascii="Arial" w:hAnsi="Arial" w:cs="Arial"/>
          <w:color w:val="000000"/>
          <w:lang w:val="fr-FR"/>
        </w:rPr>
        <w:t>rénovation des 4 salles du collège de Tsingoni est divisé en plusieurs lots.</w:t>
      </w:r>
      <w:r w:rsidR="003D5964">
        <w:rPr>
          <w:rFonts w:ascii="Arial" w:hAnsi="Arial" w:cs="Arial"/>
          <w:color w:val="000000"/>
          <w:lang w:val="fr-FR"/>
        </w:rPr>
        <w:t xml:space="preserve"> </w:t>
      </w:r>
      <w:r w:rsidRPr="00D935B2">
        <w:rPr>
          <w:rFonts w:ascii="Arial" w:hAnsi="Arial" w:cs="Arial"/>
          <w:color w:val="000000"/>
          <w:lang w:val="fr-FR"/>
        </w:rPr>
        <w:t>Le descriptif des travaux est donné dans le tableau ci-dessous</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tbl>
      <w:tblPr>
        <w:tblStyle w:val="Grilledutableau"/>
        <w:tblpPr w:vertAnchor="text" w:horzAnchor="margin" w:tblpXSpec="center" w:tblpY="348"/>
        <w:tblOverlap w:val="never"/>
        <w:tblW w:w="9206" w:type="dxa"/>
        <w:tblInd w:w="0" w:type="dxa"/>
        <w:tblLayout w:type="fixed"/>
        <w:tblLook w:val="04A0" w:firstRow="1" w:lastRow="0" w:firstColumn="1" w:lastColumn="0" w:noHBand="0" w:noVBand="1"/>
      </w:tblPr>
      <w:tblGrid>
        <w:gridCol w:w="988"/>
        <w:gridCol w:w="2835"/>
        <w:gridCol w:w="5383"/>
      </w:tblGrid>
      <w:tr w:rsidR="00B768C1" w:rsidRPr="00D935B2" w14:paraId="11E909FC" w14:textId="77777777" w:rsidTr="00D935B2">
        <w:trPr>
          <w:trHeight w:hRule="exact" w:val="447"/>
        </w:trPr>
        <w:tc>
          <w:tcPr>
            <w:tcW w:w="988" w:type="dxa"/>
          </w:tcPr>
          <w:p w14:paraId="7A0169B0" w14:textId="77777777"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765760" behindDoc="0" locked="0" layoutInCell="1" allowOverlap="1" wp14:anchorId="6B80592A" wp14:editId="35E99CA4">
                      <wp:simplePos x="0" y="0"/>
                      <wp:positionH relativeFrom="page">
                        <wp:posOffset>-6985</wp:posOffset>
                      </wp:positionH>
                      <wp:positionV relativeFrom="line">
                        <wp:posOffset>-37465</wp:posOffset>
                      </wp:positionV>
                      <wp:extent cx="7620" cy="7620"/>
                      <wp:effectExtent l="0" t="0" r="0" b="0"/>
                      <wp:wrapNone/>
                      <wp:docPr id="176" name="Freeform 176"/>
                      <wp:cNvGraphicFramePr/>
                      <a:graphic xmlns:a="http://schemas.openxmlformats.org/drawingml/2006/main">
                        <a:graphicData uri="http://schemas.microsoft.com/office/word/2010/wordprocessingShape">
                          <wps:wsp>
                            <wps:cNvSpPr/>
                            <wps:spPr>
                              <a:xfrm>
                                <a:off x="0" y="0"/>
                                <a:ext cx="7620" cy="7621"/>
                              </a:xfrm>
                              <a:custGeom>
                                <a:avLst/>
                                <a:gdLst/>
                                <a:ahLst/>
                                <a:cxnLst/>
                                <a:rect l="l" t="t" r="r" b="b"/>
                                <a:pathLst>
                                  <a:path w="7620" h="7621">
                                    <a:moveTo>
                                      <a:pt x="0" y="7621"/>
                                    </a:moveTo>
                                    <a:lnTo>
                                      <a:pt x="7620" y="7621"/>
                                    </a:lnTo>
                                    <a:lnTo>
                                      <a:pt x="7620" y="0"/>
                                    </a:lnTo>
                                    <a:lnTo>
                                      <a:pt x="0" y="0"/>
                                    </a:lnTo>
                                    <a:lnTo>
                                      <a:pt x="0" y="7621"/>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76" o:spid="_x0000_s1026" o:spt="100" style="position:absolute;left:0pt;margin-left:-0.55pt;margin-top:-2.95pt;height:0.6pt;width:0.6pt;mso-position-horizontal-relative:page;mso-position-vertical-relative:line;z-index:251765760;mso-width-relative:page;mso-height-relative:page;" fillcolor="#000000" filled="t" stroked="f" coordsize="7620,7621" o:gfxdata="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5IxAs1AAAAAUBAAAPAAAAAAAAAAEAIAAAACIAAABkcnMvZG93bnJldi54bWxQSwECFAAUAAAA&#10;CACHTuJAMuFYLysCAAD5BAAADgAAAAAAAAABACAAAAAjAQAAZHJzL2Uyb0RvYy54bWxQSwUGAAAA&#10;AAYABgBZAQAAwAUAAAAA&#10;" path="m0,7621l7620,7621,7620,0,0,0,0,7621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66784" behindDoc="0" locked="0" layoutInCell="1" allowOverlap="1" wp14:anchorId="5E2B0722" wp14:editId="33BD8F19">
                      <wp:simplePos x="0" y="0"/>
                      <wp:positionH relativeFrom="page">
                        <wp:posOffset>-6985</wp:posOffset>
                      </wp:positionH>
                      <wp:positionV relativeFrom="line">
                        <wp:posOffset>-37465</wp:posOffset>
                      </wp:positionV>
                      <wp:extent cx="7620" cy="7620"/>
                      <wp:effectExtent l="0" t="0" r="0" b="0"/>
                      <wp:wrapNone/>
                      <wp:docPr id="177" name="Freeform 177"/>
                      <wp:cNvGraphicFramePr/>
                      <a:graphic xmlns:a="http://schemas.openxmlformats.org/drawingml/2006/main">
                        <a:graphicData uri="http://schemas.microsoft.com/office/word/2010/wordprocessingShape">
                          <wps:wsp>
                            <wps:cNvSpPr/>
                            <wps:spPr>
                              <a:xfrm>
                                <a:off x="0" y="0"/>
                                <a:ext cx="7620" cy="7621"/>
                              </a:xfrm>
                              <a:custGeom>
                                <a:avLst/>
                                <a:gdLst/>
                                <a:ahLst/>
                                <a:cxnLst/>
                                <a:rect l="l" t="t" r="r" b="b"/>
                                <a:pathLst>
                                  <a:path w="7620" h="7621">
                                    <a:moveTo>
                                      <a:pt x="0" y="7621"/>
                                    </a:moveTo>
                                    <a:lnTo>
                                      <a:pt x="7620" y="7621"/>
                                    </a:lnTo>
                                    <a:lnTo>
                                      <a:pt x="7620" y="0"/>
                                    </a:lnTo>
                                    <a:lnTo>
                                      <a:pt x="0" y="0"/>
                                    </a:lnTo>
                                    <a:lnTo>
                                      <a:pt x="0" y="7621"/>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77" o:spid="_x0000_s1026" o:spt="100" style="position:absolute;left:0pt;margin-left:-0.55pt;margin-top:-2.95pt;height:0.6pt;width:0.6pt;mso-position-horizontal-relative:page;mso-position-vertical-relative:line;z-index:251766784;mso-width-relative:page;mso-height-relative:page;" fillcolor="#000000" filled="t" stroked="f" coordsize="7620,7621" o:gfxdata="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5IxAs1AAAAAUBAAAPAAAAAAAAAAEAIAAAACIAAABkcnMvZG93bnJldi54bWxQSwECFAAUAAAA&#10;CACHTuJAlKMoXSsCAAD5BAAADgAAAAAAAAABACAAAAAjAQAAZHJzL2Uyb0RvYy54bWxQSwUGAAAA&#10;AAYABgBZAQAAwAUAAAAA&#10;" path="m0,7621l7620,7621,7620,0,0,0,0,7621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67808" behindDoc="0" locked="0" layoutInCell="1" allowOverlap="1" wp14:anchorId="0A279391" wp14:editId="2B54E137">
                      <wp:simplePos x="0" y="0"/>
                      <wp:positionH relativeFrom="page">
                        <wp:posOffset>833120</wp:posOffset>
                      </wp:positionH>
                      <wp:positionV relativeFrom="line">
                        <wp:posOffset>-37465</wp:posOffset>
                      </wp:positionV>
                      <wp:extent cx="7620" cy="7620"/>
                      <wp:effectExtent l="0" t="0" r="0" b="0"/>
                      <wp:wrapNone/>
                      <wp:docPr id="178" name="Freeform 178"/>
                      <wp:cNvGraphicFramePr/>
                      <a:graphic xmlns:a="http://schemas.openxmlformats.org/drawingml/2006/main">
                        <a:graphicData uri="http://schemas.microsoft.com/office/word/2010/wordprocessingShape">
                          <wps:wsp>
                            <wps:cNvSpPr/>
                            <wps:spPr>
                              <a:xfrm>
                                <a:off x="0" y="0"/>
                                <a:ext cx="7621" cy="7621"/>
                              </a:xfrm>
                              <a:custGeom>
                                <a:avLst/>
                                <a:gdLst/>
                                <a:ahLst/>
                                <a:cxnLst/>
                                <a:rect l="l" t="t" r="r" b="b"/>
                                <a:pathLst>
                                  <a:path w="7621" h="7621">
                                    <a:moveTo>
                                      <a:pt x="0" y="7621"/>
                                    </a:moveTo>
                                    <a:lnTo>
                                      <a:pt x="7621" y="7621"/>
                                    </a:lnTo>
                                    <a:lnTo>
                                      <a:pt x="7621" y="0"/>
                                    </a:lnTo>
                                    <a:lnTo>
                                      <a:pt x="0" y="0"/>
                                    </a:lnTo>
                                    <a:lnTo>
                                      <a:pt x="0" y="7621"/>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78" o:spid="_x0000_s1026" o:spt="100" style="position:absolute;left:0pt;margin-left:65.6pt;margin-top:-2.95pt;height:0.6pt;width:0.6pt;mso-position-horizontal-relative:page;mso-position-vertical-relative:line;z-index:251767808;mso-width-relative:page;mso-height-relative:page;" fillcolor="#000000" filled="t" stroked="f" coordsize="7621,7621" o:gfxdata="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gdk+MtkAAAAJAQAADwAAAAAAAAABACAAAAAiAAAAZHJzL2Rvd25yZXYueG1sUEsBAhQA&#10;FAAAAAgAh07iQMIMwBQqAgAA+QQAAA4AAAAAAAAAAQAgAAAAKAEAAGRycy9lMm9Eb2MueG1sUEsF&#10;BgAAAAAGAAYAWQEAAMQFAAAAAA==&#10;" path="m0,7621l7621,7621,7621,0,0,0,0,7621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68832" behindDoc="0" locked="0" layoutInCell="1" allowOverlap="1" wp14:anchorId="7250D604" wp14:editId="222F4BE5">
                      <wp:simplePos x="0" y="0"/>
                      <wp:positionH relativeFrom="page">
                        <wp:posOffset>-5715</wp:posOffset>
                      </wp:positionH>
                      <wp:positionV relativeFrom="line">
                        <wp:posOffset>-5715</wp:posOffset>
                      </wp:positionV>
                      <wp:extent cx="6350" cy="6350"/>
                      <wp:effectExtent l="0" t="0" r="0" b="0"/>
                      <wp:wrapNone/>
                      <wp:docPr id="179" name="Freeform 17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79" o:spid="_x0000_s1026" o:spt="100" style="position:absolute;left:0pt;margin-left:-0.45pt;margin-top:-0.45pt;height:0.5pt;width:0.5pt;mso-position-horizontal-relative:page;mso-position-vertical-relative:line;z-index:251768832;mso-width-relative:page;mso-height-relative:page;" fillcolor="#000000" filled="t" stroked="f" coordsize="6096,6096" o:gfxdata="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syEYF&#10;zgAAAAEBAAAPAAAAAAAAAAEAIAAAACIAAABkcnMvZG93bnJldi54bWxQSwECFAAUAAAACACHTuJA&#10;EyBPxCsCAAD5BAAADgAAAAAAAAABACAAAAAdAQAAZHJzL2Uyb0RvYy54bWxQSwUGAAAAAAYABgBZ&#10;AQAAugU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69856" behindDoc="0" locked="0" layoutInCell="1" allowOverlap="1" wp14:anchorId="0B7F4E29" wp14:editId="2DE636B0">
                      <wp:simplePos x="0" y="0"/>
                      <wp:positionH relativeFrom="page">
                        <wp:posOffset>-5715</wp:posOffset>
                      </wp:positionH>
                      <wp:positionV relativeFrom="line">
                        <wp:posOffset>-5715</wp:posOffset>
                      </wp:positionV>
                      <wp:extent cx="6350" cy="6350"/>
                      <wp:effectExtent l="0" t="0" r="0" b="0"/>
                      <wp:wrapNone/>
                      <wp:docPr id="180" name="Freeform 18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80" o:spid="_x0000_s1026" o:spt="100" style="position:absolute;left:0pt;margin-left:-0.45pt;margin-top:-0.45pt;height:0.5pt;width:0.5pt;mso-position-horizontal-relative:page;mso-position-vertical-relative:line;z-index:251769856;mso-width-relative:page;mso-height-relative:page;" fillcolor="#000000" filled="t" stroked="f" coordsize="6096,6096" o:gfxdata="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GzIRgXO&#10;AAAAAQEAAA8AAAAAAAAAAQAgAAAAIgAAAGRycy9kb3ducmV2LnhtbFBLAQIUABQAAAAIAIdO4kBj&#10;iEEJKgIAAPkEAAAOAAAAAAAAAAEAIAAAAB0BAABkcnMvZTJvRG9jLnhtbFBLBQYAAAAABgAGAFkB&#10;AAC5BQ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70880" behindDoc="0" locked="0" layoutInCell="1" allowOverlap="1" wp14:anchorId="73CCD5D3" wp14:editId="14340255">
                      <wp:simplePos x="0" y="0"/>
                      <wp:positionH relativeFrom="page">
                        <wp:posOffset>833120</wp:posOffset>
                      </wp:positionH>
                      <wp:positionV relativeFrom="line">
                        <wp:posOffset>-5715</wp:posOffset>
                      </wp:positionV>
                      <wp:extent cx="6350" cy="6350"/>
                      <wp:effectExtent l="0" t="0" r="0" b="0"/>
                      <wp:wrapNone/>
                      <wp:docPr id="181" name="Freeform 181"/>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81" o:spid="_x0000_s1026" o:spt="100" style="position:absolute;left:0pt;margin-left:65.6pt;margin-top:-0.45pt;height:0.5pt;width:0.5pt;mso-position-horizontal-relative:page;mso-position-vertical-relative:line;z-index:251770880;mso-width-relative:page;mso-height-relative:page;" fillcolor="#000000" filled="t" stroked="f" coordsize="6097,6096" o:gfxdata="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GLH1sTUAAAABgEAAA8AAAAAAAAAAQAgAAAAIgAAAGRycy9kb3ducmV2LnhtbFBLAQIUABQA&#10;AAAIAIdO4kASt5mTLQIAAPkEAAAOAAAAAAAAAAEAIAAAACMBAABkcnMvZTJvRG9jLnhtbFBLBQYA&#10;AAAABgAGAFkBAADCBQAAAAA=&#10;" path="m0,6096l6097,6096,6097,0,0,0,0,6096xe">
                      <v:fill on="t" focussize="0,0"/>
                      <v:stroke on="f" weight="1pt"/>
                      <v:imagedata o:title=""/>
                      <o:lock v:ext="edit" aspectratio="f"/>
                    </v:shape>
                  </w:pict>
                </mc:Fallback>
              </mc:AlternateContent>
            </w:r>
            <w:r w:rsidRPr="00D935B2">
              <w:rPr>
                <w:rFonts w:ascii="Arial" w:hAnsi="Arial" w:cs="Arial"/>
                <w:color w:val="000000"/>
                <w:lang w:val="fr-FR"/>
              </w:rPr>
              <w:t>N° de lo</w:t>
            </w:r>
            <w:r w:rsidRPr="00D935B2">
              <w:rPr>
                <w:rFonts w:ascii="Arial" w:hAnsi="Arial" w:cs="Arial"/>
                <w:color w:val="000000"/>
                <w:spacing w:val="23"/>
                <w:lang w:val="fr-FR"/>
              </w:rPr>
              <w:t xml:space="preserve">t </w:t>
            </w:r>
            <w:r w:rsidRPr="00D935B2">
              <w:rPr>
                <w:rFonts w:ascii="Arial" w:hAnsi="Arial" w:cs="Arial"/>
                <w:color w:val="000000"/>
                <w:lang w:val="fr-FR"/>
              </w:rPr>
              <w:t xml:space="preserve">  </w:t>
            </w:r>
          </w:p>
        </w:tc>
        <w:tc>
          <w:tcPr>
            <w:tcW w:w="2835" w:type="dxa"/>
          </w:tcPr>
          <w:p w14:paraId="23408D62" w14:textId="77777777"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771904" behindDoc="0" locked="0" layoutInCell="1" allowOverlap="1" wp14:anchorId="2A4A21F7" wp14:editId="7905C536">
                      <wp:simplePos x="0" y="0"/>
                      <wp:positionH relativeFrom="page">
                        <wp:posOffset>1903730</wp:posOffset>
                      </wp:positionH>
                      <wp:positionV relativeFrom="line">
                        <wp:posOffset>-37465</wp:posOffset>
                      </wp:positionV>
                      <wp:extent cx="7620" cy="7620"/>
                      <wp:effectExtent l="0" t="0" r="0" b="0"/>
                      <wp:wrapNone/>
                      <wp:docPr id="182" name="Freeform 182"/>
                      <wp:cNvGraphicFramePr/>
                      <a:graphic xmlns:a="http://schemas.openxmlformats.org/drawingml/2006/main">
                        <a:graphicData uri="http://schemas.microsoft.com/office/word/2010/wordprocessingShape">
                          <wps:wsp>
                            <wps:cNvSpPr/>
                            <wps:spPr>
                              <a:xfrm>
                                <a:off x="0" y="0"/>
                                <a:ext cx="7620" cy="7621"/>
                              </a:xfrm>
                              <a:custGeom>
                                <a:avLst/>
                                <a:gdLst/>
                                <a:ahLst/>
                                <a:cxnLst/>
                                <a:rect l="l" t="t" r="r" b="b"/>
                                <a:pathLst>
                                  <a:path w="7620" h="7621">
                                    <a:moveTo>
                                      <a:pt x="0" y="7621"/>
                                    </a:moveTo>
                                    <a:lnTo>
                                      <a:pt x="7620" y="7621"/>
                                    </a:lnTo>
                                    <a:lnTo>
                                      <a:pt x="7620" y="0"/>
                                    </a:lnTo>
                                    <a:lnTo>
                                      <a:pt x="0" y="0"/>
                                    </a:lnTo>
                                    <a:lnTo>
                                      <a:pt x="0" y="7621"/>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82" o:spid="_x0000_s1026" o:spt="100" style="position:absolute;left:0pt;margin-left:149.9pt;margin-top:-2.95pt;height:0.6pt;width:0.6pt;mso-position-horizontal-relative:page;mso-position-vertical-relative:line;z-index:251771904;mso-width-relative:page;mso-height-relative:page;" fillcolor="#000000" filled="t" stroked="f" coordsize="7620,7621" o:gfxdata="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YGbBkdgAAAAJAQAADwAAAAAAAAABACAAAAAiAAAAZHJzL2Rvd25yZXYueG1sUEsBAhQA&#10;FAAAAAgAh07iQI8e9qcrAgAA+QQAAA4AAAAAAAAAAQAgAAAAJwEAAGRycy9lMm9Eb2MueG1sUEsF&#10;BgAAAAAGAAYAWQEAAMQFAAAAAA==&#10;" path="m0,7621l7620,7621,7620,0,0,0,0,7621xe">
                      <v:fill on="t" focussize="0,0"/>
                      <v:stroke on="f" weight="1pt"/>
                      <v:imagedata o:title=""/>
                      <o:lock v:ext="edit" aspectratio="f"/>
                    </v:shape>
                  </w:pict>
                </mc:Fallback>
              </mc:AlternateContent>
            </w:r>
            <w:r w:rsidRPr="00D935B2">
              <w:rPr>
                <w:rFonts w:ascii="Arial" w:hAnsi="Arial" w:cs="Arial"/>
                <w:color w:val="000000"/>
                <w:lang w:val="fr-FR"/>
              </w:rPr>
              <w:t>Désignatio</w:t>
            </w:r>
            <w:r w:rsidRPr="00D935B2">
              <w:rPr>
                <w:rFonts w:ascii="Arial" w:hAnsi="Arial" w:cs="Arial"/>
                <w:color w:val="000000"/>
                <w:spacing w:val="24"/>
                <w:lang w:val="fr-FR"/>
              </w:rPr>
              <w:t xml:space="preserve">n </w:t>
            </w:r>
            <w:r w:rsidRPr="00D935B2">
              <w:rPr>
                <w:rFonts w:ascii="Arial" w:hAnsi="Arial" w:cs="Arial"/>
                <w:color w:val="000000"/>
                <w:lang w:val="fr-FR"/>
              </w:rPr>
              <w:t xml:space="preserve">  </w:t>
            </w:r>
          </w:p>
        </w:tc>
        <w:tc>
          <w:tcPr>
            <w:tcW w:w="5383" w:type="dxa"/>
          </w:tcPr>
          <w:p w14:paraId="7E7CB998" w14:textId="77777777"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772928" behindDoc="0" locked="0" layoutInCell="1" allowOverlap="1" wp14:anchorId="6D6BA991" wp14:editId="565510BE">
                      <wp:simplePos x="0" y="0"/>
                      <wp:positionH relativeFrom="page">
                        <wp:posOffset>3075940</wp:posOffset>
                      </wp:positionH>
                      <wp:positionV relativeFrom="line">
                        <wp:posOffset>-37465</wp:posOffset>
                      </wp:positionV>
                      <wp:extent cx="7620" cy="7620"/>
                      <wp:effectExtent l="0" t="0" r="0" b="0"/>
                      <wp:wrapNone/>
                      <wp:docPr id="183" name="Freeform 183"/>
                      <wp:cNvGraphicFramePr/>
                      <a:graphic xmlns:a="http://schemas.openxmlformats.org/drawingml/2006/main">
                        <a:graphicData uri="http://schemas.microsoft.com/office/word/2010/wordprocessingShape">
                          <wps:wsp>
                            <wps:cNvSpPr/>
                            <wps:spPr>
                              <a:xfrm>
                                <a:off x="0" y="0"/>
                                <a:ext cx="7620" cy="7621"/>
                              </a:xfrm>
                              <a:custGeom>
                                <a:avLst/>
                                <a:gdLst/>
                                <a:ahLst/>
                                <a:cxnLst/>
                                <a:rect l="l" t="t" r="r" b="b"/>
                                <a:pathLst>
                                  <a:path w="7620" h="7621">
                                    <a:moveTo>
                                      <a:pt x="0" y="7621"/>
                                    </a:moveTo>
                                    <a:lnTo>
                                      <a:pt x="7620" y="7621"/>
                                    </a:lnTo>
                                    <a:lnTo>
                                      <a:pt x="7620" y="0"/>
                                    </a:lnTo>
                                    <a:lnTo>
                                      <a:pt x="0" y="0"/>
                                    </a:lnTo>
                                    <a:lnTo>
                                      <a:pt x="0" y="7621"/>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83" o:spid="_x0000_s1026" o:spt="100" style="position:absolute;left:0pt;margin-left:242.2pt;margin-top:-2.95pt;height:0.6pt;width:0.6pt;mso-position-horizontal-relative:page;mso-position-vertical-relative:line;z-index:251772928;mso-width-relative:page;mso-height-relative:page;" fillcolor="#000000" filled="t" stroked="f" coordsize="7620,7621" o:gfxdata="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E8zSd2QAAAAkBAAAPAAAAAAAAAAEAIAAAACIAAABkcnMvZG93bnJldi54bWxQSwEC&#10;FAAUAAAACACHTuJAKVyG1SwCAAD5BAAADgAAAAAAAAABACAAAAAoAQAAZHJzL2Uyb0RvYy54bWxQ&#10;SwUGAAAAAAYABgBZAQAAxgUAAAAA&#10;" path="m0,7621l7620,7621,7620,0,0,0,0,7621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73952" behindDoc="0" locked="0" layoutInCell="1" allowOverlap="1" wp14:anchorId="1870269D" wp14:editId="2186037E">
                      <wp:simplePos x="0" y="0"/>
                      <wp:positionH relativeFrom="page">
                        <wp:posOffset>3075940</wp:posOffset>
                      </wp:positionH>
                      <wp:positionV relativeFrom="line">
                        <wp:posOffset>-37465</wp:posOffset>
                      </wp:positionV>
                      <wp:extent cx="7620" cy="7620"/>
                      <wp:effectExtent l="0" t="0" r="0" b="0"/>
                      <wp:wrapNone/>
                      <wp:docPr id="184" name="Freeform 184"/>
                      <wp:cNvGraphicFramePr/>
                      <a:graphic xmlns:a="http://schemas.openxmlformats.org/drawingml/2006/main">
                        <a:graphicData uri="http://schemas.microsoft.com/office/word/2010/wordprocessingShape">
                          <wps:wsp>
                            <wps:cNvSpPr/>
                            <wps:spPr>
                              <a:xfrm>
                                <a:off x="0" y="0"/>
                                <a:ext cx="7620" cy="7621"/>
                              </a:xfrm>
                              <a:custGeom>
                                <a:avLst/>
                                <a:gdLst/>
                                <a:ahLst/>
                                <a:cxnLst/>
                                <a:rect l="l" t="t" r="r" b="b"/>
                                <a:pathLst>
                                  <a:path w="7620" h="7621">
                                    <a:moveTo>
                                      <a:pt x="0" y="7621"/>
                                    </a:moveTo>
                                    <a:lnTo>
                                      <a:pt x="7620" y="7621"/>
                                    </a:lnTo>
                                    <a:lnTo>
                                      <a:pt x="7620" y="0"/>
                                    </a:lnTo>
                                    <a:lnTo>
                                      <a:pt x="0" y="0"/>
                                    </a:lnTo>
                                    <a:lnTo>
                                      <a:pt x="0" y="7621"/>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84" o:spid="_x0000_s1026" o:spt="100" style="position:absolute;left:0pt;margin-left:242.2pt;margin-top:-2.95pt;height:0.6pt;width:0.6pt;mso-position-horizontal-relative:page;mso-position-vertical-relative:line;z-index:251773952;mso-width-relative:page;mso-height-relative:page;" fillcolor="#000000" filled="t" stroked="f" coordsize="7620,7621" o:gfxdata="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E8zSd2QAAAAkBAAAPAAAAAAAAAAEAIAAAACIAAABkcnMvZG93bnJldi54bWxQSwEC&#10;FAAUAAAACACHTuJAGpemUSwCAAD5BAAADgAAAAAAAAABACAAAAAoAQAAZHJzL2Uyb0RvYy54bWxQ&#10;SwUGAAAAAAYABgBZAQAAxgUAAAAA&#10;" path="m0,7621l7620,7621,7620,0,0,0,0,7621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74976" behindDoc="0" locked="0" layoutInCell="1" allowOverlap="1" wp14:anchorId="2D40C3EE" wp14:editId="28A93C0E">
                      <wp:simplePos x="0" y="0"/>
                      <wp:positionH relativeFrom="page">
                        <wp:posOffset>0</wp:posOffset>
                      </wp:positionH>
                      <wp:positionV relativeFrom="line">
                        <wp:posOffset>-5715</wp:posOffset>
                      </wp:positionV>
                      <wp:extent cx="6350" cy="6350"/>
                      <wp:effectExtent l="0" t="0" r="0" b="0"/>
                      <wp:wrapNone/>
                      <wp:docPr id="185" name="Freeform 18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85" o:spid="_x0000_s1026" o:spt="100" style="position:absolute;left:0pt;margin-left:0pt;margin-top:-0.45pt;height:0.5pt;width:0.5pt;mso-position-horizontal-relative:page;mso-position-vertical-relative:line;z-index:251774976;mso-width-relative:page;mso-height-relative:page;" fillcolor="#000000" filled="t" stroked="f" coordsize="6096,6096" o:gfxdata="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mX7z&#10;qM8AAAABAQAADwAAAAAAAAABACAAAAAiAAAAZHJzL2Rvd25yZXYueG1sUEsBAhQAFAAAAAgAh07i&#10;QBzGgWkrAgAA+QQAAA4AAAAAAAAAAQAgAAAAHgEAAGRycy9lMm9Eb2MueG1sUEsFBgAAAAAGAAYA&#10;WQEAALs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76000" behindDoc="0" locked="0" layoutInCell="1" allowOverlap="1" wp14:anchorId="7F71C092" wp14:editId="49F598ED">
                      <wp:simplePos x="0" y="0"/>
                      <wp:positionH relativeFrom="page">
                        <wp:posOffset>3089275</wp:posOffset>
                      </wp:positionH>
                      <wp:positionV relativeFrom="line">
                        <wp:posOffset>-5715</wp:posOffset>
                      </wp:positionV>
                      <wp:extent cx="6350" cy="6350"/>
                      <wp:effectExtent l="0" t="0" r="0" b="0"/>
                      <wp:wrapNone/>
                      <wp:docPr id="186" name="Freeform 18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86" o:spid="_x0000_s1026" o:spt="100" style="position:absolute;left:0pt;margin-left:243.25pt;margin-top:-0.45pt;height:0.5pt;width:0.5pt;mso-position-horizontal-relative:page;mso-position-vertical-relative:line;z-index:251776000;mso-width-relative:page;mso-height-relative:page;" fillcolor="#000000" filled="t" stroked="f" coordsize="6096,6096" o:gfxdata="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7j+sDdMAAAAGAQAADwAAAAAAAAABACAAAAAiAAAAZHJzL2Rvd25yZXYueG1sUEsBAhQAFAAAAAgA&#10;h07iQPYBEf8qAgAA+QQAAA4AAAAAAAAAAQAgAAAAIgEAAGRycy9lMm9Eb2MueG1sUEsFBgAAAAAG&#10;AAYAWQEAAL4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77024" behindDoc="0" locked="0" layoutInCell="1" allowOverlap="1" wp14:anchorId="6DF8878C" wp14:editId="727502B0">
                      <wp:simplePos x="0" y="0"/>
                      <wp:positionH relativeFrom="page">
                        <wp:posOffset>3089275</wp:posOffset>
                      </wp:positionH>
                      <wp:positionV relativeFrom="line">
                        <wp:posOffset>-5715</wp:posOffset>
                      </wp:positionV>
                      <wp:extent cx="6350" cy="6350"/>
                      <wp:effectExtent l="0" t="0" r="0" b="0"/>
                      <wp:wrapNone/>
                      <wp:docPr id="187" name="Freeform 18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87" o:spid="_x0000_s1026" o:spt="100" style="position:absolute;left:0pt;margin-left:243.25pt;margin-top:-0.45pt;height:0.5pt;width:0.5pt;mso-position-horizontal-relative:page;mso-position-vertical-relative:line;z-index:251777024;mso-width-relative:page;mso-height-relative:page;" fillcolor="#000000" filled="t" stroked="f" coordsize="6096,6096" o:gfxdata="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O4/rA3TAAAABgEAAA8AAAAAAAAAAQAgAAAAIgAAAGRycy9kb3ducmV2LnhtbFBLAQIUABQAAAAI&#10;AIdO4kBQQ2GNKwIAAPkEAAAOAAAAAAAAAAEAIAAAACIBAABkcnMvZTJvRG9jLnhtbFBLBQYAAAAA&#10;BgAGAFkBAAC/BQAAAAA=&#10;" path="m0,6096l6096,6096,6096,0,0,0,0,6096xe">
                      <v:fill on="t" focussize="0,0"/>
                      <v:stroke on="f" weight="1pt"/>
                      <v:imagedata o:title=""/>
                      <o:lock v:ext="edit" aspectratio="f"/>
                    </v:shape>
                  </w:pict>
                </mc:Fallback>
              </mc:AlternateContent>
            </w:r>
            <w:r w:rsidRPr="00D935B2">
              <w:rPr>
                <w:rFonts w:ascii="Arial" w:hAnsi="Arial" w:cs="Arial"/>
                <w:color w:val="000000"/>
                <w:lang w:val="fr-FR"/>
              </w:rPr>
              <w:t>Consistance générale des travau</w:t>
            </w:r>
            <w:r w:rsidRPr="00D935B2">
              <w:rPr>
                <w:rFonts w:ascii="Arial" w:hAnsi="Arial" w:cs="Arial"/>
                <w:color w:val="000000"/>
                <w:spacing w:val="25"/>
                <w:lang w:val="fr-FR"/>
              </w:rPr>
              <w:t xml:space="preserve">x </w:t>
            </w:r>
            <w:r w:rsidRPr="00D935B2">
              <w:rPr>
                <w:rFonts w:ascii="Arial" w:hAnsi="Arial" w:cs="Arial"/>
                <w:color w:val="000000"/>
                <w:lang w:val="fr-FR"/>
              </w:rPr>
              <w:t xml:space="preserve">  </w:t>
            </w:r>
          </w:p>
        </w:tc>
      </w:tr>
      <w:tr w:rsidR="00B768C1" w:rsidRPr="00D935B2" w14:paraId="19CBE976" w14:textId="77777777" w:rsidTr="00D935B2">
        <w:trPr>
          <w:trHeight w:hRule="exact" w:val="2674"/>
        </w:trPr>
        <w:tc>
          <w:tcPr>
            <w:tcW w:w="988" w:type="dxa"/>
          </w:tcPr>
          <w:p w14:paraId="3430D580" w14:textId="3AB5A5A1"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778048" behindDoc="0" locked="0" layoutInCell="1" allowOverlap="1" wp14:anchorId="0DF50B75" wp14:editId="0CC5422D">
                      <wp:simplePos x="0" y="0"/>
                      <wp:positionH relativeFrom="page">
                        <wp:posOffset>-5715</wp:posOffset>
                      </wp:positionH>
                      <wp:positionV relativeFrom="line">
                        <wp:posOffset>0</wp:posOffset>
                      </wp:positionV>
                      <wp:extent cx="6350" cy="6350"/>
                      <wp:effectExtent l="0" t="0" r="0" b="0"/>
                      <wp:wrapNone/>
                      <wp:docPr id="188" name="Freeform 18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88" o:spid="_x0000_s1026" o:spt="100" style="position:absolute;left:0pt;margin-left:-0.45pt;margin-top:0pt;height:0.5pt;width:0.5pt;mso-position-horizontal-relative:page;mso-position-vertical-relative:line;z-index:251778048;mso-width-relative:page;mso-height-relative:page;" fillcolor="#000000" filled="t" stroked="f" coordsize="6096,6096" o:gfxdata="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nS4&#10;sc8AAAABAQAADwAAAAAAAAABACAAAAAiAAAAZHJzL2Rvd25yZXYueG1sUEsBAhQAFAAAAAgAh07i&#10;QNGRISwrAgAA+QQAAA4AAAAAAAAAAQAgAAAAHgEAAGRycy9lMm9Eb2MueG1sUEsFBgAAAAAGAAYA&#10;WQEAALs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79072" behindDoc="0" locked="0" layoutInCell="1" allowOverlap="1" wp14:anchorId="06887472" wp14:editId="3BE7E074">
                      <wp:simplePos x="0" y="0"/>
                      <wp:positionH relativeFrom="page">
                        <wp:posOffset>833120</wp:posOffset>
                      </wp:positionH>
                      <wp:positionV relativeFrom="line">
                        <wp:posOffset>0</wp:posOffset>
                      </wp:positionV>
                      <wp:extent cx="6350" cy="6350"/>
                      <wp:effectExtent l="0" t="0" r="0" b="0"/>
                      <wp:wrapNone/>
                      <wp:docPr id="189" name="Freeform 189"/>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89" o:spid="_x0000_s1026" o:spt="100" style="position:absolute;left:0pt;margin-left:65.6pt;margin-top:0pt;height:0.5pt;width:0.5pt;mso-position-horizontal-relative:page;mso-position-vertical-relative:line;z-index:251779072;mso-width-relative:page;mso-height-relative:page;" fillcolor="#000000" filled="t" stroked="f" coordsize="6097,6096" o:gfxdata="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K85AibUAAAABgEAAA8AAAAAAAAAAQAgAAAAIgAAAGRycy9kb3ducmV2LnhtbFBLAQIUABQA&#10;AAAIAIdO4kCgrvm2LQIAAPkEAAAOAAAAAAAAAAEAIAAAACMBAABkcnMvZTJvRG9jLnhtbFBLBQYA&#10;AAAABgAGAFkBAADCBQAAAAA=&#10;" path="m0,6096l6097,6096,6097,0,0,0,0,6096xe">
                      <v:fill on="t" focussize="0,0"/>
                      <v:stroke on="f" weight="1pt"/>
                      <v:imagedata o:title=""/>
                      <o:lock v:ext="edit" aspectratio="f"/>
                    </v:shape>
                  </w:pict>
                </mc:Fallback>
              </mc:AlternateContent>
            </w:r>
            <w:r w:rsidR="00D935B2" w:rsidRPr="00D935B2">
              <w:rPr>
                <w:rFonts w:ascii="Arial" w:hAnsi="Arial" w:cs="Arial"/>
                <w:color w:val="000000"/>
                <w:lang w:val="fr-FR"/>
              </w:rPr>
              <w:t>0</w:t>
            </w:r>
            <w:r w:rsidRPr="00D935B2">
              <w:rPr>
                <w:rFonts w:ascii="Arial" w:hAnsi="Arial" w:cs="Arial"/>
                <w:color w:val="000000"/>
                <w:lang w:val="fr-FR"/>
              </w:rPr>
              <w:t xml:space="preserve">1  </w:t>
            </w:r>
          </w:p>
        </w:tc>
        <w:tc>
          <w:tcPr>
            <w:tcW w:w="2835" w:type="dxa"/>
          </w:tcPr>
          <w:p w14:paraId="507B57E1" w14:textId="77777777" w:rsidR="00B768C1" w:rsidRPr="00D935B2" w:rsidRDefault="00000000" w:rsidP="007F21CB">
            <w:pPr>
              <w:spacing w:line="276" w:lineRule="auto"/>
              <w:jc w:val="both"/>
              <w:rPr>
                <w:rFonts w:ascii="Arial" w:hAnsi="Arial" w:cs="Arial"/>
                <w:color w:val="010302"/>
              </w:rPr>
            </w:pPr>
            <w:r w:rsidRPr="00D935B2">
              <w:rPr>
                <w:rFonts w:ascii="Arial" w:hAnsi="Arial" w:cs="Arial"/>
                <w:color w:val="000000"/>
                <w:lang w:val="fr-FR"/>
              </w:rPr>
              <w:t>Démolition -Revêtement-Peinture</w:t>
            </w:r>
          </w:p>
        </w:tc>
        <w:tc>
          <w:tcPr>
            <w:tcW w:w="5383" w:type="dxa"/>
          </w:tcPr>
          <w:p w14:paraId="26E73E69" w14:textId="14BA2C4E" w:rsidR="00B768C1" w:rsidRPr="00D935B2" w:rsidRDefault="00000000" w:rsidP="007F21CB">
            <w:pPr>
              <w:spacing w:line="276" w:lineRule="auto"/>
              <w:jc w:val="both"/>
              <w:rPr>
                <w:rFonts w:ascii="Arial" w:hAnsi="Arial" w:cs="Arial"/>
                <w:color w:val="010302"/>
                <w:sz w:val="20"/>
                <w:szCs w:val="20"/>
              </w:rPr>
            </w:pPr>
            <w:r w:rsidRPr="00D935B2">
              <w:rPr>
                <w:rFonts w:ascii="Arial" w:hAnsi="Arial" w:cs="Arial"/>
                <w:noProof/>
              </w:rPr>
              <mc:AlternateContent>
                <mc:Choice Requires="wps">
                  <w:drawing>
                    <wp:anchor distT="0" distB="0" distL="114300" distR="114300" simplePos="0" relativeHeight="251780096" behindDoc="0" locked="0" layoutInCell="1" allowOverlap="1" wp14:anchorId="499A8DF8" wp14:editId="4945360A">
                      <wp:simplePos x="0" y="0"/>
                      <wp:positionH relativeFrom="page">
                        <wp:posOffset>0</wp:posOffset>
                      </wp:positionH>
                      <wp:positionV relativeFrom="line">
                        <wp:posOffset>-68580</wp:posOffset>
                      </wp:positionV>
                      <wp:extent cx="6350" cy="6350"/>
                      <wp:effectExtent l="0" t="0" r="0" b="0"/>
                      <wp:wrapNone/>
                      <wp:docPr id="190" name="Freeform 19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90" o:spid="_x0000_s1026" o:spt="100" style="position:absolute;left:0pt;margin-left:0pt;margin-top:-5.4pt;height:0.5pt;width:0.5pt;mso-position-horizontal-relative:page;mso-position-vertical-relative:line;z-index:251780096;mso-width-relative:page;mso-height-relative:page;" fillcolor="#000000" filled="t" stroked="f" coordsize="6096,6096" o:gfxdata="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2Z6i0gAAAAUBAAAPAAAAAAAAAAEAIAAAACIAAABkcnMvZG93bnJldi54bWxQSwECFAAUAAAACACH&#10;TuJA/P6GNioCAAD5BAAADgAAAAAAAAABACAAAAAhAQAAZHJzL2Uyb0RvYy54bWxQSwUGAAAAAAYA&#10;BgBZAQAAvQU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81120" behindDoc="0" locked="0" layoutInCell="1" allowOverlap="1" wp14:anchorId="7F36FA64" wp14:editId="7B30C995">
                      <wp:simplePos x="0" y="0"/>
                      <wp:positionH relativeFrom="page">
                        <wp:posOffset>3089275</wp:posOffset>
                      </wp:positionH>
                      <wp:positionV relativeFrom="line">
                        <wp:posOffset>-68580</wp:posOffset>
                      </wp:positionV>
                      <wp:extent cx="6350" cy="6350"/>
                      <wp:effectExtent l="0" t="0" r="0" b="0"/>
                      <wp:wrapNone/>
                      <wp:docPr id="191" name="Freeform 19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91" o:spid="_x0000_s1026" o:spt="100" style="position:absolute;left:0pt;margin-left:243.25pt;margin-top:-5.4pt;height:0.5pt;width:0.5pt;mso-position-horizontal-relative:page;mso-position-vertical-relative:line;z-index:251781120;mso-width-relative:page;mso-height-relative:page;" fillcolor="#000000" filled="t" stroked="f" coordsize="6096,6096" o:gfxdata="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vJA4S1wAAAAoBAAAPAAAAAAAAAAEAIAAAACIAAABkcnMvZG93bnJldi54bWxQSwECFAAU&#10;AAAACACHTuJAWrz2RCsCAAD5BAAADgAAAAAAAAABACAAAAAmAQAAZHJzL2Uyb0RvYy54bWxQSwUG&#10;AAAAAAYABgBZAQAAwwU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82144" behindDoc="0" locked="0" layoutInCell="1" allowOverlap="1" wp14:anchorId="19B251B1" wp14:editId="68F4B0D1">
                      <wp:simplePos x="0" y="0"/>
                      <wp:positionH relativeFrom="page">
                        <wp:posOffset>3075940</wp:posOffset>
                      </wp:positionH>
                      <wp:positionV relativeFrom="line">
                        <wp:posOffset>-34925</wp:posOffset>
                      </wp:positionV>
                      <wp:extent cx="7620" cy="7620"/>
                      <wp:effectExtent l="0" t="0" r="0" b="0"/>
                      <wp:wrapNone/>
                      <wp:docPr id="192" name="Freeform 192"/>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92" o:spid="_x0000_s1026" o:spt="100" style="position:absolute;left:0pt;margin-left:242.2pt;margin-top:-2.75pt;height:0.6pt;width:0.6pt;mso-position-horizontal-relative:page;mso-position-vertical-relative:line;z-index:251782144;mso-width-relative:page;mso-height-relative:page;" fillcolor="#000000" filled="t" stroked="f" coordsize="7620,7620" o:gfxdata="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VId71tkAAAAJAQAADwAAAAAAAAABACAAAAAiAAAAZHJzL2Rvd25yZXYueG1sUEsBAhQA&#10;FAAAAAgAh07iQHbR9EMqAgAA+QQAAA4AAAAAAAAAAQAgAAAAKAEAAGRycy9lMm9Eb2MueG1sUEsF&#10;BgAAAAAGAAYAWQEAAMQFAAAAAA==&#10;" path="m0,7620l7620,7620,7620,0,0,0,0,7620xe">
                      <v:fill on="t" focussize="0,0"/>
                      <v:stroke on="f" weight="1pt"/>
                      <v:imagedata o:title=""/>
                      <o:lock v:ext="edit" aspectratio="f"/>
                    </v:shape>
                  </w:pict>
                </mc:Fallback>
              </mc:AlternateContent>
            </w:r>
          </w:p>
          <w:p w14:paraId="52776812" w14:textId="2CCE2E58" w:rsidR="00D935B2" w:rsidRPr="00D935B2" w:rsidRDefault="00D935B2"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10302"/>
                <w:sz w:val="20"/>
                <w:szCs w:val="20"/>
                <w:lang w:val="fr-FR"/>
              </w:rPr>
              <w:t>Installation de chantier</w:t>
            </w:r>
          </w:p>
          <w:p w14:paraId="10521CA9" w14:textId="586FC222" w:rsidR="00B768C1"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00000"/>
                <w:sz w:val="20"/>
                <w:szCs w:val="20"/>
                <w:lang w:val="fr-FR"/>
              </w:rPr>
              <w:t xml:space="preserve">Etude d’exécution et dossier d’ouvrage exécuter  </w:t>
            </w:r>
          </w:p>
          <w:p w14:paraId="3922430E" w14:textId="77777777" w:rsidR="00B768C1"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rPr>
            </w:pPr>
            <w:r w:rsidRPr="00D935B2">
              <w:rPr>
                <w:rFonts w:ascii="Arial" w:hAnsi="Arial" w:cs="Arial"/>
                <w:color w:val="000000"/>
                <w:sz w:val="20"/>
                <w:szCs w:val="20"/>
                <w:lang w:val="fr-FR"/>
              </w:rPr>
              <w:t>Dépose des équipements des salles</w:t>
            </w:r>
          </w:p>
          <w:p w14:paraId="72734ABF" w14:textId="0F912C87" w:rsidR="00B768C1" w:rsidRPr="00D935B2" w:rsidRDefault="00000000" w:rsidP="007F21CB">
            <w:pPr>
              <w:pStyle w:val="Paragraphedeliste"/>
              <w:numPr>
                <w:ilvl w:val="0"/>
                <w:numId w:val="1"/>
              </w:numPr>
              <w:spacing w:line="276" w:lineRule="auto"/>
              <w:ind w:hanging="360"/>
              <w:jc w:val="both"/>
              <w:rPr>
                <w:rFonts w:ascii="Arial" w:hAnsi="Arial" w:cs="Arial"/>
                <w:color w:val="000000"/>
                <w:sz w:val="20"/>
                <w:szCs w:val="20"/>
                <w:lang w:val="fr-YT"/>
              </w:rPr>
            </w:pPr>
            <w:r w:rsidRPr="00D935B2">
              <w:rPr>
                <w:rFonts w:ascii="Arial" w:hAnsi="Arial" w:cs="Arial"/>
                <w:color w:val="000000"/>
                <w:sz w:val="20"/>
                <w:szCs w:val="20"/>
                <w:lang w:val="fr-FR"/>
              </w:rPr>
              <w:t>Démolition carrelage et chape</w:t>
            </w:r>
            <w:r w:rsidR="000A7A26" w:rsidRPr="00D935B2">
              <w:rPr>
                <w:rFonts w:ascii="Arial" w:hAnsi="Arial" w:cs="Arial"/>
                <w:color w:val="000000"/>
                <w:sz w:val="20"/>
                <w:szCs w:val="20"/>
                <w:lang w:val="fr-FR"/>
              </w:rPr>
              <w:t xml:space="preserve">, </w:t>
            </w:r>
            <w:r w:rsidR="000A7A26" w:rsidRPr="00D935B2">
              <w:rPr>
                <w:rFonts w:ascii="Arial" w:hAnsi="Arial" w:cs="Arial"/>
                <w:color w:val="000000"/>
                <w:sz w:val="20"/>
                <w:szCs w:val="20"/>
                <w:lang w:val="fr-YT"/>
              </w:rPr>
              <w:t>avec évacuation de produit</w:t>
            </w:r>
            <w:r w:rsidR="000A7A26" w:rsidRPr="00D935B2">
              <w:rPr>
                <w:rFonts w:ascii="Arial" w:hAnsi="Arial" w:cs="Arial"/>
                <w:color w:val="000000"/>
                <w:sz w:val="20"/>
                <w:szCs w:val="20"/>
                <w:lang w:val="fr-YT"/>
              </w:rPr>
              <w:t xml:space="preserve"> </w:t>
            </w:r>
            <w:r w:rsidR="000A7A26" w:rsidRPr="00D935B2">
              <w:rPr>
                <w:rFonts w:ascii="Arial" w:hAnsi="Arial" w:cs="Arial"/>
                <w:color w:val="000000"/>
                <w:sz w:val="20"/>
                <w:szCs w:val="20"/>
                <w:lang w:val="fr-YT"/>
              </w:rPr>
              <w:t>de démolition</w:t>
            </w:r>
          </w:p>
          <w:p w14:paraId="4C077959" w14:textId="77777777" w:rsidR="00B768C1"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10302"/>
                <w:sz w:val="20"/>
                <w:szCs w:val="20"/>
                <w:lang w:val="fr-FR"/>
              </w:rPr>
              <w:t>Réalisation des revêtements de sol (chape et carrelage)</w:t>
            </w:r>
          </w:p>
          <w:p w14:paraId="55C71DD4" w14:textId="38E79D9F" w:rsidR="00B768C1"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10302"/>
                <w:sz w:val="20"/>
                <w:szCs w:val="20"/>
                <w:lang w:val="fr-FR"/>
              </w:rPr>
              <w:t xml:space="preserve">Réalisation des revêtement muraux en </w:t>
            </w:r>
            <w:r w:rsidR="0069002E" w:rsidRPr="00D935B2">
              <w:rPr>
                <w:rFonts w:ascii="Arial" w:hAnsi="Arial" w:cs="Arial"/>
                <w:color w:val="010302"/>
                <w:sz w:val="20"/>
                <w:szCs w:val="20"/>
                <w:lang w:val="fr-FR"/>
              </w:rPr>
              <w:t>faïence</w:t>
            </w:r>
            <w:r w:rsidRPr="00D935B2">
              <w:rPr>
                <w:rFonts w:ascii="Arial" w:hAnsi="Arial" w:cs="Arial"/>
                <w:color w:val="010302"/>
                <w:sz w:val="20"/>
                <w:szCs w:val="20"/>
                <w:lang w:val="fr-FR"/>
              </w:rPr>
              <w:t xml:space="preserve"> </w:t>
            </w:r>
          </w:p>
          <w:p w14:paraId="52D02754" w14:textId="77777777" w:rsidR="00B768C1"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10302"/>
                <w:sz w:val="20"/>
                <w:szCs w:val="20"/>
                <w:lang w:val="fr-FR"/>
              </w:rPr>
              <w:t>Faux plafond plaques de 60x60 cm type M1</w:t>
            </w:r>
          </w:p>
          <w:p w14:paraId="1681AF23" w14:textId="375E3556" w:rsidR="00B768C1"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10302"/>
                <w:sz w:val="20"/>
                <w:szCs w:val="20"/>
                <w:lang w:val="fr-FR"/>
              </w:rPr>
              <w:t xml:space="preserve">Peinture intérieure en </w:t>
            </w:r>
            <w:r w:rsidR="0069002E" w:rsidRPr="00D935B2">
              <w:rPr>
                <w:rFonts w:ascii="Arial" w:hAnsi="Arial" w:cs="Arial"/>
                <w:color w:val="010302"/>
                <w:sz w:val="20"/>
                <w:szCs w:val="20"/>
                <w:lang w:val="fr-FR"/>
              </w:rPr>
              <w:t>pilolite</w:t>
            </w:r>
            <w:r w:rsidRPr="00D935B2">
              <w:rPr>
                <w:rFonts w:ascii="Arial" w:hAnsi="Arial" w:cs="Arial"/>
                <w:color w:val="010302"/>
                <w:sz w:val="20"/>
                <w:szCs w:val="20"/>
                <w:lang w:val="fr-FR"/>
              </w:rPr>
              <w:t xml:space="preserve"> brillant satiné</w:t>
            </w:r>
          </w:p>
          <w:p w14:paraId="0828A198" w14:textId="77777777" w:rsidR="00B768C1" w:rsidRPr="00D935B2" w:rsidRDefault="00B768C1" w:rsidP="007F21CB">
            <w:pPr>
              <w:pStyle w:val="Paragraphedeliste"/>
              <w:spacing w:line="276" w:lineRule="auto"/>
              <w:jc w:val="both"/>
              <w:rPr>
                <w:rFonts w:ascii="Arial" w:hAnsi="Arial" w:cs="Arial"/>
                <w:color w:val="010302"/>
                <w:lang w:val="fr-FR"/>
              </w:rPr>
            </w:pPr>
          </w:p>
        </w:tc>
      </w:tr>
      <w:tr w:rsidR="00B768C1" w:rsidRPr="00D935B2" w14:paraId="572EDBCC" w14:textId="77777777" w:rsidTr="00D935B2">
        <w:trPr>
          <w:trHeight w:hRule="exact" w:val="2130"/>
        </w:trPr>
        <w:tc>
          <w:tcPr>
            <w:tcW w:w="988" w:type="dxa"/>
          </w:tcPr>
          <w:p w14:paraId="3EC811E9" w14:textId="1EB3AAAA"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w:lastRenderedPageBreak/>
              <mc:AlternateContent>
                <mc:Choice Requires="wps">
                  <w:drawing>
                    <wp:anchor distT="0" distB="0" distL="114300" distR="114300" simplePos="0" relativeHeight="251783168" behindDoc="0" locked="0" layoutInCell="1" allowOverlap="1" wp14:anchorId="0E3020A3" wp14:editId="6760D777">
                      <wp:simplePos x="0" y="0"/>
                      <wp:positionH relativeFrom="page">
                        <wp:posOffset>-5715</wp:posOffset>
                      </wp:positionH>
                      <wp:positionV relativeFrom="paragraph">
                        <wp:posOffset>0</wp:posOffset>
                      </wp:positionV>
                      <wp:extent cx="6350" cy="6350"/>
                      <wp:effectExtent l="0" t="0" r="0" b="0"/>
                      <wp:wrapNone/>
                      <wp:docPr id="198" name="Freeform 19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98" o:spid="_x0000_s1026" o:spt="100" style="position:absolute;left:0pt;margin-left:-0.45pt;margin-top:0pt;height:0.5pt;width:0.5pt;mso-position-horizontal-relative:page;z-index:251783168;mso-width-relative:page;mso-height-relative:page;" fillcolor="#000000" filled="t" stroked="f" coordsize="6096,6096" o:gfxdata="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nS4&#10;sc8AAAABAQAADwAAAAAAAAABACAAAAAiAAAAZHJzL2Rvd25yZXYueG1sUEsBAhQAFAAAAAgAh07i&#10;QE7n5hMrAgAA+QQAAA4AAAAAAAAAAQAgAAAAHgEAAGRycy9lMm9Eb2MueG1sUEsFBgAAAAAGAAYA&#10;WQEAALs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84192" behindDoc="0" locked="0" layoutInCell="1" allowOverlap="1" wp14:anchorId="0936F0A9" wp14:editId="1BBB439C">
                      <wp:simplePos x="0" y="0"/>
                      <wp:positionH relativeFrom="page">
                        <wp:posOffset>833120</wp:posOffset>
                      </wp:positionH>
                      <wp:positionV relativeFrom="paragraph">
                        <wp:posOffset>0</wp:posOffset>
                      </wp:positionV>
                      <wp:extent cx="6350" cy="6350"/>
                      <wp:effectExtent l="0" t="0" r="0" b="0"/>
                      <wp:wrapNone/>
                      <wp:docPr id="199" name="Freeform 199"/>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199" o:spid="_x0000_s1026" o:spt="100" style="position:absolute;left:0pt;margin-left:65.6pt;margin-top:0pt;height:0.5pt;width:0.5pt;mso-position-horizontal-relative:page;z-index:251784192;mso-width-relative:page;mso-height-relative:page;" fillcolor="#000000" filled="t" stroked="f" coordsize="6097,6096" o:gfxdata="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K85AibUAAAABgEAAA8AAAAAAAAAAQAgAAAAIgAAAGRycy9kb3ducmV2LnhtbFBLAQIUABQA&#10;AAAIAIdO4kA/2D6JLQIAAPkEAAAOAAAAAAAAAAEAIAAAACMBAABkcnMvZTJvRG9jLnhtbFBLBQYA&#10;AAAABgAGAFkBAADCBQAAAAA=&#10;" path="m0,6096l6097,6096,6097,0,0,0,0,6096xe">
                      <v:fill on="t" focussize="0,0"/>
                      <v:stroke on="f" weight="1pt"/>
                      <v:imagedata o:title=""/>
                      <o:lock v:ext="edit" aspectratio="f"/>
                    </v:shape>
                  </w:pict>
                </mc:Fallback>
              </mc:AlternateContent>
            </w:r>
            <w:r w:rsidR="00D935B2" w:rsidRPr="00D935B2">
              <w:rPr>
                <w:rFonts w:ascii="Arial" w:hAnsi="Arial" w:cs="Arial"/>
                <w:color w:val="000000" w:themeColor="text1"/>
                <w:sz w:val="24"/>
                <w:szCs w:val="24"/>
                <w:lang w:val="fr-FR"/>
              </w:rPr>
              <w:t>02</w:t>
            </w:r>
          </w:p>
        </w:tc>
        <w:tc>
          <w:tcPr>
            <w:tcW w:w="2835" w:type="dxa"/>
          </w:tcPr>
          <w:p w14:paraId="1C63DA68" w14:textId="15FE7D54" w:rsidR="00B768C1" w:rsidRPr="00D935B2" w:rsidRDefault="00D935B2" w:rsidP="007F21CB">
            <w:pPr>
              <w:spacing w:line="276" w:lineRule="auto"/>
              <w:jc w:val="both"/>
              <w:rPr>
                <w:rFonts w:ascii="Arial" w:hAnsi="Arial" w:cs="Arial"/>
                <w:color w:val="000000" w:themeColor="text1"/>
                <w:sz w:val="24"/>
                <w:szCs w:val="24"/>
                <w:lang w:val="fr-FR"/>
              </w:rPr>
            </w:pPr>
            <w:r w:rsidRPr="00D935B2">
              <w:rPr>
                <w:rFonts w:ascii="Arial" w:hAnsi="Arial" w:cs="Arial"/>
                <w:color w:val="000000" w:themeColor="text1"/>
                <w:sz w:val="24"/>
                <w:szCs w:val="24"/>
                <w:lang w:val="fr-FR"/>
              </w:rPr>
              <w:t>Mobilier</w:t>
            </w:r>
          </w:p>
        </w:tc>
        <w:tc>
          <w:tcPr>
            <w:tcW w:w="5383" w:type="dxa"/>
          </w:tcPr>
          <w:p w14:paraId="0359A635" w14:textId="77777777" w:rsidR="0069002E" w:rsidRPr="00D935B2" w:rsidRDefault="0069002E"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10302"/>
                <w:sz w:val="20"/>
                <w:szCs w:val="20"/>
                <w:lang w:val="fr-FR"/>
              </w:rPr>
              <w:t>Installation et repliement de chantier</w:t>
            </w:r>
          </w:p>
          <w:p w14:paraId="6985EE6E" w14:textId="22FCC4C7" w:rsidR="0069002E" w:rsidRPr="00D935B2" w:rsidRDefault="0069002E"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10302"/>
                <w:sz w:val="20"/>
                <w:szCs w:val="20"/>
                <w:lang w:val="fr-YT"/>
              </w:rPr>
              <w:t>Dépose</w:t>
            </w:r>
            <w:r w:rsidRPr="00D935B2">
              <w:rPr>
                <w:rFonts w:ascii="Arial" w:hAnsi="Arial" w:cs="Arial"/>
                <w:color w:val="010302"/>
                <w:sz w:val="20"/>
                <w:szCs w:val="20"/>
                <w:lang w:val="fr-YT"/>
              </w:rPr>
              <w:t xml:space="preserve"> et évacuation de produit de </w:t>
            </w:r>
            <w:r w:rsidRPr="00D935B2">
              <w:rPr>
                <w:rFonts w:ascii="Arial" w:hAnsi="Arial" w:cs="Arial"/>
                <w:color w:val="010302"/>
                <w:sz w:val="20"/>
                <w:szCs w:val="20"/>
                <w:lang w:val="fr-YT"/>
              </w:rPr>
              <w:t>dépose</w:t>
            </w:r>
          </w:p>
          <w:p w14:paraId="29F0A122" w14:textId="77777777" w:rsidR="0069002E"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10302"/>
                <w:sz w:val="20"/>
                <w:szCs w:val="20"/>
                <w:lang w:val="fr-FR"/>
              </w:rPr>
              <w:t>Dossier d’exécution</w:t>
            </w:r>
          </w:p>
          <w:p w14:paraId="6D983BAE" w14:textId="77777777" w:rsidR="0069002E"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10302"/>
                <w:sz w:val="20"/>
                <w:szCs w:val="20"/>
                <w:lang w:val="fr-FR"/>
              </w:rPr>
              <w:t>Dossier des Ouvrages Exécutés (DOE)</w:t>
            </w:r>
          </w:p>
          <w:p w14:paraId="55EBE31A" w14:textId="77777777" w:rsidR="0069002E"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10302"/>
                <w:sz w:val="20"/>
                <w:szCs w:val="20"/>
                <w:lang w:val="fr-FR"/>
              </w:rPr>
              <w:t xml:space="preserve">Paillasse élève </w:t>
            </w:r>
          </w:p>
          <w:p w14:paraId="21DF1099" w14:textId="0BB70F24" w:rsidR="0069002E" w:rsidRPr="00D935B2" w:rsidRDefault="00282B92"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10302"/>
                <w:sz w:val="20"/>
                <w:szCs w:val="20"/>
                <w:lang w:val="fr-FR"/>
              </w:rPr>
              <w:t>Chaise</w:t>
            </w:r>
            <w:r w:rsidR="00000000" w:rsidRPr="00D935B2">
              <w:rPr>
                <w:rFonts w:ascii="Arial" w:hAnsi="Arial" w:cs="Arial"/>
                <w:color w:val="010302"/>
                <w:sz w:val="20"/>
                <w:szCs w:val="20"/>
                <w:lang w:val="fr-FR"/>
              </w:rPr>
              <w:t xml:space="preserve"> et table élève</w:t>
            </w:r>
          </w:p>
          <w:p w14:paraId="60C7776D" w14:textId="77777777" w:rsidR="0069002E"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10302"/>
                <w:sz w:val="20"/>
                <w:szCs w:val="20"/>
                <w:lang w:val="fr-FR"/>
              </w:rPr>
              <w:t>Chaise et table professeur</w:t>
            </w:r>
          </w:p>
          <w:p w14:paraId="50CC3443" w14:textId="1DFBD282" w:rsidR="00B768C1"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10302"/>
                <w:sz w:val="20"/>
                <w:szCs w:val="20"/>
                <w:lang w:val="fr-FR"/>
              </w:rPr>
              <w:t>Paillasse de préparation</w:t>
            </w:r>
          </w:p>
          <w:p w14:paraId="44FDC9AD" w14:textId="77777777" w:rsidR="00B768C1" w:rsidRPr="00D935B2" w:rsidRDefault="00B768C1" w:rsidP="007F21CB">
            <w:pPr>
              <w:spacing w:line="276" w:lineRule="auto"/>
              <w:jc w:val="both"/>
              <w:rPr>
                <w:rFonts w:ascii="Arial" w:hAnsi="Arial" w:cs="Arial"/>
                <w:color w:val="010302"/>
                <w:lang w:val="fr-FR"/>
              </w:rPr>
            </w:pPr>
          </w:p>
        </w:tc>
      </w:tr>
      <w:tr w:rsidR="00B768C1" w:rsidRPr="00D935B2" w14:paraId="6C659855" w14:textId="77777777" w:rsidTr="00D935B2">
        <w:trPr>
          <w:trHeight w:hRule="exact" w:val="5297"/>
        </w:trPr>
        <w:tc>
          <w:tcPr>
            <w:tcW w:w="988" w:type="dxa"/>
          </w:tcPr>
          <w:p w14:paraId="3BB2F4CE" w14:textId="3067BDFE" w:rsidR="00B768C1" w:rsidRPr="00D935B2" w:rsidRDefault="00000000" w:rsidP="007F21CB">
            <w:pPr>
              <w:spacing w:line="276" w:lineRule="auto"/>
              <w:jc w:val="both"/>
              <w:rPr>
                <w:rFonts w:ascii="Arial" w:hAnsi="Arial" w:cs="Arial"/>
                <w:color w:val="010302"/>
              </w:rPr>
            </w:pPr>
            <w:r w:rsidRPr="00D935B2">
              <w:rPr>
                <w:rFonts w:ascii="Arial" w:hAnsi="Arial" w:cs="Arial"/>
                <w:noProof/>
              </w:rPr>
              <mc:AlternateContent>
                <mc:Choice Requires="wps">
                  <w:drawing>
                    <wp:anchor distT="0" distB="0" distL="114300" distR="114300" simplePos="0" relativeHeight="251786240" behindDoc="0" locked="0" layoutInCell="1" allowOverlap="1" wp14:anchorId="022DC881" wp14:editId="3171B85C">
                      <wp:simplePos x="0" y="0"/>
                      <wp:positionH relativeFrom="page">
                        <wp:posOffset>-5715</wp:posOffset>
                      </wp:positionH>
                      <wp:positionV relativeFrom="line">
                        <wp:posOffset>-10160</wp:posOffset>
                      </wp:positionV>
                      <wp:extent cx="6350" cy="6350"/>
                      <wp:effectExtent l="0" t="0" r="0" b="0"/>
                      <wp:wrapNone/>
                      <wp:docPr id="204" name="Freeform 204"/>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04" o:spid="_x0000_s1026" o:spt="100" style="position:absolute;left:0pt;margin-left:-0.45pt;margin-top:-0.8pt;height:0.5pt;width:0.5pt;mso-position-horizontal-relative:page;mso-position-vertical-relative:line;z-index:251786240;mso-width-relative:page;mso-height-relative:page;" fillcolor="#000000" filled="t" stroked="f" coordsize="6096,6095" o:gfxdata="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J&#10;RVr2zwAAAAMBAAAPAAAAAAAAAAEAIAAAACIAAABkcnMvZG93bnJldi54bWxQSwECFAAUAAAACACH&#10;TuJADSEVKC0CAAD5BAAADgAAAAAAAAABACAAAAAeAQAAZHJzL2Uyb0RvYy54bWxQSwUGAAAAAAYA&#10;BgBZAQAAvQUAAAAA&#10;" path="m0,6095l6096,6095,6096,0,0,0,0,609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87264" behindDoc="0" locked="0" layoutInCell="1" allowOverlap="1" wp14:anchorId="72BA5D70" wp14:editId="729F957C">
                      <wp:simplePos x="0" y="0"/>
                      <wp:positionH relativeFrom="page">
                        <wp:posOffset>833120</wp:posOffset>
                      </wp:positionH>
                      <wp:positionV relativeFrom="line">
                        <wp:posOffset>-10160</wp:posOffset>
                      </wp:positionV>
                      <wp:extent cx="6350" cy="6350"/>
                      <wp:effectExtent l="0" t="0" r="0" b="0"/>
                      <wp:wrapNone/>
                      <wp:docPr id="205" name="Freeform 205"/>
                      <wp:cNvGraphicFramePr/>
                      <a:graphic xmlns:a="http://schemas.openxmlformats.org/drawingml/2006/main">
                        <a:graphicData uri="http://schemas.microsoft.com/office/word/2010/wordprocessingShape">
                          <wps:wsp>
                            <wps:cNvSpPr/>
                            <wps:spPr>
                              <a:xfrm>
                                <a:off x="0" y="0"/>
                                <a:ext cx="6097" cy="6095"/>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05" o:spid="_x0000_s1026" o:spt="100" style="position:absolute;left:0pt;margin-left:65.6pt;margin-top:-0.8pt;height:0.5pt;width:0.5pt;mso-position-horizontal-relative:page;mso-position-vertical-relative:line;z-index:251787264;mso-width-relative:page;mso-height-relative:page;" fillcolor="#000000" filled="t" stroked="f" coordsize="6097,6095" o:gfxdata="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BPsWzXUAAAACAEAAA8AAAAAAAAAAQAgAAAAIgAAAGRycy9kb3ducmV2LnhtbFBLAQIUABQA&#10;AAAIAIdO4kB8Hs2yLQIAAPkEAAAOAAAAAAAAAAEAIAAAACMBAABkcnMvZTJvRG9jLnhtbFBLBQYA&#10;AAAABgAGAFkBAADCBQAAAAA=&#10;" path="m0,6095l6097,6095,6097,0,0,0,0,6095xe">
                      <v:fill on="t" focussize="0,0"/>
                      <v:stroke on="f" weight="1pt"/>
                      <v:imagedata o:title=""/>
                      <o:lock v:ext="edit" aspectratio="f"/>
                    </v:shape>
                  </w:pict>
                </mc:Fallback>
              </mc:AlternateContent>
            </w:r>
            <w:r w:rsidR="00D935B2" w:rsidRPr="00D935B2">
              <w:rPr>
                <w:rFonts w:ascii="Arial" w:hAnsi="Arial" w:cs="Arial"/>
                <w:color w:val="000000"/>
                <w:lang w:val="fr-FR"/>
              </w:rPr>
              <w:t>03</w:t>
            </w:r>
            <w:r w:rsidRPr="00D935B2">
              <w:rPr>
                <w:rFonts w:ascii="Arial" w:hAnsi="Arial" w:cs="Arial"/>
                <w:color w:val="000000"/>
                <w:lang w:val="fr-FR"/>
              </w:rPr>
              <w:t xml:space="preserve">  </w:t>
            </w:r>
          </w:p>
        </w:tc>
        <w:tc>
          <w:tcPr>
            <w:tcW w:w="2835" w:type="dxa"/>
          </w:tcPr>
          <w:p w14:paraId="5B66588D" w14:textId="53E15C1D" w:rsidR="00B768C1" w:rsidRPr="00D935B2" w:rsidRDefault="00000000" w:rsidP="007F21CB">
            <w:pPr>
              <w:spacing w:line="276" w:lineRule="auto"/>
              <w:jc w:val="both"/>
              <w:rPr>
                <w:rFonts w:ascii="Arial" w:hAnsi="Arial" w:cs="Arial"/>
                <w:color w:val="010302"/>
              </w:rPr>
            </w:pPr>
            <w:r w:rsidRPr="00D935B2">
              <w:rPr>
                <w:rFonts w:ascii="Arial" w:hAnsi="Arial" w:cs="Arial"/>
                <w:color w:val="000000"/>
                <w:lang w:val="fr-FR"/>
              </w:rPr>
              <w:t>Plomberi</w:t>
            </w:r>
            <w:r w:rsidRPr="00D935B2">
              <w:rPr>
                <w:rFonts w:ascii="Arial" w:hAnsi="Arial" w:cs="Arial"/>
                <w:color w:val="000000"/>
                <w:spacing w:val="17"/>
                <w:lang w:val="fr-FR"/>
              </w:rPr>
              <w:t>e</w:t>
            </w:r>
            <w:r w:rsidRPr="00D935B2">
              <w:rPr>
                <w:rFonts w:ascii="Arial" w:hAnsi="Arial" w:cs="Arial"/>
                <w:color w:val="000000"/>
                <w:lang w:val="fr-FR"/>
              </w:rPr>
              <w:t xml:space="preserve">/sanitaire  </w:t>
            </w:r>
          </w:p>
        </w:tc>
        <w:tc>
          <w:tcPr>
            <w:tcW w:w="5383" w:type="dxa"/>
          </w:tcPr>
          <w:p w14:paraId="7B9627F4" w14:textId="77777777" w:rsidR="0069002E" w:rsidRPr="00D935B2" w:rsidRDefault="00000000" w:rsidP="007F21CB">
            <w:pPr>
              <w:pStyle w:val="Paragraphedeliste"/>
              <w:numPr>
                <w:ilvl w:val="0"/>
                <w:numId w:val="1"/>
              </w:numPr>
              <w:spacing w:line="276" w:lineRule="auto"/>
              <w:ind w:hanging="360"/>
              <w:jc w:val="both"/>
              <w:rPr>
                <w:rFonts w:ascii="Arial" w:hAnsi="Arial" w:cs="Arial"/>
                <w:color w:val="000000"/>
                <w:sz w:val="20"/>
                <w:szCs w:val="20"/>
                <w:lang w:val="fr-YT"/>
              </w:rPr>
            </w:pPr>
            <w:r w:rsidRPr="00D935B2">
              <w:rPr>
                <w:rFonts w:ascii="Arial" w:hAnsi="Arial" w:cs="Arial"/>
                <w:noProof/>
                <w:sz w:val="20"/>
                <w:szCs w:val="20"/>
              </w:rPr>
              <mc:AlternateContent>
                <mc:Choice Requires="wps">
                  <w:drawing>
                    <wp:anchor distT="0" distB="0" distL="114300" distR="114300" simplePos="0" relativeHeight="251788288" behindDoc="0" locked="0" layoutInCell="1" allowOverlap="1" wp14:anchorId="6F36A35D" wp14:editId="1E262797">
                      <wp:simplePos x="0" y="0"/>
                      <wp:positionH relativeFrom="page">
                        <wp:posOffset>0</wp:posOffset>
                      </wp:positionH>
                      <wp:positionV relativeFrom="paragraph">
                        <wp:posOffset>0</wp:posOffset>
                      </wp:positionV>
                      <wp:extent cx="6350" cy="6350"/>
                      <wp:effectExtent l="0" t="0" r="0" b="0"/>
                      <wp:wrapNone/>
                      <wp:docPr id="206" name="Freeform 206"/>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06" o:spid="_x0000_s1026" o:spt="100" style="position:absolute;left:0pt;margin-left:0pt;margin-top:0pt;height:0.5pt;width:0.5pt;mso-position-horizontal-relative:page;z-index:251788288;mso-width-relative:page;mso-height-relative:page;" fillcolor="#000000" filled="t" stroked="f" coordsize="6096,6095" o:gfxdata="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Ds2Sf3&#10;zAAAAAEBAAAPAAAAAAAAAAEAIAAAACIAAABkcnMvZG93bnJldi54bWxQSwECFAAUAAAACACHTuJA&#10;QaT1zC0CAAD5BAAADgAAAAAAAAABACAAAAAbAQAAZHJzL2Uyb0RvYy54bWxQSwUGAAAAAAYABgBZ&#10;AQAAugUAAAAA&#10;" path="m0,6095l6096,6095,6096,0,0,0,0,6095xe">
                      <v:fill on="t" focussize="0,0"/>
                      <v:stroke on="f" weight="1pt"/>
                      <v:imagedata o:title=""/>
                      <o:lock v:ext="edit" aspectratio="f"/>
                    </v:shape>
                  </w:pict>
                </mc:Fallback>
              </mc:AlternateContent>
            </w:r>
            <w:r w:rsidRPr="00D935B2">
              <w:rPr>
                <w:rFonts w:ascii="Arial" w:hAnsi="Arial" w:cs="Arial"/>
                <w:noProof/>
                <w:sz w:val="20"/>
                <w:szCs w:val="20"/>
              </w:rPr>
              <mc:AlternateContent>
                <mc:Choice Requires="wps">
                  <w:drawing>
                    <wp:anchor distT="0" distB="0" distL="114300" distR="114300" simplePos="0" relativeHeight="251789312" behindDoc="0" locked="0" layoutInCell="1" allowOverlap="1" wp14:anchorId="38C988A0" wp14:editId="268B2184">
                      <wp:simplePos x="0" y="0"/>
                      <wp:positionH relativeFrom="page">
                        <wp:posOffset>5715</wp:posOffset>
                      </wp:positionH>
                      <wp:positionV relativeFrom="paragraph">
                        <wp:posOffset>5715</wp:posOffset>
                      </wp:positionV>
                      <wp:extent cx="6350" cy="6350"/>
                      <wp:effectExtent l="0" t="0" r="0" b="0"/>
                      <wp:wrapNone/>
                      <wp:docPr id="207" name="Freeform 207"/>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07" o:spid="_x0000_s1026" o:spt="100" style="position:absolute;left:0pt;margin-left:0.45pt;margin-top:0.45pt;height:0.5pt;width:0.5pt;mso-position-horizontal-relative:page;z-index:251789312;mso-width-relative:page;mso-height-relative:page;" fillcolor="#000000" filled="t" stroked="f" coordsize="6096,6097" o:gfxdata="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4HtB&#10;lc4AAAABAQAADwAAAAAAAAABACAAAAAiAAAAZHJzL2Rvd25yZXYueG1sUEsBAhQAFAAAAAgAh07i&#10;QGqSf9IsAgAA+QQAAA4AAAAAAAAAAQAgAAAAHQEAAGRycy9lMm9Eb2MueG1sUEsFBgAAAAAGAAYA&#10;WQEAALsFAAAAAA==&#10;" path="m0,6097l6096,6097,6096,0,0,0,0,6097xe">
                      <v:fill on="t" focussize="0,0"/>
                      <v:stroke on="f" weight="1pt"/>
                      <v:imagedata o:title=""/>
                      <o:lock v:ext="edit" aspectratio="f"/>
                    </v:shape>
                  </w:pict>
                </mc:Fallback>
              </mc:AlternateContent>
            </w:r>
            <w:r w:rsidRPr="00D935B2">
              <w:rPr>
                <w:rFonts w:ascii="Arial" w:hAnsi="Arial" w:cs="Arial"/>
                <w:color w:val="000000"/>
                <w:sz w:val="20"/>
                <w:szCs w:val="20"/>
                <w:lang w:val="fr-FR"/>
              </w:rPr>
              <w:t>Installation et repliement de chantie</w:t>
            </w:r>
            <w:r w:rsidR="0069002E" w:rsidRPr="00D935B2">
              <w:rPr>
                <w:rFonts w:ascii="Arial" w:hAnsi="Arial" w:cs="Arial"/>
                <w:color w:val="000000"/>
                <w:sz w:val="20"/>
                <w:szCs w:val="20"/>
                <w:lang w:val="fr-FR"/>
              </w:rPr>
              <w:t>r</w:t>
            </w:r>
          </w:p>
          <w:p w14:paraId="42E106E6" w14:textId="2DD60620" w:rsidR="0069002E" w:rsidRPr="00D935B2" w:rsidRDefault="0069002E" w:rsidP="007F21CB">
            <w:pPr>
              <w:pStyle w:val="Paragraphedeliste"/>
              <w:numPr>
                <w:ilvl w:val="0"/>
                <w:numId w:val="1"/>
              </w:numPr>
              <w:spacing w:line="276" w:lineRule="auto"/>
              <w:ind w:hanging="360"/>
              <w:jc w:val="both"/>
              <w:rPr>
                <w:rFonts w:ascii="Arial" w:hAnsi="Arial" w:cs="Arial"/>
                <w:color w:val="000000"/>
                <w:sz w:val="20"/>
                <w:szCs w:val="20"/>
                <w:lang w:val="fr-YT"/>
              </w:rPr>
            </w:pPr>
            <w:r w:rsidRPr="00D935B2">
              <w:rPr>
                <w:rFonts w:ascii="Arial" w:hAnsi="Arial" w:cs="Arial"/>
                <w:color w:val="000000"/>
                <w:sz w:val="20"/>
                <w:szCs w:val="20"/>
                <w:lang w:val="fr-YT"/>
              </w:rPr>
              <w:t xml:space="preserve">Démolition et </w:t>
            </w:r>
            <w:r w:rsidRPr="00D935B2">
              <w:rPr>
                <w:rFonts w:ascii="Arial" w:hAnsi="Arial" w:cs="Arial"/>
                <w:color w:val="000000"/>
                <w:sz w:val="20"/>
                <w:szCs w:val="20"/>
                <w:lang w:val="fr-YT"/>
              </w:rPr>
              <w:t>dépose</w:t>
            </w:r>
            <w:r w:rsidRPr="00D935B2">
              <w:rPr>
                <w:rFonts w:ascii="Arial" w:hAnsi="Arial" w:cs="Arial"/>
                <w:color w:val="000000"/>
                <w:sz w:val="20"/>
                <w:szCs w:val="20"/>
                <w:lang w:val="fr-YT"/>
              </w:rPr>
              <w:t xml:space="preserve"> avec </w:t>
            </w:r>
            <w:r w:rsidRPr="00D935B2">
              <w:rPr>
                <w:rFonts w:ascii="Arial" w:hAnsi="Arial" w:cs="Arial"/>
                <w:color w:val="000000"/>
                <w:sz w:val="20"/>
                <w:szCs w:val="20"/>
                <w:lang w:val="fr-YT"/>
              </w:rPr>
              <w:t>évacuation</w:t>
            </w:r>
            <w:r w:rsidRPr="00D935B2">
              <w:rPr>
                <w:rFonts w:ascii="Arial" w:hAnsi="Arial" w:cs="Arial"/>
                <w:color w:val="000000"/>
                <w:sz w:val="20"/>
                <w:szCs w:val="20"/>
                <w:lang w:val="fr-YT"/>
              </w:rPr>
              <w:t xml:space="preserve"> de produit de</w:t>
            </w:r>
            <w:r w:rsidRPr="00D935B2">
              <w:rPr>
                <w:rFonts w:ascii="Arial" w:hAnsi="Arial" w:cs="Arial"/>
                <w:color w:val="000000"/>
                <w:sz w:val="20"/>
                <w:szCs w:val="20"/>
                <w:lang w:val="fr-YT"/>
              </w:rPr>
              <w:t xml:space="preserve"> dépose</w:t>
            </w:r>
            <w:r w:rsidRPr="00D935B2">
              <w:rPr>
                <w:rFonts w:ascii="Arial" w:hAnsi="Arial" w:cs="Arial"/>
                <w:color w:val="000000"/>
                <w:sz w:val="20"/>
                <w:szCs w:val="20"/>
                <w:lang w:val="fr-YT"/>
              </w:rPr>
              <w:t xml:space="preserve"> et </w:t>
            </w:r>
            <w:r w:rsidRPr="00D935B2">
              <w:rPr>
                <w:rFonts w:ascii="Arial" w:hAnsi="Arial" w:cs="Arial"/>
                <w:color w:val="000000"/>
                <w:sz w:val="20"/>
                <w:szCs w:val="20"/>
                <w:lang w:val="fr-YT"/>
              </w:rPr>
              <w:t>démolition</w:t>
            </w:r>
          </w:p>
          <w:p w14:paraId="009149B9" w14:textId="366103F1" w:rsidR="00B768C1" w:rsidRPr="00D935B2" w:rsidRDefault="00000000" w:rsidP="007F21CB">
            <w:pPr>
              <w:pStyle w:val="Paragraphedeliste"/>
              <w:numPr>
                <w:ilvl w:val="0"/>
                <w:numId w:val="1"/>
              </w:numPr>
              <w:spacing w:line="276" w:lineRule="auto"/>
              <w:ind w:hanging="360"/>
              <w:jc w:val="both"/>
              <w:rPr>
                <w:rFonts w:ascii="Arial" w:hAnsi="Arial" w:cs="Arial"/>
                <w:color w:val="000000"/>
                <w:sz w:val="20"/>
                <w:szCs w:val="20"/>
                <w:lang w:val="fr-FR"/>
              </w:rPr>
            </w:pPr>
            <w:r w:rsidRPr="00D935B2">
              <w:rPr>
                <w:rFonts w:ascii="Arial" w:hAnsi="Arial" w:cs="Arial"/>
                <w:color w:val="000000"/>
                <w:sz w:val="20"/>
                <w:szCs w:val="20"/>
                <w:lang w:val="fr-FR"/>
              </w:rPr>
              <w:t>Dossier d’exécution</w:t>
            </w:r>
          </w:p>
          <w:p w14:paraId="60C5F7D4" w14:textId="77777777" w:rsidR="00B768C1" w:rsidRPr="00D935B2" w:rsidRDefault="00000000" w:rsidP="007F21CB">
            <w:pPr>
              <w:pStyle w:val="Paragraphedeliste"/>
              <w:numPr>
                <w:ilvl w:val="0"/>
                <w:numId w:val="1"/>
              </w:numPr>
              <w:spacing w:line="276" w:lineRule="auto"/>
              <w:ind w:hanging="360"/>
              <w:jc w:val="both"/>
              <w:rPr>
                <w:rFonts w:ascii="Arial" w:hAnsi="Arial" w:cs="Arial"/>
                <w:color w:val="000000"/>
                <w:sz w:val="20"/>
                <w:szCs w:val="20"/>
                <w:lang w:val="fr-FR"/>
              </w:rPr>
            </w:pPr>
            <w:r w:rsidRPr="00D935B2">
              <w:rPr>
                <w:rFonts w:ascii="Arial" w:hAnsi="Arial" w:cs="Arial"/>
                <w:color w:val="000000"/>
                <w:sz w:val="20"/>
                <w:szCs w:val="20"/>
                <w:lang w:val="fr-FR"/>
              </w:rPr>
              <w:t>Dossier des Ouvrages Exécutés (DOE)</w:t>
            </w:r>
          </w:p>
          <w:p w14:paraId="25C15C04" w14:textId="77777777" w:rsidR="00B768C1" w:rsidRPr="00D935B2" w:rsidRDefault="00000000" w:rsidP="007F21CB">
            <w:pPr>
              <w:pStyle w:val="Paragraphedeliste"/>
              <w:numPr>
                <w:ilvl w:val="0"/>
                <w:numId w:val="1"/>
              </w:numPr>
              <w:spacing w:line="276" w:lineRule="auto"/>
              <w:ind w:hanging="360"/>
              <w:jc w:val="both"/>
              <w:rPr>
                <w:rFonts w:ascii="Arial" w:hAnsi="Arial" w:cs="Arial"/>
                <w:color w:val="000000"/>
                <w:sz w:val="20"/>
                <w:szCs w:val="20"/>
                <w:lang w:val="fr-FR"/>
              </w:rPr>
            </w:pPr>
            <w:r w:rsidRPr="00D935B2">
              <w:rPr>
                <w:rFonts w:ascii="Arial" w:hAnsi="Arial" w:cs="Arial"/>
                <w:color w:val="000000"/>
                <w:sz w:val="20"/>
                <w:szCs w:val="20"/>
                <w:lang w:val="fr-FR"/>
              </w:rPr>
              <w:t xml:space="preserve"> La pose de canalisations PEHD enterrées, incluant les fouilles, fourreaux et raccordement sur l'existant.</w:t>
            </w:r>
          </w:p>
          <w:p w14:paraId="05F3D601" w14:textId="77777777" w:rsidR="00B768C1" w:rsidRPr="00D935B2" w:rsidRDefault="00000000" w:rsidP="007F21CB">
            <w:pPr>
              <w:pStyle w:val="Paragraphedeliste"/>
              <w:numPr>
                <w:ilvl w:val="0"/>
                <w:numId w:val="1"/>
              </w:numPr>
              <w:spacing w:line="276" w:lineRule="auto"/>
              <w:ind w:hanging="360"/>
              <w:jc w:val="both"/>
              <w:rPr>
                <w:rFonts w:ascii="Arial" w:hAnsi="Arial" w:cs="Arial"/>
                <w:color w:val="000000"/>
                <w:sz w:val="20"/>
                <w:szCs w:val="20"/>
                <w:lang w:val="fr-FR"/>
              </w:rPr>
            </w:pPr>
            <w:r w:rsidRPr="00D935B2">
              <w:rPr>
                <w:rFonts w:ascii="Arial" w:hAnsi="Arial" w:cs="Arial"/>
                <w:color w:val="000000"/>
                <w:sz w:val="20"/>
                <w:szCs w:val="20"/>
                <w:lang w:val="fr-FR"/>
              </w:rPr>
              <w:t>L'installation d'une nourrice EF avec 5 départs.</w:t>
            </w:r>
          </w:p>
          <w:p w14:paraId="7665A1F4" w14:textId="77777777" w:rsidR="00B768C1" w:rsidRPr="00D935B2" w:rsidRDefault="00000000" w:rsidP="007F21CB">
            <w:pPr>
              <w:pStyle w:val="Paragraphedeliste"/>
              <w:numPr>
                <w:ilvl w:val="0"/>
                <w:numId w:val="1"/>
              </w:numPr>
              <w:spacing w:line="276" w:lineRule="auto"/>
              <w:ind w:hanging="360"/>
              <w:jc w:val="both"/>
              <w:rPr>
                <w:rFonts w:ascii="Arial" w:hAnsi="Arial" w:cs="Arial"/>
                <w:color w:val="000000"/>
                <w:sz w:val="20"/>
                <w:szCs w:val="20"/>
                <w:lang w:val="fr-FR"/>
              </w:rPr>
            </w:pPr>
            <w:r w:rsidRPr="00D935B2">
              <w:rPr>
                <w:rFonts w:ascii="Arial" w:hAnsi="Arial" w:cs="Arial"/>
                <w:color w:val="000000"/>
                <w:sz w:val="20"/>
                <w:szCs w:val="20"/>
                <w:lang w:val="fr-FR"/>
              </w:rPr>
              <w:t>La mise en place de tubes PER pour l'eau froide.</w:t>
            </w:r>
          </w:p>
          <w:p w14:paraId="3402F352" w14:textId="77777777" w:rsidR="00B768C1" w:rsidRPr="00D935B2" w:rsidRDefault="00000000" w:rsidP="007F21CB">
            <w:pPr>
              <w:pStyle w:val="Paragraphedeliste"/>
              <w:numPr>
                <w:ilvl w:val="0"/>
                <w:numId w:val="1"/>
              </w:numPr>
              <w:spacing w:line="276" w:lineRule="auto"/>
              <w:ind w:hanging="360"/>
              <w:jc w:val="both"/>
              <w:rPr>
                <w:rFonts w:ascii="Arial" w:hAnsi="Arial" w:cs="Arial"/>
                <w:color w:val="000000"/>
                <w:sz w:val="20"/>
                <w:szCs w:val="20"/>
                <w:lang w:val="fr-FR"/>
              </w:rPr>
            </w:pPr>
            <w:r w:rsidRPr="00D935B2">
              <w:rPr>
                <w:rFonts w:ascii="Arial" w:hAnsi="Arial" w:cs="Arial"/>
                <w:color w:val="000000"/>
                <w:sz w:val="20"/>
                <w:szCs w:val="20"/>
                <w:lang w:val="fr-FR"/>
              </w:rPr>
              <w:t>L'installation de tubes en cuivre, incluant raccords et soudures.</w:t>
            </w:r>
          </w:p>
          <w:p w14:paraId="703D56FF" w14:textId="77777777" w:rsidR="00B768C1" w:rsidRPr="00D935B2" w:rsidRDefault="00000000" w:rsidP="007F21CB">
            <w:pPr>
              <w:pStyle w:val="Paragraphedeliste"/>
              <w:numPr>
                <w:ilvl w:val="0"/>
                <w:numId w:val="1"/>
              </w:numPr>
              <w:spacing w:line="276" w:lineRule="auto"/>
              <w:ind w:hanging="360"/>
              <w:jc w:val="both"/>
              <w:rPr>
                <w:rFonts w:ascii="Arial" w:hAnsi="Arial" w:cs="Arial"/>
                <w:color w:val="000000"/>
                <w:sz w:val="20"/>
                <w:szCs w:val="20"/>
                <w:lang w:val="fr-FR"/>
              </w:rPr>
            </w:pPr>
            <w:r w:rsidRPr="00D935B2">
              <w:rPr>
                <w:rFonts w:ascii="Arial" w:hAnsi="Arial" w:cs="Arial"/>
                <w:color w:val="000000"/>
                <w:sz w:val="20"/>
                <w:szCs w:val="20"/>
                <w:lang w:val="fr-FR"/>
              </w:rPr>
              <w:t>La fourniture et la pose de vannes de sectionnement.</w:t>
            </w:r>
          </w:p>
          <w:p w14:paraId="7C3F560A" w14:textId="77777777" w:rsidR="00B768C1" w:rsidRPr="00D935B2" w:rsidRDefault="00000000" w:rsidP="007F21CB">
            <w:pPr>
              <w:pStyle w:val="Paragraphedeliste"/>
              <w:numPr>
                <w:ilvl w:val="0"/>
                <w:numId w:val="1"/>
              </w:numPr>
              <w:spacing w:line="276" w:lineRule="auto"/>
              <w:ind w:hanging="360"/>
              <w:jc w:val="both"/>
              <w:rPr>
                <w:rFonts w:ascii="Arial" w:hAnsi="Arial" w:cs="Arial"/>
                <w:color w:val="000000"/>
                <w:sz w:val="20"/>
                <w:szCs w:val="20"/>
                <w:lang w:val="fr-FR"/>
              </w:rPr>
            </w:pPr>
            <w:r w:rsidRPr="00D935B2">
              <w:rPr>
                <w:rFonts w:ascii="Arial" w:hAnsi="Arial" w:cs="Arial"/>
                <w:color w:val="000000"/>
                <w:sz w:val="20"/>
                <w:szCs w:val="20"/>
                <w:lang w:val="fr-FR"/>
              </w:rPr>
              <w:t>La fourniture et la pose de siphons pour les bacs des paillasses.</w:t>
            </w:r>
          </w:p>
          <w:p w14:paraId="24D4C2EF" w14:textId="77777777" w:rsidR="00B768C1"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00000"/>
                <w:sz w:val="20"/>
                <w:szCs w:val="20"/>
                <w:lang w:val="fr-FR"/>
              </w:rPr>
              <w:t>La réalisation des réseaux d'évacuation des EU en PVC M1, en plinthe et en enterré.</w:t>
            </w:r>
          </w:p>
          <w:p w14:paraId="114703B3"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790336" behindDoc="0" locked="0" layoutInCell="1" allowOverlap="1" wp14:anchorId="4291920E" wp14:editId="659CF967">
                      <wp:simplePos x="0" y="0"/>
                      <wp:positionH relativeFrom="page">
                        <wp:posOffset>5715</wp:posOffset>
                      </wp:positionH>
                      <wp:positionV relativeFrom="paragraph">
                        <wp:posOffset>5715</wp:posOffset>
                      </wp:positionV>
                      <wp:extent cx="6350" cy="6350"/>
                      <wp:effectExtent l="0" t="0" r="0" b="0"/>
                      <wp:wrapNone/>
                      <wp:docPr id="209" name="Freeform 209"/>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09" o:spid="_x0000_s1026" o:spt="100" style="position:absolute;left:0pt;margin-left:0.45pt;margin-top:0.45pt;height:0.5pt;width:0.5pt;mso-position-horizontal-relative:page;z-index:251790336;mso-width-relative:page;mso-height-relative:page;" fillcolor="#000000" filled="t" stroked="f" coordsize="6096,6097" o:gfxdata="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OB7&#10;QZXOAAAAAQEAAA8AAAAAAAAAAQAgAAAAIgAAAGRycy9kb3ducmV2LnhtbFBLAQIUABQAAAAIAIdO&#10;4kBNAk8BLQIAAPkEAAAOAAAAAAAAAAEAIAAAAB0BAABkcnMvZTJvRG9jLnhtbFBLBQYAAAAABgAG&#10;AFkBAAC8BQAAAAA=&#10;" path="m0,6097l6096,6097,6096,0,0,0,0,6097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91360" behindDoc="0" locked="0" layoutInCell="1" allowOverlap="1" wp14:anchorId="5218C7D9" wp14:editId="1BB7AB19">
                      <wp:simplePos x="0" y="0"/>
                      <wp:positionH relativeFrom="page">
                        <wp:posOffset>3089275</wp:posOffset>
                      </wp:positionH>
                      <wp:positionV relativeFrom="paragraph">
                        <wp:posOffset>0</wp:posOffset>
                      </wp:positionV>
                      <wp:extent cx="6350" cy="6350"/>
                      <wp:effectExtent l="0" t="0" r="0" b="0"/>
                      <wp:wrapNone/>
                      <wp:docPr id="210" name="Freeform 210"/>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10" o:spid="_x0000_s1026" o:spt="100" style="position:absolute;left:0pt;margin-left:243.25pt;margin-top:0pt;height:0.5pt;width:0.5pt;mso-position-horizontal-relative:page;z-index:251791360;mso-width-relative:page;mso-height-relative:page;" fillcolor="#000000" filled="t" stroked="f" coordsize="6096,6095" o:gfxdata="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9HPbw0gAAAAYBAAAPAAAAAAAAAAEAIAAAACIAAABkcnMvZG93bnJldi54bWxQSwECFAAUAAAA&#10;CACHTuJAS1tiBS0CAAD5BAAADgAAAAAAAAABACAAAAAhAQAAZHJzL2Uyb0RvYy54bWxQSwUGAAAA&#10;AAYABgBZAQAAwAUAAAAA&#10;" path="m0,6095l6096,6095,6096,0,0,0,0,6095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92384" behindDoc="1" locked="0" layoutInCell="1" allowOverlap="1" wp14:anchorId="702B9AB2" wp14:editId="53DA9CD8">
                      <wp:simplePos x="0" y="0"/>
                      <wp:positionH relativeFrom="page">
                        <wp:posOffset>311150</wp:posOffset>
                      </wp:positionH>
                      <wp:positionV relativeFrom="paragraph">
                        <wp:posOffset>849630</wp:posOffset>
                      </wp:positionV>
                      <wp:extent cx="371475" cy="260350"/>
                      <wp:effectExtent l="0" t="0" r="0" b="0"/>
                      <wp:wrapNone/>
                      <wp:docPr id="212" name="Freeform 212"/>
                      <wp:cNvGraphicFramePr/>
                      <a:graphic xmlns:a="http://schemas.openxmlformats.org/drawingml/2006/main">
                        <a:graphicData uri="http://schemas.microsoft.com/office/word/2010/wordprocessingShape">
                          <wps:wsp>
                            <wps:cNvSpPr/>
                            <wps:spPr>
                              <a:xfrm>
                                <a:off x="3923665" y="850217"/>
                                <a:ext cx="257187" cy="146098"/>
                              </a:xfrm>
                              <a:custGeom>
                                <a:avLst/>
                                <a:gdLst/>
                                <a:ahLst/>
                                <a:cxnLst/>
                                <a:rect l="l" t="t" r="r" b="b"/>
                                <a:pathLst/>
                              </a:custGeom>
                              <a:noFill/>
                              <a:ln w="12700" cap="flat" cmpd="sng">
                                <a:solidFill>
                                  <a:srgbClr val="FF0000">
                                    <a:alpha val="100000"/>
                                  </a:srgbClr>
                                </a:solidFill>
                                <a:miter lim="127000"/>
                              </a:ln>
                            </wps:spPr>
                            <wps:style>
                              <a:lnRef idx="2">
                                <a:schemeClr val="accent1">
                                  <a:shade val="50000"/>
                                </a:schemeClr>
                              </a:lnRef>
                              <a:fillRef idx="1">
                                <a:schemeClr val="accent1"/>
                              </a:fillRef>
                              <a:effectRef idx="0">
                                <a:schemeClr val="accent1"/>
                              </a:effectRef>
                              <a:fontRef idx="minor">
                                <a:schemeClr val="lt1"/>
                              </a:fontRef>
                            </wps:style>
                            <wps:txbx>
                              <w:txbxContent>
                                <w:p w14:paraId="129E36FA" w14:textId="77777777" w:rsidR="00B768C1" w:rsidRDefault="00000000">
                                  <w:pPr>
                                    <w:tabs>
                                      <w:tab w:val="left" w:pos="360"/>
                                    </w:tabs>
                                    <w:spacing w:line="230" w:lineRule="exact"/>
                                    <w:rPr>
                                      <w:rFonts w:ascii="Times New Roman" w:hAnsi="Times New Roman" w:cs="Times New Roman"/>
                                      <w:color w:val="010302"/>
                                    </w:rPr>
                                  </w:pPr>
                                  <w:r>
                                    <w:rPr>
                                      <w:rFonts w:ascii="Calibri" w:hAnsi="Calibri" w:cs="Calibri"/>
                                      <w:color w:val="000000"/>
                                      <w:w w:val="97"/>
                                      <w:sz w:val="20"/>
                                      <w:szCs w:val="20"/>
                                      <w:lang w:val="fr-FR"/>
                                    </w:rPr>
                                    <w:t>-</w:t>
                                  </w:r>
                                  <w:r>
                                    <w:rPr>
                                      <w:rFonts w:ascii="Arial" w:hAnsi="Arial" w:cs="Arial"/>
                                      <w:color w:val="000000"/>
                                      <w:w w:val="97"/>
                                      <w:sz w:val="20"/>
                                      <w:szCs w:val="20"/>
                                      <w:lang w:val="fr-FR"/>
                                    </w:rPr>
                                    <w:t xml:space="preserve"> </w:t>
                                  </w:r>
                                  <w:r>
                                    <w:rPr>
                                      <w:rFonts w:ascii="Arial" w:hAnsi="Arial" w:cs="Arial"/>
                                      <w:color w:val="000000"/>
                                      <w:w w:val="97"/>
                                      <w:sz w:val="20"/>
                                      <w:szCs w:val="20"/>
                                      <w:lang w:val="fr-FR"/>
                                    </w:rPr>
                                    <w:tab/>
                                  </w:r>
                                  <w:r>
                                    <w:rPr>
                                      <w:rFonts w:ascii="Calibri" w:hAnsi="Calibri" w:cs="Calibri"/>
                                      <w:color w:val="000000"/>
                                      <w:sz w:val="20"/>
                                      <w:szCs w:val="20"/>
                                      <w:lang w:val="fr-FR"/>
                                    </w:rPr>
                                    <w:t xml:space="preserve">  </w:t>
                                  </w:r>
                                </w:p>
                              </w:txbxContent>
                            </wps:txbx>
                            <wps:bodyPr wrap="square" lIns="0" tIns="0" rIns="0" bIns="0"/>
                          </wps:wsp>
                        </a:graphicData>
                      </a:graphic>
                    </wp:anchor>
                  </w:drawing>
                </mc:Choice>
                <mc:Fallback>
                  <w:pict>
                    <v:shape w14:anchorId="702B9AB2" id="Freeform 212" o:spid="_x0000_s1026" style="position:absolute;left:0;text-align:left;margin-left:24.5pt;margin-top:66.9pt;width:29.25pt;height:20.5pt;z-index:-251524096;visibility:visible;mso-wrap-style:square;mso-wrap-distance-left:9pt;mso-wrap-distance-top:0;mso-wrap-distance-right:9pt;mso-wrap-distance-bottom:0;mso-position-horizontal:absolute;mso-position-horizontal-relative:page;mso-position-vertical:absolute;mso-position-vertical-relative:text;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" adj="-11796480,,5400" path="al10800,10800@8@8@4@6,10800,10800,10800,10800@9@7l@30@31@17@18@24@25@15@16@32@33xe" filled="f" strokecolor="red" strokeweight="1pt">
                      <v:stroke miterlimit="83231f" joinstyle="miter"/>
                      <v:formulas/>
                      <v:path arrowok="t" o:connecttype="custom" textboxrect="@1,@1,@1,@1"/>
                      <v:textbox inset="0,0,0,0">
                        <w:txbxContent>
                          <w:p w14:paraId="129E36FA" w14:textId="77777777" w:rsidR="00B768C1" w:rsidRDefault="00000000">
                            <w:pPr>
                              <w:tabs>
                                <w:tab w:val="left" w:pos="360"/>
                              </w:tabs>
                              <w:spacing w:line="230" w:lineRule="exact"/>
                              <w:rPr>
                                <w:rFonts w:ascii="Times New Roman" w:hAnsi="Times New Roman" w:cs="Times New Roman"/>
                                <w:color w:val="010302"/>
                              </w:rPr>
                            </w:pPr>
                            <w:r>
                              <w:rPr>
                                <w:rFonts w:ascii="Calibri" w:hAnsi="Calibri" w:cs="Calibri"/>
                                <w:color w:val="000000"/>
                                <w:w w:val="97"/>
                                <w:sz w:val="20"/>
                                <w:szCs w:val="20"/>
                                <w:lang w:val="fr-FR"/>
                              </w:rPr>
                              <w:t>-</w:t>
                            </w:r>
                            <w:r>
                              <w:rPr>
                                <w:rFonts w:ascii="Arial" w:hAnsi="Arial" w:cs="Arial"/>
                                <w:color w:val="000000"/>
                                <w:w w:val="97"/>
                                <w:sz w:val="20"/>
                                <w:szCs w:val="20"/>
                                <w:lang w:val="fr-FR"/>
                              </w:rPr>
                              <w:t xml:space="preserve"> </w:t>
                            </w:r>
                            <w:r>
                              <w:rPr>
                                <w:rFonts w:ascii="Arial" w:hAnsi="Arial" w:cs="Arial"/>
                                <w:color w:val="000000"/>
                                <w:w w:val="97"/>
                                <w:sz w:val="20"/>
                                <w:szCs w:val="20"/>
                                <w:lang w:val="fr-FR"/>
                              </w:rPr>
                              <w:tab/>
                            </w:r>
                            <w:r>
                              <w:rPr>
                                <w:rFonts w:ascii="Calibri" w:hAnsi="Calibri" w:cs="Calibri"/>
                                <w:color w:val="000000"/>
                                <w:sz w:val="20"/>
                                <w:szCs w:val="20"/>
                                <w:lang w:val="fr-FR"/>
                              </w:rPr>
                              <w:t xml:space="preserve">  </w:t>
                            </w:r>
                          </w:p>
                        </w:txbxContent>
                      </v:textbox>
                      <w10:wrap anchorx="page"/>
                    </v:shape>
                  </w:pict>
                </mc:Fallback>
              </mc:AlternateContent>
            </w:r>
          </w:p>
        </w:tc>
      </w:tr>
      <w:tr w:rsidR="00B768C1" w:rsidRPr="00D935B2" w14:paraId="41CE8341" w14:textId="77777777" w:rsidTr="003D5964">
        <w:trPr>
          <w:trHeight w:hRule="exact" w:val="6193"/>
        </w:trPr>
        <w:tc>
          <w:tcPr>
            <w:tcW w:w="988" w:type="dxa"/>
          </w:tcPr>
          <w:p w14:paraId="1091D876" w14:textId="444A0EE9" w:rsidR="00B768C1" w:rsidRPr="00D935B2" w:rsidRDefault="00000000" w:rsidP="007F21CB">
            <w:pPr>
              <w:spacing w:line="276" w:lineRule="auto"/>
              <w:jc w:val="both"/>
              <w:rPr>
                <w:rFonts w:ascii="Arial" w:hAnsi="Arial" w:cs="Arial"/>
                <w:color w:val="000000"/>
                <w:lang w:val="fr-FR"/>
              </w:rPr>
            </w:pPr>
            <w:r w:rsidRPr="00D935B2">
              <w:rPr>
                <w:rFonts w:ascii="Arial" w:hAnsi="Arial" w:cs="Arial"/>
                <w:noProof/>
              </w:rPr>
              <mc:AlternateContent>
                <mc:Choice Requires="wps">
                  <w:drawing>
                    <wp:anchor distT="0" distB="0" distL="114300" distR="114300" simplePos="0" relativeHeight="251793408" behindDoc="0" locked="0" layoutInCell="1" allowOverlap="1" wp14:anchorId="04BFDFD1" wp14:editId="4FFA0421">
                      <wp:simplePos x="0" y="0"/>
                      <wp:positionH relativeFrom="page">
                        <wp:posOffset>41910</wp:posOffset>
                      </wp:positionH>
                      <wp:positionV relativeFrom="line">
                        <wp:posOffset>-12700</wp:posOffset>
                      </wp:positionV>
                      <wp:extent cx="7620" cy="7620"/>
                      <wp:effectExtent l="0" t="0" r="0" b="0"/>
                      <wp:wrapNone/>
                      <wp:docPr id="12" name="Freeform 220"/>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0" o:spid="_x0000_s1026" o:spt="100" style="position:absolute;left:0pt;margin-left:3.3pt;margin-top:-1pt;height:0.6pt;width:0.6pt;mso-position-horizontal-relative:page;mso-position-vertical-relative:line;z-index:251793408;mso-width-relative:page;mso-height-relative:page;" fillcolor="#000000" filled="t" stroked="f" coordsize="7620,7620" o:gfxdata="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KFX&#10;STbUAAAABAEAAA8AAAAAAAAAAQAgAAAAIgAAAGRycy9kb3ducmV2LnhtbFBLAQIUABQAAAAIAIdO&#10;4kDOGh1OJwIAAPgEAAAOAAAAAAAAAAEAIAAAACMBAABkcnMvZTJvRG9jLnhtbFBLBQYAAAAABgAG&#10;AFkBAAC8BQAAAAA=&#10;" path="m0,7620l7620,7620,7620,0,0,0,0,7620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94432" behindDoc="0" locked="0" layoutInCell="1" allowOverlap="1" wp14:anchorId="457D5076" wp14:editId="73849CF9">
                      <wp:simplePos x="0" y="0"/>
                      <wp:positionH relativeFrom="page">
                        <wp:posOffset>41910</wp:posOffset>
                      </wp:positionH>
                      <wp:positionV relativeFrom="line">
                        <wp:posOffset>-12700</wp:posOffset>
                      </wp:positionV>
                      <wp:extent cx="7620" cy="7620"/>
                      <wp:effectExtent l="0" t="0" r="0" b="0"/>
                      <wp:wrapNone/>
                      <wp:docPr id="13" name="Freeform 221"/>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1" o:spid="_x0000_s1026" o:spt="100" style="position:absolute;left:0pt;margin-left:3.3pt;margin-top:-1pt;height:0.6pt;width:0.6pt;mso-position-horizontal-relative:page;mso-position-vertical-relative:line;z-index:251794432;mso-width-relative:page;mso-height-relative:page;" fillcolor="#000000" filled="t" stroked="f" coordsize="7620,7620" o:gfxdata="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FXSTbUAAAABAEAAA8AAAAAAAAAAQAgAAAAIgAAAGRycy9kb3ducmV2LnhtbFBLAQIUABQAAAAI&#10;AIdO4kBoWG08KgIAAPgEAAAOAAAAAAAAAAEAIAAAACMBAABkcnMvZTJvRG9jLnhtbFBLBQYAAAAA&#10;BgAGAFkBAAC/BQAAAAA=&#10;" path="m0,7620l7620,7620,7620,0,0,0,0,7620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95456" behindDoc="0" locked="0" layoutInCell="1" allowOverlap="1" wp14:anchorId="4187020E" wp14:editId="7366A7D4">
                      <wp:simplePos x="0" y="0"/>
                      <wp:positionH relativeFrom="page">
                        <wp:posOffset>-5715</wp:posOffset>
                      </wp:positionH>
                      <wp:positionV relativeFrom="line">
                        <wp:posOffset>-5715</wp:posOffset>
                      </wp:positionV>
                      <wp:extent cx="6350" cy="6350"/>
                      <wp:effectExtent l="0" t="0" r="0" b="0"/>
                      <wp:wrapNone/>
                      <wp:docPr id="14" name="Freeform 22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2" o:spid="_x0000_s1026" o:spt="100" style="position:absolute;left:0pt;margin-left:-0.45pt;margin-top:-0.45pt;height:0.5pt;width:0.5pt;mso-position-horizontal-relative:page;mso-position-vertical-relative:line;z-index:251795456;mso-width-relative:page;mso-height-relative:page;" fillcolor="#000000" filled="t" stroked="f" coordsize="6096,6096" o:gfxdata="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bMhG&#10;Bc4AAAABAQAADwAAAAAAAAABACAAAAAiAAAAZHJzL2Rvd25yZXYueG1sUEsBAhQAFAAAAAgAh07i&#10;QJYt0FMsAgAA+AQAAA4AAAAAAAAAAQAgAAAAHQEAAGRycy9lMm9Eb2MueG1sUEsFBgAAAAAGAAYA&#10;WQEAALs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96480" behindDoc="0" locked="0" layoutInCell="1" allowOverlap="1" wp14:anchorId="44415A90" wp14:editId="1A3C2B8B">
                      <wp:simplePos x="0" y="0"/>
                      <wp:positionH relativeFrom="page">
                        <wp:posOffset>-5715</wp:posOffset>
                      </wp:positionH>
                      <wp:positionV relativeFrom="line">
                        <wp:posOffset>-5715</wp:posOffset>
                      </wp:positionV>
                      <wp:extent cx="6350" cy="6350"/>
                      <wp:effectExtent l="0" t="0" r="0" b="0"/>
                      <wp:wrapNone/>
                      <wp:docPr id="15" name="Freeform 22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3" o:spid="_x0000_s1026" o:spt="100" style="position:absolute;left:0pt;margin-left:-0.45pt;margin-top:-0.45pt;height:0.5pt;width:0.5pt;mso-position-horizontal-relative:page;mso-position-vertical-relative:line;z-index:251796480;mso-width-relative:page;mso-height-relative:page;" fillcolor="#000000" filled="t" stroked="f" coordsize="6096,6096" o:gfxdata="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bMhG&#10;Bc4AAAABAQAADwAAAAAAAAABACAAAAAiAAAAZHJzL2Rvd25yZXYueG1sUEsBAhQAFAAAAAgAh07i&#10;QDBvoCEsAgAA+AQAAA4AAAAAAAAAAQAgAAAAHQEAAGRycy9lMm9Eb2MueG1sUEsFBgAAAAAGAAYA&#10;WQEAALs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97504" behindDoc="0" locked="0" layoutInCell="1" allowOverlap="1" wp14:anchorId="115F362F" wp14:editId="0CAE75E1">
                      <wp:simplePos x="0" y="0"/>
                      <wp:positionH relativeFrom="page">
                        <wp:posOffset>833120</wp:posOffset>
                      </wp:positionH>
                      <wp:positionV relativeFrom="line">
                        <wp:posOffset>-5715</wp:posOffset>
                      </wp:positionV>
                      <wp:extent cx="6350" cy="6350"/>
                      <wp:effectExtent l="0" t="0" r="0" b="0"/>
                      <wp:wrapNone/>
                      <wp:docPr id="16" name="Freeform 22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4" o:spid="_x0000_s1026" o:spt="100" style="position:absolute;left:0pt;margin-left:65.6pt;margin-top:-0.45pt;height:0.5pt;width:0.5pt;mso-position-horizontal-relative:page;mso-position-vertical-relative:line;z-index:251797504;mso-width-relative:page;mso-height-relative:page;" fillcolor="#000000" filled="t" stroked="f" coordsize="6096,6096" o:gfxdata="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10;FQpC0QAAAAYBAAAPAAAAAAAAAAEAIAAAACIAAABkcnMvZG93bnJldi54bWxQSwECFAAUAAAACACH&#10;TuJA0bw/zSsCAAD4BAAADgAAAAAAAAABACAAAAAgAQAAZHJzL2Uyb0RvYy54bWxQSwUGAAAAAAYA&#10;BgBZAQAAvQUAAAAA&#10;" path="m0,6096l6096,6096,6096,0,0,0,0,6096xe">
                      <v:fill on="t" focussize="0,0"/>
                      <v:stroke on="f" weight="1pt"/>
                      <v:imagedata o:title=""/>
                      <o:lock v:ext="edit" aspectratio="f"/>
                    </v:shape>
                  </w:pict>
                </mc:Fallback>
              </mc:AlternateContent>
            </w:r>
            <w:r w:rsidR="00D935B2" w:rsidRPr="00D935B2">
              <w:rPr>
                <w:rFonts w:ascii="Arial" w:hAnsi="Arial" w:cs="Arial"/>
                <w:color w:val="000000"/>
                <w:lang w:val="fr-FR"/>
              </w:rPr>
              <w:t>04</w:t>
            </w:r>
            <w:r w:rsidRPr="00D935B2">
              <w:rPr>
                <w:rFonts w:ascii="Arial" w:hAnsi="Arial" w:cs="Arial"/>
                <w:color w:val="000000"/>
                <w:lang w:val="fr-FR"/>
              </w:rPr>
              <w:t xml:space="preserve"> </w:t>
            </w:r>
          </w:p>
        </w:tc>
        <w:tc>
          <w:tcPr>
            <w:tcW w:w="2835" w:type="dxa"/>
          </w:tcPr>
          <w:p w14:paraId="4629E9C7"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noProof/>
              </w:rPr>
              <mc:AlternateContent>
                <mc:Choice Requires="wps">
                  <w:drawing>
                    <wp:anchor distT="0" distB="0" distL="114300" distR="114300" simplePos="0" relativeHeight="251798528" behindDoc="0" locked="0" layoutInCell="1" allowOverlap="1" wp14:anchorId="1BECF32F" wp14:editId="6C3A1F9F">
                      <wp:simplePos x="0" y="0"/>
                      <wp:positionH relativeFrom="page">
                        <wp:posOffset>49530</wp:posOffset>
                      </wp:positionH>
                      <wp:positionV relativeFrom="line">
                        <wp:posOffset>-12700</wp:posOffset>
                      </wp:positionV>
                      <wp:extent cx="7620" cy="7620"/>
                      <wp:effectExtent l="0" t="0" r="0" b="0"/>
                      <wp:wrapNone/>
                      <wp:docPr id="17" name="Freeform 225"/>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5" o:spid="_x0000_s1026" o:spt="100" style="position:absolute;left:0pt;margin-left:3.9pt;margin-top:-1pt;height:0.6pt;width:0.6pt;mso-position-horizontal-relative:page;mso-position-vertical-relative:line;z-index:251798528;mso-width-relative:page;mso-height-relative:page;" fillcolor="#000000" filled="t" stroked="f" coordsize="7620,7620" o:gfxdata="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3gBiM1QAAAAQBAAAPAAAAAAAAAAEAIAAAACIAAABkcnMvZG93bnJldi54bWxQSwECFAAUAAAA&#10;CACHTuJAsVTdLioCAAD4BAAADgAAAAAAAAABACAAAAAkAQAAZHJzL2Uyb0RvYy54bWxQSwUGAAAA&#10;AAYABgBZAQAAwAUAAAAA&#10;" path="m0,7620l7620,7620,7620,0,0,0,0,7620xe">
                      <v:fill on="t" focussize="0,0"/>
                      <v:stroke on="f" weight="1pt"/>
                      <v:imagedata o:title=""/>
                      <o:lock v:ext="edit" aspectratio="f"/>
                    </v:shape>
                  </w:pict>
                </mc:Fallback>
              </mc:AlternateContent>
            </w:r>
            <w:r w:rsidRPr="00D935B2">
              <w:rPr>
                <w:rFonts w:ascii="Arial" w:hAnsi="Arial" w:cs="Arial"/>
                <w:lang w:val="fr-FR"/>
              </w:rPr>
              <w:t>Électricité</w:t>
            </w:r>
            <w:r w:rsidRPr="00D935B2">
              <w:rPr>
                <w:rFonts w:ascii="Arial" w:hAnsi="Arial" w:cs="Arial"/>
                <w:color w:val="000000"/>
                <w:lang w:val="fr-FR"/>
              </w:rPr>
              <w:t xml:space="preserve">  </w:t>
            </w:r>
          </w:p>
        </w:tc>
        <w:tc>
          <w:tcPr>
            <w:tcW w:w="5383" w:type="dxa"/>
          </w:tcPr>
          <w:p w14:paraId="5F53C440" w14:textId="77777777" w:rsidR="0069002E" w:rsidRPr="00D935B2" w:rsidRDefault="0069002E"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00000"/>
                <w:sz w:val="20"/>
                <w:szCs w:val="20"/>
                <w:lang w:val="fr-FR"/>
              </w:rPr>
              <w:t>La réalisation des réseaux d'évacuation des EU en PVC M1, en plinthe et en enterré.</w:t>
            </w:r>
          </w:p>
          <w:p w14:paraId="048CE958" w14:textId="63915D02" w:rsidR="0069002E"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noProof/>
                <w:sz w:val="20"/>
                <w:szCs w:val="20"/>
              </w:rPr>
              <mc:AlternateContent>
                <mc:Choice Requires="wps">
                  <w:drawing>
                    <wp:anchor distT="0" distB="0" distL="114300" distR="114300" simplePos="0" relativeHeight="251817984" behindDoc="0" locked="0" layoutInCell="1" allowOverlap="1" wp14:anchorId="0CDC16E4" wp14:editId="7266F3AE">
                      <wp:simplePos x="0" y="0"/>
                      <wp:positionH relativeFrom="page">
                        <wp:posOffset>41910</wp:posOffset>
                      </wp:positionH>
                      <wp:positionV relativeFrom="line">
                        <wp:posOffset>-12700</wp:posOffset>
                      </wp:positionV>
                      <wp:extent cx="7620" cy="7620"/>
                      <wp:effectExtent l="0" t="0" r="0" b="0"/>
                      <wp:wrapNone/>
                      <wp:docPr id="880115833" name="Freeform 220"/>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0" o:spid="_x0000_s1026" o:spt="100" style="position:absolute;left:0pt;margin-left:3.3pt;margin-top:-1pt;height:0.6pt;width:0.6pt;mso-position-horizontal-relative:page;mso-position-vertical-relative:line;z-index:251817984;mso-width-relative:page;mso-height-relative:page;" fillcolor="#000000" filled="t" stroked="f" coordsize="7620,7620" o:gfxdata="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VdJNtQAAAAEAQAADwAAAAAAAAABACAAAAAiAAAAZHJzL2Rvd25yZXYueG1sUEsBAhQA&#10;FAAAAAgAh07iQAqEx0YvAgAA/wQAAA4AAAAAAAAAAQAgAAAAIwEAAGRycy9lMm9Eb2MueG1sUEsF&#10;BgAAAAAGAAYAWQEAAMQFAAAAAA==&#10;" path="m0,7620l7620,7620,7620,0,0,0,0,7620xe">
                      <v:fill on="t" focussize="0,0"/>
                      <v:stroke on="f" weight="1pt"/>
                      <v:imagedata o:title=""/>
                      <o:lock v:ext="edit" aspectratio="f"/>
                    </v:shape>
                  </w:pict>
                </mc:Fallback>
              </mc:AlternateContent>
            </w:r>
            <w:r w:rsidRPr="00D935B2">
              <w:rPr>
                <w:rFonts w:ascii="Arial" w:hAnsi="Arial" w:cs="Arial"/>
                <w:noProof/>
                <w:sz w:val="20"/>
                <w:szCs w:val="20"/>
              </w:rPr>
              <mc:AlternateContent>
                <mc:Choice Requires="wps">
                  <w:drawing>
                    <wp:anchor distT="0" distB="0" distL="114300" distR="114300" simplePos="0" relativeHeight="251819008" behindDoc="0" locked="0" layoutInCell="1" allowOverlap="1" wp14:anchorId="729F45A8" wp14:editId="63402A27">
                      <wp:simplePos x="0" y="0"/>
                      <wp:positionH relativeFrom="page">
                        <wp:posOffset>41910</wp:posOffset>
                      </wp:positionH>
                      <wp:positionV relativeFrom="line">
                        <wp:posOffset>-12700</wp:posOffset>
                      </wp:positionV>
                      <wp:extent cx="7620" cy="7620"/>
                      <wp:effectExtent l="0" t="0" r="0" b="0"/>
                      <wp:wrapNone/>
                      <wp:docPr id="2005870740" name="Freeform 221"/>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1" o:spid="_x0000_s1026" o:spt="100" style="position:absolute;left:0pt;margin-left:3.3pt;margin-top:-1pt;height:0.6pt;width:0.6pt;mso-position-horizontal-relative:page;mso-position-vertical-relative:line;z-index:251819008;mso-width-relative:page;mso-height-relative:page;" fillcolor="#000000" filled="t" stroked="f" coordsize="7620,7620" o:gfxdata="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hV0k21AAAAAQBAAAPAAAAAAAAAAEAIAAAACIAAABkcnMvZG93bnJldi54bWxQSwEC&#10;FAAUAAAACACHTuJAAQ286jECAAAABQAADgAAAAAAAAABACAAAAAjAQAAZHJzL2Uyb0RvYy54bWxQ&#10;SwUGAAAAAAYABgBZAQAAxgUAAAAA&#10;" path="m0,7620l7620,7620,7620,0,0,0,0,7620xe">
                      <v:fill on="t" focussize="0,0"/>
                      <v:stroke on="f" weight="1pt"/>
                      <v:imagedata o:title=""/>
                      <o:lock v:ext="edit" aspectratio="f"/>
                    </v:shape>
                  </w:pict>
                </mc:Fallback>
              </mc:AlternateContent>
            </w:r>
            <w:r w:rsidRPr="00D935B2">
              <w:rPr>
                <w:rFonts w:ascii="Arial" w:hAnsi="Arial" w:cs="Arial"/>
                <w:noProof/>
                <w:sz w:val="20"/>
                <w:szCs w:val="20"/>
              </w:rPr>
              <mc:AlternateContent>
                <mc:Choice Requires="wps">
                  <w:drawing>
                    <wp:anchor distT="0" distB="0" distL="114300" distR="114300" simplePos="0" relativeHeight="251820032" behindDoc="0" locked="0" layoutInCell="1" allowOverlap="1" wp14:anchorId="2F9DF834" wp14:editId="5A47BB28">
                      <wp:simplePos x="0" y="0"/>
                      <wp:positionH relativeFrom="page">
                        <wp:posOffset>-5715</wp:posOffset>
                      </wp:positionH>
                      <wp:positionV relativeFrom="line">
                        <wp:posOffset>-5715</wp:posOffset>
                      </wp:positionV>
                      <wp:extent cx="6350" cy="6350"/>
                      <wp:effectExtent l="0" t="0" r="0" b="0"/>
                      <wp:wrapNone/>
                      <wp:docPr id="1444984135" name="Freeform 222"/>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2" o:spid="_x0000_s1026" o:spt="100" style="position:absolute;left:0pt;margin-left:-0.45pt;margin-top:-0.45pt;height:0.5pt;width:0.5pt;mso-position-horizontal-relative:page;mso-position-vertical-relative:line;z-index:251820032;mso-width-relative:page;mso-height-relative:page;" fillcolor="#000000" filled="t" stroked="f" coordsize="6096,6096" o:gfxdata="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GzIRgXOAAAAAQEAAA8AAAAAAAAAAQAgAAAAIgAAAGRycy9kb3ducmV2LnhtbFBL&#10;AQIUABQAAAAIAIdO4kBlqu48OQIAAAAFAAAOAAAAAAAAAAEAIAAAAB0BAABkcnMvZTJvRG9jLnht&#10;bFBLBQYAAAAABgAGAFkBAADIBQAAAAA=&#10;" path="m0,6096l6096,6096,6096,0,0,0,0,6096xe">
                      <v:fill on="t" focussize="0,0"/>
                      <v:stroke on="f" weight="1pt"/>
                      <v:imagedata o:title=""/>
                      <o:lock v:ext="edit" aspectratio="f"/>
                    </v:shape>
                  </w:pict>
                </mc:Fallback>
              </mc:AlternateContent>
            </w:r>
            <w:r w:rsidRPr="00D935B2">
              <w:rPr>
                <w:rFonts w:ascii="Arial" w:hAnsi="Arial" w:cs="Arial"/>
                <w:noProof/>
                <w:sz w:val="20"/>
                <w:szCs w:val="20"/>
              </w:rPr>
              <mc:AlternateContent>
                <mc:Choice Requires="wps">
                  <w:drawing>
                    <wp:anchor distT="0" distB="0" distL="114300" distR="114300" simplePos="0" relativeHeight="251821056" behindDoc="0" locked="0" layoutInCell="1" allowOverlap="1" wp14:anchorId="0CE3C653" wp14:editId="193C1AFF">
                      <wp:simplePos x="0" y="0"/>
                      <wp:positionH relativeFrom="page">
                        <wp:posOffset>-5715</wp:posOffset>
                      </wp:positionH>
                      <wp:positionV relativeFrom="line">
                        <wp:posOffset>-5715</wp:posOffset>
                      </wp:positionV>
                      <wp:extent cx="6350" cy="6350"/>
                      <wp:effectExtent l="0" t="0" r="0" b="0"/>
                      <wp:wrapNone/>
                      <wp:docPr id="73349126" name="Freeform 223"/>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3" o:spid="_x0000_s1026" o:spt="100" style="position:absolute;left:0pt;margin-left:-0.45pt;margin-top:-0.45pt;height:0.5pt;width:0.5pt;mso-position-horizontal-relative:page;mso-position-vertical-relative:line;z-index:251821056;mso-width-relative:page;mso-height-relative:page;" fillcolor="#000000" filled="t" stroked="f" coordsize="6096,6096" o:gfxdata="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syEYFzgAAAAEBAAAPAAAAAAAAAAEAIAAAACIAAABkcnMvZG93bnJldi54bWxQSwEC&#10;FAAUAAAACACHTuJAwUz6ozcCAAD+BAAADgAAAAAAAAABACAAAAAdAQAAZHJzL2Uyb0RvYy54bWxQ&#10;SwUGAAAAAAYABgBZAQAAxgUAAAAA&#10;" path="m0,6096l6096,6096,6096,0,0,0,0,6096xe">
                      <v:fill on="t" focussize="0,0"/>
                      <v:stroke on="f" weight="1pt"/>
                      <v:imagedata o:title=""/>
                      <o:lock v:ext="edit" aspectratio="f"/>
                    </v:shape>
                  </w:pict>
                </mc:Fallback>
              </mc:AlternateContent>
            </w:r>
            <w:r w:rsidRPr="00D935B2">
              <w:rPr>
                <w:rFonts w:ascii="Arial" w:hAnsi="Arial" w:cs="Arial"/>
                <w:noProof/>
                <w:sz w:val="20"/>
                <w:szCs w:val="20"/>
              </w:rPr>
              <mc:AlternateContent>
                <mc:Choice Requires="wps">
                  <w:drawing>
                    <wp:anchor distT="0" distB="0" distL="114300" distR="114300" simplePos="0" relativeHeight="251822080" behindDoc="0" locked="0" layoutInCell="1" allowOverlap="1" wp14:anchorId="31E46EFF" wp14:editId="2382F59E">
                      <wp:simplePos x="0" y="0"/>
                      <wp:positionH relativeFrom="page">
                        <wp:posOffset>833120</wp:posOffset>
                      </wp:positionH>
                      <wp:positionV relativeFrom="line">
                        <wp:posOffset>-5715</wp:posOffset>
                      </wp:positionV>
                      <wp:extent cx="6350" cy="6350"/>
                      <wp:effectExtent l="0" t="0" r="0" b="0"/>
                      <wp:wrapNone/>
                      <wp:docPr id="97065081" name="Freeform 224"/>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4" o:spid="_x0000_s1026" o:spt="100" style="position:absolute;left:0pt;margin-left:65.6pt;margin-top:-0.45pt;height:0.5pt;width:0.5pt;mso-position-horizontal-relative:page;mso-position-vertical-relative:line;z-index:251822080;mso-width-relative:page;mso-height-relative:page;" fillcolor="#000000" filled="t" stroked="f" coordsize="6096,6096" o:gfxdata="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fxUKQtEAAAAGAQAADwAAAAAAAAABACAAAAAiAAAAZHJzL2Rvd25yZXYueG1s&#10;UEsBAhQAFAAAAAgAh07iQBPjoHA4AgAA/gQAAA4AAAAAAAAAAQAgAAAAIAEAAGRycy9lMm9Eb2Mu&#10;eG1sUEsFBgAAAAAGAAYAWQEAAMoFAAAAAA==&#10;" path="m0,6096l6096,6096,6096,0,0,0,0,6096xe">
                      <v:fill on="t" focussize="0,0"/>
                      <v:stroke on="f" weight="1pt"/>
                      <v:imagedata o:title=""/>
                      <o:lock v:ext="edit" aspectratio="f"/>
                    </v:shape>
                  </w:pict>
                </mc:Fallback>
              </mc:AlternateContent>
            </w:r>
            <w:r w:rsidRPr="00D935B2">
              <w:rPr>
                <w:rFonts w:ascii="Arial" w:hAnsi="Arial" w:cs="Arial"/>
                <w:noProof/>
                <w:sz w:val="20"/>
                <w:szCs w:val="20"/>
              </w:rPr>
              <mc:AlternateContent>
                <mc:Choice Requires="wps">
                  <w:drawing>
                    <wp:anchor distT="0" distB="0" distL="114300" distR="114300" simplePos="0" relativeHeight="251824128" behindDoc="0" locked="0" layoutInCell="1" allowOverlap="1" wp14:anchorId="0D472E5D" wp14:editId="5AA9FEB3">
                      <wp:simplePos x="0" y="0"/>
                      <wp:positionH relativeFrom="page">
                        <wp:posOffset>39370</wp:posOffset>
                      </wp:positionH>
                      <wp:positionV relativeFrom="line">
                        <wp:posOffset>-33655</wp:posOffset>
                      </wp:positionV>
                      <wp:extent cx="7620" cy="7620"/>
                      <wp:effectExtent l="0" t="0" r="0" b="0"/>
                      <wp:wrapNone/>
                      <wp:docPr id="1434131646" name="Freeform 226"/>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381419E" id="Freeform 226" o:spid="_x0000_s1026" style="position:absolute;margin-left:3.1pt;margin-top:-2.65pt;width:.6pt;height:.6pt;z-index:251824128;visibility:visible;mso-wrap-style:square;mso-wrap-distance-left:9pt;mso-wrap-distance-top:0;mso-wrap-distance-right:9pt;mso-wrap-distance-bottom:0;mso-position-horizontal:absolute;mso-position-horizontal-relative:page;mso-position-vertical:absolute;mso-position-vertical-relative:line;v-text-anchor:top" coordsize="762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" path="m,7620r7620,l7620,,,,,7620xe" fillcolor="black" stroked="f" strokeweight="1pt">
                      <v:path arrowok="t"/>
                      <w10:wrap anchorx="page" anchory="line"/>
                    </v:shape>
                  </w:pict>
                </mc:Fallback>
              </mc:AlternateContent>
            </w:r>
            <w:r w:rsidRPr="00D935B2">
              <w:rPr>
                <w:rFonts w:ascii="Arial" w:hAnsi="Arial" w:cs="Arial"/>
                <w:noProof/>
                <w:sz w:val="20"/>
                <w:szCs w:val="20"/>
              </w:rPr>
              <mc:AlternateContent>
                <mc:Choice Requires="wps">
                  <w:drawing>
                    <wp:anchor distT="0" distB="0" distL="114300" distR="114300" simplePos="0" relativeHeight="251825152" behindDoc="0" locked="0" layoutInCell="1" allowOverlap="1" wp14:anchorId="3575BE00" wp14:editId="0106E77C">
                      <wp:simplePos x="0" y="0"/>
                      <wp:positionH relativeFrom="page">
                        <wp:posOffset>0</wp:posOffset>
                      </wp:positionH>
                      <wp:positionV relativeFrom="line">
                        <wp:posOffset>-26670</wp:posOffset>
                      </wp:positionV>
                      <wp:extent cx="6350" cy="6350"/>
                      <wp:effectExtent l="0" t="0" r="0" b="0"/>
                      <wp:wrapNone/>
                      <wp:docPr id="1606020229" name="Freeform 227"/>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7" o:spid="_x0000_s1026" o:spt="100" style="position:absolute;left:0pt;margin-left:0pt;margin-top:-2.1pt;height:0.5pt;width:0.5pt;mso-position-horizontal-relative:page;mso-position-vertical-relative:line;z-index:251825152;mso-width-relative:page;mso-height-relative:page;" fillcolor="#000000" filled="t" stroked="f" coordsize="6096,6096" o:gfxdata="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I+zkeTSAAAABAEAAA8AAAAAAAAAAQAgAAAAIgAAAGRycy9kb3ducmV2Lnht&#10;bFBLAQIUABQAAAAIAIdO4kCnqXS2OAIAAAAFAAAOAAAAAAAAAAEAIAAAACEBAABkcnMvZTJvRG9j&#10;LnhtbFBLBQYAAAAABgAGAFkBAADLBQAAAAA=&#10;" path="m0,6096l6096,6096,6096,0,0,0,0,6096xe">
                      <v:fill on="t" focussize="0,0"/>
                      <v:stroke on="f" weight="1pt"/>
                      <v:imagedata o:title=""/>
                      <o:lock v:ext="edit" aspectratio="f"/>
                    </v:shape>
                  </w:pict>
                </mc:Fallback>
              </mc:AlternateContent>
            </w:r>
            <w:r w:rsidRPr="00D935B2">
              <w:rPr>
                <w:rFonts w:ascii="Arial" w:hAnsi="Arial" w:cs="Arial"/>
                <w:noProof/>
                <w:sz w:val="20"/>
                <w:szCs w:val="20"/>
              </w:rPr>
              <mc:AlternateContent>
                <mc:Choice Requires="wps">
                  <w:drawing>
                    <wp:anchor distT="0" distB="0" distL="114300" distR="114300" simplePos="0" relativeHeight="251826176" behindDoc="0" locked="0" layoutInCell="1" allowOverlap="1" wp14:anchorId="00EB3F97" wp14:editId="5BF33888">
                      <wp:simplePos x="0" y="0"/>
                      <wp:positionH relativeFrom="page">
                        <wp:posOffset>3089275</wp:posOffset>
                      </wp:positionH>
                      <wp:positionV relativeFrom="line">
                        <wp:posOffset>-26670</wp:posOffset>
                      </wp:positionV>
                      <wp:extent cx="6350" cy="6350"/>
                      <wp:effectExtent l="0" t="0" r="0" b="0"/>
                      <wp:wrapNone/>
                      <wp:docPr id="451121732" name="Freeform 228"/>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8" o:spid="_x0000_s1026" o:spt="100" style="position:absolute;left:0pt;margin-left:243.25pt;margin-top:-2.1pt;height:0.5pt;width:0.5pt;mso-position-horizontal-relative:page;mso-position-vertical-relative:line;z-index:251826176;mso-width-relative:page;mso-height-relative:page;" fillcolor="#000000" filled="t" stroked="f" coordsize="6096,6096" o:gfxdata="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rmpfrYAAAACQEAAA8AAAAAAAAAAQAgAAAAIgAAAGRycy9kb3du&#10;cmV2LnhtbFBLAQIUABQAAAAIAIdO4kAwK+KWOAIAAP8EAAAOAAAAAAAAAAEAIAAAACcBAABkcnMv&#10;ZTJvRG9jLnhtbFBLBQYAAAAABgAGAFkBAADRBQAAAAA=&#10;" path="m0,6096l6096,6096,6096,0,0,0,0,6096xe">
                      <v:fill on="t" focussize="0,0"/>
                      <v:stroke on="f" weight="1pt"/>
                      <v:imagedata o:title=""/>
                      <o:lock v:ext="edit" aspectratio="f"/>
                    </v:shape>
                  </w:pict>
                </mc:Fallback>
              </mc:AlternateContent>
            </w:r>
            <w:r w:rsidRPr="00D935B2">
              <w:rPr>
                <w:rFonts w:ascii="Arial" w:hAnsi="Arial" w:cs="Arial"/>
                <w:noProof/>
                <w:sz w:val="20"/>
                <w:szCs w:val="20"/>
              </w:rPr>
              <mc:AlternateContent>
                <mc:Choice Requires="wps">
                  <w:drawing>
                    <wp:anchor distT="0" distB="0" distL="114300" distR="114300" simplePos="0" relativeHeight="251827200" behindDoc="0" locked="0" layoutInCell="1" allowOverlap="1" wp14:anchorId="1CCC92FC" wp14:editId="6F2F830B">
                      <wp:simplePos x="0" y="0"/>
                      <wp:positionH relativeFrom="page">
                        <wp:posOffset>3089275</wp:posOffset>
                      </wp:positionH>
                      <wp:positionV relativeFrom="line">
                        <wp:posOffset>-26670</wp:posOffset>
                      </wp:positionV>
                      <wp:extent cx="6350" cy="6350"/>
                      <wp:effectExtent l="0" t="0" r="0" b="0"/>
                      <wp:wrapNone/>
                      <wp:docPr id="1684268248" name="Freeform 229"/>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9" o:spid="_x0000_s1026" o:spt="100" style="position:absolute;left:0pt;margin-left:243.25pt;margin-top:-2.1pt;height:0.5pt;width:0.5pt;mso-position-horizontal-relative:page;mso-position-vertical-relative:line;z-index:251827200;mso-width-relative:page;mso-height-relative:page;" fillcolor="#000000" filled="t" stroked="f" coordsize="6096,6096" o:gfxdata="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a5qX62AAAAAkBAAAPAAAAAAAAAAEAIAAAACIAAABkcnMvZG93&#10;bnJldi54bWxQSwECFAAUAAAACACHTuJAY1Eh8jkCAAAABQAADgAAAAAAAAABACAAAAAnAQAAZHJz&#10;L2Uyb0RvYy54bWxQSwUGAAAAAAYABgBZAQAA0gUAAAAA&#10;" path="m0,6096l6096,6096,6096,0,0,0,0,6096xe">
                      <v:fill on="t" focussize="0,0"/>
                      <v:stroke on="f" weight="1pt"/>
                      <v:imagedata o:title=""/>
                      <o:lock v:ext="edit" aspectratio="f"/>
                    </v:shape>
                  </w:pict>
                </mc:Fallback>
              </mc:AlternateContent>
            </w:r>
            <w:r w:rsidRPr="00D935B2">
              <w:rPr>
                <w:rFonts w:ascii="Arial" w:hAnsi="Arial" w:cs="Arial"/>
                <w:noProof/>
                <w:sz w:val="20"/>
                <w:szCs w:val="20"/>
              </w:rPr>
              <mc:AlternateContent>
                <mc:Choice Requires="wps">
                  <w:drawing>
                    <wp:anchor distT="0" distB="0" distL="114300" distR="114300" simplePos="0" relativeHeight="251813888" behindDoc="0" locked="0" layoutInCell="1" allowOverlap="1" wp14:anchorId="0CC3315D" wp14:editId="374973B5">
                      <wp:simplePos x="0" y="0"/>
                      <wp:positionH relativeFrom="page">
                        <wp:posOffset>39370</wp:posOffset>
                      </wp:positionH>
                      <wp:positionV relativeFrom="line">
                        <wp:posOffset>-33655</wp:posOffset>
                      </wp:positionV>
                      <wp:extent cx="7620" cy="7620"/>
                      <wp:effectExtent l="0" t="0" r="0" b="0"/>
                      <wp:wrapNone/>
                      <wp:docPr id="642020996" name="Freeform 226"/>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6" o:spid="_x0000_s1026" o:spt="100" style="position:absolute;left:0pt;margin-left:3.1pt;margin-top:-2.65pt;height:0.6pt;width:0.6pt;mso-position-horizontal-relative:page;mso-position-vertical-relative:line;z-index:251813888;mso-width-relative:page;mso-height-relative:page;" fillcolor="#000000" filled="t" stroked="f" coordsize="7620,7620" o:gfxdata="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E2vFZnWAAAABQEAAA8AAAAAAAAAAQAgAAAAIgAAAGRycy9kb3ducmV2LnhtbFBL&#10;AQIUABQAAAAIAIdO4kDyCHyjMQIAAP8EAAAOAAAAAAAAAAEAIAAAACUBAABkcnMvZTJvRG9jLnht&#10;bFBLBQYAAAAABgAGAFkBAADIBQAAAAA=&#10;" path="m0,7620l7620,7620,7620,0,0,0,0,7620xe">
                      <v:fill on="t" focussize="0,0"/>
                      <v:stroke on="f" weight="1pt"/>
                      <v:imagedata o:title=""/>
                      <o:lock v:ext="edit" aspectratio="f"/>
                    </v:shape>
                  </w:pict>
                </mc:Fallback>
              </mc:AlternateContent>
            </w:r>
            <w:r w:rsidRPr="00D935B2">
              <w:rPr>
                <w:rFonts w:ascii="Arial" w:hAnsi="Arial" w:cs="Arial"/>
                <w:noProof/>
                <w:sz w:val="20"/>
                <w:szCs w:val="20"/>
              </w:rPr>
              <mc:AlternateContent>
                <mc:Choice Requires="wps">
                  <w:drawing>
                    <wp:anchor distT="0" distB="0" distL="114300" distR="114300" simplePos="0" relativeHeight="251814912" behindDoc="0" locked="0" layoutInCell="1" allowOverlap="1" wp14:anchorId="17E8C611" wp14:editId="58032F73">
                      <wp:simplePos x="0" y="0"/>
                      <wp:positionH relativeFrom="page">
                        <wp:posOffset>0</wp:posOffset>
                      </wp:positionH>
                      <wp:positionV relativeFrom="line">
                        <wp:posOffset>-26670</wp:posOffset>
                      </wp:positionV>
                      <wp:extent cx="6350" cy="6350"/>
                      <wp:effectExtent l="0" t="0" r="0" b="0"/>
                      <wp:wrapNone/>
                      <wp:docPr id="1140422349" name="Freeform 22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7" o:spid="_x0000_s1026" o:spt="100" style="position:absolute;left:0pt;margin-left:0pt;margin-top:-2.1pt;height:0.5pt;width:0.5pt;mso-position-horizontal-relative:page;mso-position-vertical-relative:line;z-index:251814912;mso-width-relative:page;mso-height-relative:page;" fillcolor="#000000" filled="t" stroked="f" coordsize="6096,6096" o:gfxdata="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Ps5Hk0gAAAAQBAAAPAAAAAAAAAAEAIAAAACIAAABkcnMvZG93bnJldi54bWxQSwEC&#10;FAAUAAAACACHTuJAIpSFSzMCAAAABQAADgAAAAAAAAABACAAAAAhAQAAZHJzL2Uyb0RvYy54bWxQ&#10;SwUGAAAAAAYABgBZAQAAxgUAAAAA&#10;" path="m0,6096l6096,6096,6096,0,0,0,0,6096xe">
                      <v:fill on="t" focussize="0,0"/>
                      <v:stroke on="f" weight="1pt"/>
                      <v:imagedata o:title=""/>
                      <o:lock v:ext="edit" aspectratio="f"/>
                    </v:shape>
                  </w:pict>
                </mc:Fallback>
              </mc:AlternateContent>
            </w:r>
            <w:r w:rsidRPr="00D935B2">
              <w:rPr>
                <w:rFonts w:ascii="Arial" w:hAnsi="Arial" w:cs="Arial"/>
                <w:noProof/>
                <w:sz w:val="20"/>
                <w:szCs w:val="20"/>
              </w:rPr>
              <mc:AlternateContent>
                <mc:Choice Requires="wps">
                  <w:drawing>
                    <wp:anchor distT="0" distB="0" distL="114300" distR="114300" simplePos="0" relativeHeight="251815936" behindDoc="0" locked="0" layoutInCell="1" allowOverlap="1" wp14:anchorId="0D402E3D" wp14:editId="723A9D5E">
                      <wp:simplePos x="0" y="0"/>
                      <wp:positionH relativeFrom="page">
                        <wp:posOffset>3089275</wp:posOffset>
                      </wp:positionH>
                      <wp:positionV relativeFrom="line">
                        <wp:posOffset>-26670</wp:posOffset>
                      </wp:positionV>
                      <wp:extent cx="6350" cy="6350"/>
                      <wp:effectExtent l="0" t="0" r="0" b="0"/>
                      <wp:wrapNone/>
                      <wp:docPr id="1320448012" name="Freeform 22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8" o:spid="_x0000_s1026" o:spt="100" style="position:absolute;left:0pt;margin-left:243.25pt;margin-top:-2.1pt;height:0.5pt;width:0.5pt;mso-position-horizontal-relative:page;mso-position-vertical-relative:line;z-index:251815936;mso-width-relative:page;mso-height-relative:page;" fillcolor="#000000" filled="t" stroked="f" coordsize="6096,6096" o:gfxdata="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a5qX62AAAAAkBAAAPAAAAAAAAAAEAIAAAACIAAABkcnMvZG93bnJldi54&#10;bWxQSwECFAAUAAAACACHTuJAr/qVJDMCAAAABQAADgAAAAAAAAABACAAAAAnAQAAZHJzL2Uyb0Rv&#10;Yy54bWxQSwUGAAAAAAYABgBZAQAAzAUAAAAA&#10;" path="m0,6096l6096,6096,6096,0,0,0,0,6096xe">
                      <v:fill on="t" focussize="0,0"/>
                      <v:stroke on="f" weight="1pt"/>
                      <v:imagedata o:title=""/>
                      <o:lock v:ext="edit" aspectratio="f"/>
                    </v:shape>
                  </w:pict>
                </mc:Fallback>
              </mc:AlternateContent>
            </w:r>
            <w:r w:rsidRPr="00D935B2">
              <w:rPr>
                <w:rFonts w:ascii="Arial" w:hAnsi="Arial" w:cs="Arial"/>
                <w:noProof/>
                <w:sz w:val="20"/>
                <w:szCs w:val="20"/>
              </w:rPr>
              <mc:AlternateContent>
                <mc:Choice Requires="wps">
                  <w:drawing>
                    <wp:anchor distT="0" distB="0" distL="114300" distR="114300" simplePos="0" relativeHeight="251816960" behindDoc="0" locked="0" layoutInCell="1" allowOverlap="1" wp14:anchorId="4DB41CBA" wp14:editId="11BEF5E6">
                      <wp:simplePos x="0" y="0"/>
                      <wp:positionH relativeFrom="page">
                        <wp:posOffset>3089275</wp:posOffset>
                      </wp:positionH>
                      <wp:positionV relativeFrom="line">
                        <wp:posOffset>-26670</wp:posOffset>
                      </wp:positionV>
                      <wp:extent cx="6350" cy="6350"/>
                      <wp:effectExtent l="0" t="0" r="0" b="0"/>
                      <wp:wrapNone/>
                      <wp:docPr id="1734652759" name="Freeform 22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9" o:spid="_x0000_s1026" o:spt="100" style="position:absolute;left:0pt;margin-left:243.25pt;margin-top:-2.1pt;height:0.5pt;width:0.5pt;mso-position-horizontal-relative:page;mso-position-vertical-relative:line;z-index:251816960;mso-width-relative:page;mso-height-relative:page;" fillcolor="#000000" filled="t" stroked="f" coordsize="6096,6096" o:gfxdata="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a5qX62AAAAAkBAAAPAAAAAAAAAAEAIAAAACIAAABkcnMvZG93bnJldi54&#10;bWxQSwECFAAUAAAACACHTuJA5TosNjMCAAAABQAADgAAAAAAAAABACAAAAAnAQAAZHJzL2Uyb0Rv&#10;Yy54bWxQSwUGAAAAAAYABgBZAQAAzAUAAAAA&#10;" path="m0,6096l6096,6096,6096,0,0,0,0,6096xe">
                      <v:fill on="t" focussize="0,0"/>
                      <v:stroke on="f" weight="1pt"/>
                      <v:imagedata o:title=""/>
                      <o:lock v:ext="edit" aspectratio="f"/>
                    </v:shape>
                  </w:pict>
                </mc:Fallback>
              </mc:AlternateContent>
            </w:r>
            <w:r w:rsidRPr="00D935B2">
              <w:rPr>
                <w:rFonts w:ascii="Arial" w:hAnsi="Arial" w:cs="Arial"/>
                <w:color w:val="000000"/>
                <w:sz w:val="20"/>
                <w:szCs w:val="20"/>
                <w:lang w:val="fr-FR"/>
              </w:rPr>
              <w:t>L'installation et le repliement de chantier.</w:t>
            </w:r>
          </w:p>
          <w:p w14:paraId="06840A6C" w14:textId="77777777" w:rsidR="0069002E"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00000"/>
                <w:sz w:val="20"/>
                <w:szCs w:val="20"/>
                <w:lang w:val="fr-FR"/>
              </w:rPr>
              <w:t>L'élaboration du dossier d'exécution et du Dossier des Ouvrages Exécutés (DOE)</w:t>
            </w:r>
          </w:p>
          <w:p w14:paraId="7E403FD5" w14:textId="77777777" w:rsidR="003D5964" w:rsidRPr="003D5964" w:rsidRDefault="00000000" w:rsidP="003D5964">
            <w:pPr>
              <w:pStyle w:val="Paragraphedeliste"/>
              <w:numPr>
                <w:ilvl w:val="0"/>
                <w:numId w:val="1"/>
              </w:numPr>
              <w:spacing w:line="276" w:lineRule="auto"/>
              <w:ind w:hanging="360"/>
              <w:jc w:val="both"/>
              <w:rPr>
                <w:rFonts w:ascii="Arial" w:hAnsi="Arial" w:cs="Arial"/>
                <w:color w:val="010302"/>
                <w:sz w:val="20"/>
                <w:szCs w:val="20"/>
                <w:lang w:val="fr-FR"/>
              </w:rPr>
            </w:pPr>
            <w:r w:rsidRPr="003D5964">
              <w:rPr>
                <w:rFonts w:ascii="Arial" w:hAnsi="Arial" w:cs="Arial"/>
                <w:color w:val="000000"/>
                <w:sz w:val="20"/>
                <w:szCs w:val="20"/>
                <w:lang w:val="fr-FR"/>
              </w:rPr>
              <w:t>La mise hors tension du réseau avant la dépose</w:t>
            </w:r>
            <w:r w:rsidR="003D5964">
              <w:rPr>
                <w:rFonts w:ascii="Arial" w:hAnsi="Arial" w:cs="Arial"/>
                <w:color w:val="000000"/>
                <w:sz w:val="20"/>
                <w:szCs w:val="20"/>
                <w:lang w:val="fr-FR"/>
              </w:rPr>
              <w:t xml:space="preserve"> les démolitions</w:t>
            </w:r>
          </w:p>
          <w:p w14:paraId="4C88CEF5" w14:textId="17839D4F" w:rsidR="0069002E" w:rsidRPr="003D5964" w:rsidRDefault="003D5964" w:rsidP="003D5964">
            <w:pPr>
              <w:pStyle w:val="Paragraphedeliste"/>
              <w:numPr>
                <w:ilvl w:val="0"/>
                <w:numId w:val="1"/>
              </w:numPr>
              <w:spacing w:line="276" w:lineRule="auto"/>
              <w:ind w:hanging="360"/>
              <w:jc w:val="both"/>
              <w:rPr>
                <w:rFonts w:ascii="Arial" w:hAnsi="Arial" w:cs="Arial"/>
                <w:color w:val="010302"/>
                <w:sz w:val="20"/>
                <w:szCs w:val="20"/>
                <w:lang w:val="fr-FR"/>
              </w:rPr>
            </w:pPr>
            <w:r>
              <w:rPr>
                <w:rFonts w:ascii="Arial" w:hAnsi="Arial" w:cs="Arial"/>
                <w:color w:val="000000"/>
                <w:sz w:val="20"/>
                <w:szCs w:val="20"/>
                <w:lang w:val="fr-YT"/>
              </w:rPr>
              <w:t>D</w:t>
            </w:r>
            <w:r w:rsidRPr="003D5964">
              <w:rPr>
                <w:rFonts w:ascii="Arial" w:hAnsi="Arial" w:cs="Arial"/>
                <w:color w:val="000000"/>
                <w:sz w:val="20"/>
                <w:szCs w:val="20"/>
                <w:lang w:val="fr-YT"/>
              </w:rPr>
              <w:t xml:space="preserve">émolition et </w:t>
            </w:r>
            <w:r w:rsidRPr="003D5964">
              <w:rPr>
                <w:rFonts w:ascii="Arial" w:hAnsi="Arial" w:cs="Arial"/>
                <w:color w:val="000000"/>
                <w:sz w:val="20"/>
                <w:szCs w:val="20"/>
                <w:lang w:val="fr-YT"/>
              </w:rPr>
              <w:t>dépose</w:t>
            </w:r>
            <w:r w:rsidRPr="003D5964">
              <w:rPr>
                <w:rFonts w:ascii="Arial" w:hAnsi="Arial" w:cs="Arial"/>
                <w:color w:val="000000"/>
                <w:sz w:val="20"/>
                <w:szCs w:val="20"/>
                <w:lang w:val="fr-YT"/>
              </w:rPr>
              <w:t xml:space="preserve"> avec </w:t>
            </w:r>
            <w:r w:rsidRPr="003D5964">
              <w:rPr>
                <w:rFonts w:ascii="Arial" w:hAnsi="Arial" w:cs="Arial"/>
                <w:color w:val="000000"/>
                <w:sz w:val="20"/>
                <w:szCs w:val="20"/>
                <w:lang w:val="fr-YT"/>
              </w:rPr>
              <w:t>évacuation</w:t>
            </w:r>
            <w:r w:rsidRPr="003D5964">
              <w:rPr>
                <w:rFonts w:ascii="Arial" w:hAnsi="Arial" w:cs="Arial"/>
                <w:color w:val="000000"/>
                <w:sz w:val="20"/>
                <w:szCs w:val="20"/>
                <w:lang w:val="fr-YT"/>
              </w:rPr>
              <w:t xml:space="preserve"> de</w:t>
            </w:r>
            <w:r>
              <w:rPr>
                <w:rFonts w:ascii="Arial" w:hAnsi="Arial" w:cs="Arial"/>
                <w:color w:val="000000"/>
                <w:sz w:val="20"/>
                <w:szCs w:val="20"/>
                <w:lang w:val="fr-YT"/>
              </w:rPr>
              <w:t xml:space="preserve"> </w:t>
            </w:r>
            <w:r w:rsidRPr="003D5964">
              <w:rPr>
                <w:rFonts w:ascii="Arial" w:hAnsi="Arial" w:cs="Arial"/>
                <w:color w:val="000000"/>
                <w:sz w:val="20"/>
                <w:szCs w:val="20"/>
                <w:lang w:val="fr-YT"/>
              </w:rPr>
              <w:t xml:space="preserve">produit de </w:t>
            </w:r>
            <w:r w:rsidRPr="003D5964">
              <w:rPr>
                <w:rFonts w:ascii="Arial" w:hAnsi="Arial" w:cs="Arial"/>
                <w:color w:val="000000"/>
                <w:sz w:val="20"/>
                <w:szCs w:val="20"/>
                <w:lang w:val="fr-YT"/>
              </w:rPr>
              <w:t>dépose</w:t>
            </w:r>
            <w:r w:rsidRPr="003D5964">
              <w:rPr>
                <w:rFonts w:ascii="Arial" w:hAnsi="Arial" w:cs="Arial"/>
                <w:color w:val="000000"/>
                <w:sz w:val="20"/>
                <w:szCs w:val="20"/>
                <w:lang w:val="fr-YT"/>
              </w:rPr>
              <w:t xml:space="preserve"> et démolition</w:t>
            </w:r>
            <w:r>
              <w:rPr>
                <w:rFonts w:ascii="Arial" w:hAnsi="Arial" w:cs="Arial"/>
                <w:color w:val="000000"/>
                <w:sz w:val="20"/>
                <w:szCs w:val="20"/>
                <w:lang w:val="fr-YT"/>
              </w:rPr>
              <w:t xml:space="preserve"> </w:t>
            </w:r>
            <w:r w:rsidR="00EE2148">
              <w:rPr>
                <w:rFonts w:ascii="Arial" w:hAnsi="Arial" w:cs="Arial"/>
                <w:color w:val="000000"/>
                <w:sz w:val="20"/>
                <w:szCs w:val="20"/>
                <w:lang w:val="fr-YT"/>
              </w:rPr>
              <w:t>des équipements</w:t>
            </w:r>
            <w:r>
              <w:rPr>
                <w:rFonts w:ascii="Arial" w:hAnsi="Arial" w:cs="Arial"/>
                <w:color w:val="000000"/>
                <w:sz w:val="20"/>
                <w:szCs w:val="20"/>
                <w:lang w:val="fr-YT"/>
              </w:rPr>
              <w:t xml:space="preserve"> électrique. </w:t>
            </w:r>
          </w:p>
          <w:p w14:paraId="522CF101" w14:textId="77777777" w:rsidR="0069002E"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00000"/>
                <w:sz w:val="20"/>
                <w:szCs w:val="20"/>
                <w:lang w:val="fr-FR"/>
              </w:rPr>
              <w:t>La pose et la fourniture des tableaux électriques sous serrure dans les salles de classe, y compris disjoncteurs et toutes sujétions.</w:t>
            </w:r>
          </w:p>
          <w:p w14:paraId="7A35F358" w14:textId="77777777" w:rsidR="0069002E"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00000"/>
                <w:sz w:val="20"/>
                <w:szCs w:val="20"/>
                <w:lang w:val="fr-FR"/>
              </w:rPr>
              <w:t>L'installation de prises courant étanches (16A+T).</w:t>
            </w:r>
          </w:p>
          <w:p w14:paraId="1726B07F" w14:textId="77777777" w:rsidR="0069002E"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00000"/>
                <w:sz w:val="20"/>
                <w:szCs w:val="20"/>
                <w:lang w:val="fr-FR"/>
              </w:rPr>
              <w:t>La pose de prises RJ45.</w:t>
            </w:r>
          </w:p>
          <w:p w14:paraId="6A77E9AE" w14:textId="77777777" w:rsidR="0069002E"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00000"/>
                <w:sz w:val="20"/>
                <w:szCs w:val="20"/>
                <w:lang w:val="fr-FR"/>
              </w:rPr>
              <w:t>L'installation de brasseurs d'air avec commande.</w:t>
            </w:r>
          </w:p>
          <w:p w14:paraId="38700AE6" w14:textId="4C1F5CF8" w:rsidR="0069002E"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00000"/>
                <w:sz w:val="20"/>
                <w:szCs w:val="20"/>
                <w:lang w:val="fr-FR"/>
              </w:rPr>
              <w:t xml:space="preserve">La pose d'interrupteurs simple allumage type </w:t>
            </w:r>
            <w:r w:rsidR="00282B92" w:rsidRPr="00D935B2">
              <w:rPr>
                <w:rFonts w:ascii="Arial" w:hAnsi="Arial" w:cs="Arial"/>
                <w:color w:val="000000"/>
                <w:sz w:val="20"/>
                <w:szCs w:val="20"/>
                <w:lang w:val="fr-FR"/>
              </w:rPr>
              <w:t>mosaïque</w:t>
            </w:r>
          </w:p>
          <w:p w14:paraId="186E6287" w14:textId="77777777" w:rsidR="0069002E"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00000"/>
                <w:sz w:val="20"/>
                <w:szCs w:val="20"/>
                <w:lang w:val="fr-FR"/>
              </w:rPr>
              <w:t>La fourniture et la pose de luminaires type dalle LED 600x600.</w:t>
            </w:r>
          </w:p>
          <w:p w14:paraId="1A02BAAD" w14:textId="77777777" w:rsidR="0069002E"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00000"/>
                <w:sz w:val="20"/>
                <w:szCs w:val="20"/>
                <w:lang w:val="fr-FR"/>
              </w:rPr>
              <w:t>La mise en place d'attentes électriques pour les vidéoprojecteurs au plafond.</w:t>
            </w:r>
          </w:p>
          <w:p w14:paraId="09001D0A" w14:textId="77777777" w:rsidR="00D935B2"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00000"/>
                <w:sz w:val="20"/>
                <w:szCs w:val="20"/>
                <w:lang w:val="fr-FR"/>
              </w:rPr>
              <w:t>La pose et la fourniture d'une liaison HDMI depuis les vidéoprojecteurs, y compris prises murales.</w:t>
            </w:r>
          </w:p>
          <w:p w14:paraId="2F208DBB" w14:textId="3DAF4BEA" w:rsidR="00B768C1" w:rsidRPr="00D935B2" w:rsidRDefault="00000000" w:rsidP="007F21CB">
            <w:pPr>
              <w:pStyle w:val="Paragraphedeliste"/>
              <w:numPr>
                <w:ilvl w:val="0"/>
                <w:numId w:val="1"/>
              </w:numPr>
              <w:spacing w:line="276" w:lineRule="auto"/>
              <w:ind w:hanging="360"/>
              <w:jc w:val="both"/>
              <w:rPr>
                <w:rFonts w:ascii="Arial" w:hAnsi="Arial" w:cs="Arial"/>
                <w:color w:val="010302"/>
                <w:sz w:val="20"/>
                <w:szCs w:val="20"/>
                <w:lang w:val="fr-FR"/>
              </w:rPr>
            </w:pPr>
            <w:r w:rsidRPr="00D935B2">
              <w:rPr>
                <w:rFonts w:ascii="Arial" w:hAnsi="Arial" w:cs="Arial"/>
                <w:color w:val="000000"/>
                <w:sz w:val="20"/>
                <w:szCs w:val="20"/>
                <w:lang w:val="fr-FR"/>
              </w:rPr>
              <w:t>L'installation de BAES d'évacuation LED 1H SATI.</w:t>
            </w:r>
          </w:p>
          <w:p w14:paraId="0EE9FE54" w14:textId="77777777" w:rsidR="00B768C1" w:rsidRPr="00D935B2" w:rsidRDefault="00000000" w:rsidP="007F21CB">
            <w:pPr>
              <w:pStyle w:val="Paragraphedeliste"/>
              <w:spacing w:line="276" w:lineRule="auto"/>
              <w:jc w:val="both"/>
              <w:rPr>
                <w:rFonts w:ascii="Arial" w:hAnsi="Arial" w:cs="Arial"/>
                <w:color w:val="010302"/>
                <w:lang w:val="fr-FR"/>
              </w:rPr>
            </w:pPr>
            <w:r w:rsidRPr="00D935B2">
              <w:rPr>
                <w:rFonts w:ascii="Arial" w:hAnsi="Arial" w:cs="Arial"/>
                <w:noProof/>
              </w:rPr>
              <mc:AlternateContent>
                <mc:Choice Requires="wps">
                  <w:drawing>
                    <wp:anchor distT="0" distB="0" distL="114300" distR="114300" simplePos="0" relativeHeight="251803648" behindDoc="0" locked="0" layoutInCell="1" allowOverlap="1" wp14:anchorId="65EC225D" wp14:editId="2EEF3143">
                      <wp:simplePos x="0" y="0"/>
                      <wp:positionH relativeFrom="page">
                        <wp:posOffset>41910</wp:posOffset>
                      </wp:positionH>
                      <wp:positionV relativeFrom="line">
                        <wp:posOffset>-12700</wp:posOffset>
                      </wp:positionV>
                      <wp:extent cx="7620" cy="7620"/>
                      <wp:effectExtent l="0" t="0" r="0" b="0"/>
                      <wp:wrapNone/>
                      <wp:docPr id="22" name="Freeform 220"/>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0" o:spid="_x0000_s1026" o:spt="100" style="position:absolute;left:0pt;margin-left:3.3pt;margin-top:-1pt;height:0.6pt;width:0.6pt;mso-position-horizontal-relative:page;mso-position-vertical-relative:line;z-index:251803648;mso-width-relative:page;mso-height-relative:page;" fillcolor="#000000" filled="t" stroked="f" coordsize="7620,7620" o:gfxdata="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KFX&#10;STbUAAAABAEAAA8AAAAAAAAAAQAgAAAAIgAAAGRycy9kb3ducmV2LnhtbFBLAQIUABQAAAAIAIdO&#10;4kCG32pgJwIAAPgEAAAOAAAAAAAAAAEAIAAAACMBAABkcnMvZTJvRG9jLnhtbFBLBQYAAAAABgAG&#10;AFkBAAC8BQAAAAA=&#10;" path="m0,7620l7620,7620,7620,0,0,0,0,7620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804672" behindDoc="0" locked="0" layoutInCell="1" allowOverlap="1" wp14:anchorId="2941AB43" wp14:editId="5753ED99">
                      <wp:simplePos x="0" y="0"/>
                      <wp:positionH relativeFrom="page">
                        <wp:posOffset>41910</wp:posOffset>
                      </wp:positionH>
                      <wp:positionV relativeFrom="line">
                        <wp:posOffset>-12700</wp:posOffset>
                      </wp:positionV>
                      <wp:extent cx="7620" cy="7620"/>
                      <wp:effectExtent l="0" t="0" r="0" b="0"/>
                      <wp:wrapNone/>
                      <wp:docPr id="23" name="Freeform 221"/>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1" o:spid="_x0000_s1026" o:spt="100" style="position:absolute;left:0pt;margin-left:3.3pt;margin-top:-1pt;height:0.6pt;width:0.6pt;mso-position-horizontal-relative:page;mso-position-vertical-relative:line;z-index:251804672;mso-width-relative:page;mso-height-relative:page;" fillcolor="#000000" filled="t" stroked="f" coordsize="7620,7620" o:gfxdata="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FXSTbUAAAABAEAAA8AAAAAAAAAAQAgAAAAIgAAAGRycy9kb3ducmV2LnhtbFBLAQIUABQAAAAI&#10;AIdO4kAgnRoSKgIAAPgEAAAOAAAAAAAAAAEAIAAAACMBAABkcnMvZTJvRG9jLnhtbFBLBQYAAAAA&#10;BgAGAFkBAAC/BQAAAAA=&#10;" path="m0,7620l7620,7620,7620,0,0,0,0,7620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805696" behindDoc="0" locked="0" layoutInCell="1" allowOverlap="1" wp14:anchorId="49CEF2A1" wp14:editId="233EE17B">
                      <wp:simplePos x="0" y="0"/>
                      <wp:positionH relativeFrom="page">
                        <wp:posOffset>-5715</wp:posOffset>
                      </wp:positionH>
                      <wp:positionV relativeFrom="line">
                        <wp:posOffset>-5715</wp:posOffset>
                      </wp:positionV>
                      <wp:extent cx="6350" cy="6350"/>
                      <wp:effectExtent l="0" t="0" r="0" b="0"/>
                      <wp:wrapNone/>
                      <wp:docPr id="24" name="Freeform 222"/>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2" o:spid="_x0000_s1026" o:spt="100" style="position:absolute;left:0pt;margin-left:-0.45pt;margin-top:-0.45pt;height:0.5pt;width:0.5pt;mso-position-horizontal-relative:page;mso-position-vertical-relative:line;z-index:251805696;mso-width-relative:page;mso-height-relative:page;" fillcolor="#000000" filled="t" stroked="f" coordsize="6096,6096" o:gfxdata="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syEYFzgAAAAEBAAAPAAAAAAAAAAEAIAAAACIAAABkcnMvZG93bnJldi54bWxQSwECFAAUAAAA&#10;CACHTuJAcuJ87TECAAD4BAAADgAAAAAAAAABACAAAAAdAQAAZHJzL2Uyb0RvYy54bWxQSwUGAAAA&#10;AAYABgBZAQAAwAU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806720" behindDoc="0" locked="0" layoutInCell="1" allowOverlap="1" wp14:anchorId="3E5D011A" wp14:editId="11001EFC">
                      <wp:simplePos x="0" y="0"/>
                      <wp:positionH relativeFrom="page">
                        <wp:posOffset>-5715</wp:posOffset>
                      </wp:positionH>
                      <wp:positionV relativeFrom="line">
                        <wp:posOffset>-5715</wp:posOffset>
                      </wp:positionV>
                      <wp:extent cx="6350" cy="6350"/>
                      <wp:effectExtent l="0" t="0" r="0" b="0"/>
                      <wp:wrapNone/>
                      <wp:docPr id="25" name="Freeform 223"/>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3" o:spid="_x0000_s1026" o:spt="100" style="position:absolute;left:0pt;margin-left:-0.45pt;margin-top:-0.45pt;height:0.5pt;width:0.5pt;mso-position-horizontal-relative:page;mso-position-vertical-relative:line;z-index:251806720;mso-width-relative:page;mso-height-relative:page;" fillcolor="#000000" filled="t" stroked="f" coordsize="6096,6096" o:gfxdata="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syEYFzgAAAAEBAAAPAAAAAAAAAAEAIAAAACIAAABkcnMvZG93bnJldi54bWxQSwECFAAUAAAA&#10;CACHTuJA1KAMnzECAAD4BAAADgAAAAAAAAABACAAAAAdAQAAZHJzL2Uyb0RvYy54bWxQSwUGAAAA&#10;AAYABgBZAQAAwAU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807744" behindDoc="0" locked="0" layoutInCell="1" allowOverlap="1" wp14:anchorId="4CB16989" wp14:editId="4D2A8B41">
                      <wp:simplePos x="0" y="0"/>
                      <wp:positionH relativeFrom="page">
                        <wp:posOffset>833120</wp:posOffset>
                      </wp:positionH>
                      <wp:positionV relativeFrom="line">
                        <wp:posOffset>-5715</wp:posOffset>
                      </wp:positionV>
                      <wp:extent cx="6350" cy="6350"/>
                      <wp:effectExtent l="0" t="0" r="0" b="0"/>
                      <wp:wrapNone/>
                      <wp:docPr id="26" name="Freeform 224"/>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4" o:spid="_x0000_s1026" o:spt="100" style="position:absolute;left:0pt;margin-left:65.6pt;margin-top:-0.45pt;height:0.5pt;width:0.5pt;mso-position-horizontal-relative:page;mso-position-vertical-relative:line;z-index:251807744;mso-width-relative:page;mso-height-relative:page;" fillcolor="#000000" filled="t" stroked="f" coordsize="6096,6096" o:gfxdata="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FQpC0QAAAAYBAAAPAAAAAAAAAAEAIAAAACIAAABkcnMvZG93bnJldi54bWxQSwECFAAU&#10;AAAACACHTuJANXOTczECAAD4BAAADgAAAAAAAAABACAAAAAgAQAAZHJzL2Uyb0RvYy54bWxQSwUG&#10;AAAAAAYABgBZAQAAwwU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808768" behindDoc="0" locked="0" layoutInCell="1" allowOverlap="1" wp14:anchorId="742D1853" wp14:editId="010B0E95">
                      <wp:simplePos x="0" y="0"/>
                      <wp:positionH relativeFrom="page">
                        <wp:posOffset>49530</wp:posOffset>
                      </wp:positionH>
                      <wp:positionV relativeFrom="line">
                        <wp:posOffset>-12700</wp:posOffset>
                      </wp:positionV>
                      <wp:extent cx="7620" cy="7620"/>
                      <wp:effectExtent l="0" t="0" r="0" b="0"/>
                      <wp:wrapNone/>
                      <wp:docPr id="27" name="Freeform 225"/>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5" o:spid="_x0000_s1026" o:spt="100" style="position:absolute;left:0pt;margin-left:3.9pt;margin-top:-1pt;height:0.6pt;width:0.6pt;mso-position-horizontal-relative:page;mso-position-vertical-relative:line;z-index:251808768;mso-width-relative:page;mso-height-relative:page;" fillcolor="#000000" filled="t" stroked="f" coordsize="7620,7620" o:gfxdata="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3gBiM1QAAAAQBAAAPAAAAAAAAAAEAIAAAACIAAABkcnMvZG93bnJldi54bWxQSwECFAAUAAAA&#10;CACHTuJA+ZGqACoCAAD4BAAADgAAAAAAAAABACAAAAAkAQAAZHJzL2Uyb0RvYy54bWxQSwUGAAAA&#10;AAYABgBZAQAAwAUAAAAA&#10;" path="m0,7620l7620,7620,7620,0,0,0,0,7620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809792" behindDoc="0" locked="0" layoutInCell="1" allowOverlap="1" wp14:anchorId="203B294C" wp14:editId="18AC00CF">
                      <wp:simplePos x="0" y="0"/>
                      <wp:positionH relativeFrom="page">
                        <wp:posOffset>39370</wp:posOffset>
                      </wp:positionH>
                      <wp:positionV relativeFrom="line">
                        <wp:posOffset>-33655</wp:posOffset>
                      </wp:positionV>
                      <wp:extent cx="7620" cy="7620"/>
                      <wp:effectExtent l="0" t="0" r="0" b="0"/>
                      <wp:wrapNone/>
                      <wp:docPr id="28" name="Freeform 226"/>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6" o:spid="_x0000_s1026" o:spt="100" style="position:absolute;left:0pt;margin-left:3.1pt;margin-top:-2.65pt;height:0.6pt;width:0.6pt;mso-position-horizontal-relative:page;mso-position-vertical-relative:line;z-index:251809792;mso-width-relative:page;mso-height-relative:page;" fillcolor="#000000" filled="t" stroked="f" coordsize="7620,7620" o:gfxdata="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NrxWZ1gAAAAUBAAAPAAAAAAAAAAEAIAAAACIAAABkcnMvZG93bnJldi54bWxQSwECFAAUAAAA&#10;CACHTuJAZX/7LykCAAD4BAAADgAAAAAAAAABACAAAAAlAQAAZHJzL2Uyb0RvYy54bWxQSwUGAAAA&#10;AAYABgBZAQAAwAUAAAAA&#10;" path="m0,7620l7620,7620,7620,0,0,0,0,7620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810816" behindDoc="0" locked="0" layoutInCell="1" allowOverlap="1" wp14:anchorId="19A7CD05" wp14:editId="55710368">
                      <wp:simplePos x="0" y="0"/>
                      <wp:positionH relativeFrom="page">
                        <wp:posOffset>0</wp:posOffset>
                      </wp:positionH>
                      <wp:positionV relativeFrom="line">
                        <wp:posOffset>-26670</wp:posOffset>
                      </wp:positionV>
                      <wp:extent cx="6350" cy="6350"/>
                      <wp:effectExtent l="0" t="0" r="0" b="0"/>
                      <wp:wrapNone/>
                      <wp:docPr id="29" name="Freeform 227"/>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7" o:spid="_x0000_s1026" o:spt="100" style="position:absolute;left:0pt;margin-left:0pt;margin-top:-2.1pt;height:0.5pt;width:0.5pt;mso-position-horizontal-relative:page;mso-position-vertical-relative:line;z-index:251810816;mso-width-relative:page;mso-height-relative:page;" fillcolor="#000000" filled="t" stroked="f" coordsize="6096,6096" o:gfxdata="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I+zkeTSAAAABAEAAA8AAAAAAAAAAQAgAAAAIgAAAGRycy9kb3ducmV2LnhtbFBLAQIU&#10;ABQAAAAIAIdO4kCpncJcMgIAAPgEAAAOAAAAAAAAAAEAIAAAACEBAABkcnMvZTJvRG9jLnhtbFBL&#10;BQYAAAAABgAGAFkBAADFBQ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811840" behindDoc="0" locked="0" layoutInCell="1" allowOverlap="1" wp14:anchorId="6B9C9305" wp14:editId="70C10E11">
                      <wp:simplePos x="0" y="0"/>
                      <wp:positionH relativeFrom="page">
                        <wp:posOffset>3089275</wp:posOffset>
                      </wp:positionH>
                      <wp:positionV relativeFrom="line">
                        <wp:posOffset>-26670</wp:posOffset>
                      </wp:positionV>
                      <wp:extent cx="6350" cy="6350"/>
                      <wp:effectExtent l="0" t="0" r="0" b="0"/>
                      <wp:wrapNone/>
                      <wp:docPr id="30" name="Freeform 228"/>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8" o:spid="_x0000_s1026" o:spt="100" style="position:absolute;left:0pt;margin-left:243.25pt;margin-top:-2.1pt;height:0.5pt;width:0.5pt;mso-position-horizontal-relative:page;mso-position-vertical-relative:line;z-index:251811840;mso-width-relative:page;mso-height-relative:page;" fillcolor="#000000" filled="t" stroked="f" coordsize="6096,6096" o:gfxdata="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Gual+tgAAAAJAQAADwAAAAAAAAABACAAAAAiAAAAZHJzL2Rvd25yZXYueG1s&#10;UEsBAhQAFAAAAAgAh07iQKuYT7sxAgAA+AQAAA4AAAAAAAAAAQAgAAAAJwEAAGRycy9lMm9Eb2Mu&#10;eG1sUEsFBgAAAAAGAAYAWQEAAMo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812864" behindDoc="0" locked="0" layoutInCell="1" allowOverlap="1" wp14:anchorId="394587B4" wp14:editId="3B73E307">
                      <wp:simplePos x="0" y="0"/>
                      <wp:positionH relativeFrom="page">
                        <wp:posOffset>3089275</wp:posOffset>
                      </wp:positionH>
                      <wp:positionV relativeFrom="line">
                        <wp:posOffset>-26670</wp:posOffset>
                      </wp:positionV>
                      <wp:extent cx="6350" cy="6350"/>
                      <wp:effectExtent l="0" t="0" r="0" b="0"/>
                      <wp:wrapNone/>
                      <wp:docPr id="31" name="Freeform 229"/>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9" o:spid="_x0000_s1026" o:spt="100" style="position:absolute;left:0pt;margin-left:243.25pt;margin-top:-2.1pt;height:0.5pt;width:0.5pt;mso-position-horizontal-relative:page;mso-position-vertical-relative:line;z-index:251812864;mso-width-relative:page;mso-height-relative:page;" fillcolor="#000000" filled="t" stroked="f" coordsize="6096,6096" o:gfxdata="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mpfrYAAAACQEAAA8AAAAAAAAAAQAgAAAAIgAAAGRycy9kb3ducmV2Lnht&#10;bFBLAQIUABQAAAAIAIdO4kAN2j/JMgIAAPgEAAAOAAAAAAAAAAEAIAAAACcBAABkcnMvZTJvRG9j&#10;LnhtbFBLBQYAAAAABgAGAFkBAADLBQ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99552" behindDoc="0" locked="0" layoutInCell="1" allowOverlap="1" wp14:anchorId="67D946D4" wp14:editId="157F1134">
                      <wp:simplePos x="0" y="0"/>
                      <wp:positionH relativeFrom="page">
                        <wp:posOffset>39370</wp:posOffset>
                      </wp:positionH>
                      <wp:positionV relativeFrom="line">
                        <wp:posOffset>-33655</wp:posOffset>
                      </wp:positionV>
                      <wp:extent cx="7620" cy="7620"/>
                      <wp:effectExtent l="0" t="0" r="0" b="0"/>
                      <wp:wrapNone/>
                      <wp:docPr id="18" name="Freeform 226"/>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6" o:spid="_x0000_s1026" o:spt="100" style="position:absolute;left:0pt;margin-left:3.1pt;margin-top:-2.65pt;height:0.6pt;width:0.6pt;mso-position-horizontal-relative:page;mso-position-vertical-relative:line;z-index:251799552;mso-width-relative:page;mso-height-relative:page;" fillcolor="#000000" filled="t" stroked="f" coordsize="7620,7620" o:gfxdata="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NrxWZ1gAAAAUBAAAPAAAAAAAAAAEAIAAAACIAAABkcnMvZG93bnJldi54bWxQSwECFAAUAAAA&#10;CACHTuJALbqMASkCAAD4BAAADgAAAAAAAAABACAAAAAlAQAAZHJzL2Uyb0RvYy54bWxQSwUGAAAA&#10;AAYABgBZAQAAwAUAAAAA&#10;" path="m0,7620l7620,7620,7620,0,0,0,0,7620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800576" behindDoc="0" locked="0" layoutInCell="1" allowOverlap="1" wp14:anchorId="46C3B7BB" wp14:editId="5D6C517B">
                      <wp:simplePos x="0" y="0"/>
                      <wp:positionH relativeFrom="page">
                        <wp:posOffset>0</wp:posOffset>
                      </wp:positionH>
                      <wp:positionV relativeFrom="line">
                        <wp:posOffset>-26670</wp:posOffset>
                      </wp:positionV>
                      <wp:extent cx="6350" cy="6350"/>
                      <wp:effectExtent l="0" t="0" r="0" b="0"/>
                      <wp:wrapNone/>
                      <wp:docPr id="19" name="Freeform 22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7" o:spid="_x0000_s1026" o:spt="100" style="position:absolute;left:0pt;margin-left:0pt;margin-top:-2.1pt;height:0.5pt;width:0.5pt;mso-position-horizontal-relative:page;mso-position-vertical-relative:line;z-index:251800576;mso-width-relative:page;mso-height-relative:page;" fillcolor="#000000" filled="t" stroked="f" coordsize="6096,6096" o:gfxdata="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j7OR5NIAAAAEAQAADwAAAAAAAAABACAAAAAiAAAAZHJzL2Rvd25yZXYueG1sUEsBAhQAFAAAAAgA&#10;h07iQE1SbuIrAgAA+AQAAA4AAAAAAAAAAQAgAAAAIQEAAGRycy9lMm9Eb2MueG1sUEsFBgAAAAAG&#10;AAYAWQEAAL4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801600" behindDoc="0" locked="0" layoutInCell="1" allowOverlap="1" wp14:anchorId="1F7EBFA4" wp14:editId="5C8AB5E4">
                      <wp:simplePos x="0" y="0"/>
                      <wp:positionH relativeFrom="page">
                        <wp:posOffset>3089275</wp:posOffset>
                      </wp:positionH>
                      <wp:positionV relativeFrom="line">
                        <wp:posOffset>-26670</wp:posOffset>
                      </wp:positionV>
                      <wp:extent cx="6350" cy="6350"/>
                      <wp:effectExtent l="0" t="0" r="0" b="0"/>
                      <wp:wrapNone/>
                      <wp:docPr id="20" name="Freeform 22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8" o:spid="_x0000_s1026" o:spt="100" style="position:absolute;left:0pt;margin-left:243.25pt;margin-top:-2.1pt;height:0.5pt;width:0.5pt;mso-position-horizontal-relative:page;mso-position-vertical-relative:line;z-index:251801600;mso-width-relative:page;mso-height-relative:page;" fillcolor="#000000" filled="t" stroked="f" coordsize="6096,6096" o:gfxdata="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Gual+tgAAAAJAQAADwAAAAAAAAABACAAAAAiAAAAZHJzL2Rvd25yZXYueG1sUEsBAhQA&#10;FAAAAAgAh07iQD/RuTErAgAA+AQAAA4AAAAAAAAAAQAgAAAAJwEAAGRycy9lMm9Eb2MueG1sUEsF&#10;BgAAAAAGAAYAWQEAAMQ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802624" behindDoc="0" locked="0" layoutInCell="1" allowOverlap="1" wp14:anchorId="5070D853" wp14:editId="1427C298">
                      <wp:simplePos x="0" y="0"/>
                      <wp:positionH relativeFrom="page">
                        <wp:posOffset>3089275</wp:posOffset>
                      </wp:positionH>
                      <wp:positionV relativeFrom="line">
                        <wp:posOffset>-26670</wp:posOffset>
                      </wp:positionV>
                      <wp:extent cx="6350" cy="6350"/>
                      <wp:effectExtent l="0" t="0" r="0" b="0"/>
                      <wp:wrapNone/>
                      <wp:docPr id="21" name="Freeform 22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29" o:spid="_x0000_s1026" o:spt="100" style="position:absolute;left:0pt;margin-left:243.25pt;margin-top:-2.1pt;height:0.5pt;width:0.5pt;mso-position-horizontal-relative:page;mso-position-vertical-relative:line;z-index:251802624;mso-width-relative:page;mso-height-relative:page;" fillcolor="#000000" filled="t" stroked="f" coordsize="6096,6096" o:gfxdata="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Gual+tgAAAAJAQAADwAAAAAAAAABACAAAAAiAAAAZHJzL2Rvd25yZXYueG1sUEsBAhQA&#10;FAAAAAgAh07iQJmTyUMrAgAA+AQAAA4AAAAAAAAAAQAgAAAAJwEAAGRycy9lMm9Eb2MueG1sUEsF&#10;BgAAAAAGAAYAWQEAAMQFAAAAAA==&#10;" path="m0,6096l6096,6096,6096,0,0,0,0,6096xe">
                      <v:fill on="t" focussize="0,0"/>
                      <v:stroke on="f" weight="1pt"/>
                      <v:imagedata o:title=""/>
                      <o:lock v:ext="edit" aspectratio="f"/>
                    </v:shape>
                  </w:pict>
                </mc:Fallback>
              </mc:AlternateContent>
            </w:r>
          </w:p>
        </w:tc>
      </w:tr>
    </w:tbl>
    <w:p w14:paraId="23F3F3A8"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736064" behindDoc="0" locked="0" layoutInCell="1" allowOverlap="1" wp14:anchorId="11D540AE" wp14:editId="3D1F0903">
                <wp:simplePos x="0" y="0"/>
                <wp:positionH relativeFrom="page">
                  <wp:posOffset>6724650</wp:posOffset>
                </wp:positionH>
                <wp:positionV relativeFrom="paragraph">
                  <wp:posOffset>-182245</wp:posOffset>
                </wp:positionV>
                <wp:extent cx="7620" cy="7620"/>
                <wp:effectExtent l="0" t="0" r="0" b="0"/>
                <wp:wrapNone/>
                <wp:docPr id="230" name="Freeform 230"/>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30" o:spid="_x0000_s1026" o:spt="100" style="position:absolute;left:0pt;margin-left:529.5pt;margin-top:-14.35pt;height:0.6pt;width:0.6pt;mso-position-horizontal-relative:page;z-index:251736064;mso-width-relative:page;mso-height-relative:page;" fillcolor="#000000" filled="t" stroked="f" coordsize="7620,7620" o:gfxdata="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MLDZCLbAAAADQEAAA8AAAAAAAAAAQAgAAAAIgAAAGRycy9kb3ducmV2LnhtbFBLAQIU&#10;ABQAAAAIAIdO4kBY0UFcKQIAAPkEAAAOAAAAAAAAAAEAIAAAACoBAABkcnMvZTJvRG9jLnhtbFBL&#10;BQYAAAAABgAGAFkBAADFBQAAAAA=&#10;" path="m0,7620l7620,7620,7620,0,0,0,0,7620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37088" behindDoc="0" locked="0" layoutInCell="1" allowOverlap="1" wp14:anchorId="6AA97B99" wp14:editId="02F78FAD">
                <wp:simplePos x="0" y="0"/>
                <wp:positionH relativeFrom="page">
                  <wp:posOffset>6724650</wp:posOffset>
                </wp:positionH>
                <wp:positionV relativeFrom="paragraph">
                  <wp:posOffset>-182245</wp:posOffset>
                </wp:positionV>
                <wp:extent cx="7620" cy="7620"/>
                <wp:effectExtent l="0" t="0" r="0" b="0"/>
                <wp:wrapNone/>
                <wp:docPr id="231" name="Freeform 231"/>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31" o:spid="_x0000_s1026" o:spt="100" style="position:absolute;left:0pt;margin-left:529.5pt;margin-top:-14.35pt;height:0.6pt;width:0.6pt;mso-position-horizontal-relative:page;z-index:251737088;mso-width-relative:page;mso-height-relative:page;" fillcolor="#000000" filled="t" stroked="f" coordsize="7620,7620" o:gfxdata="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Cw2Qi2wAAAA0BAAAPAAAAAAAAAAEAIAAAACIAAABkcnMvZG93bnJldi54bWxQSwEC&#10;FAAUAAAACACHTuJA/pMxLioCAAD5BAAADgAAAAAAAAABACAAAAAqAQAAZHJzL2Uyb0RvYy54bWxQ&#10;SwUGAAAAAAYABgBZAQAAxgUAAAAA&#10;" path="m0,7620l7620,7620,7620,0,0,0,0,7620xe">
                <v:fill on="t" focussize="0,0"/>
                <v:stroke on="f" weight="1pt"/>
                <v:imagedata o:title=""/>
                <o:lock v:ext="edit" aspectratio="f"/>
              </v:shape>
            </w:pict>
          </mc:Fallback>
        </mc:AlternateContent>
      </w:r>
    </w:p>
    <w:p w14:paraId="60D74BC5"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738112" behindDoc="0" locked="0" layoutInCell="1" allowOverlap="1" wp14:anchorId="6E4F9352" wp14:editId="7DD3A8D3">
                <wp:simplePos x="0" y="0"/>
                <wp:positionH relativeFrom="page">
                  <wp:posOffset>862330</wp:posOffset>
                </wp:positionH>
                <wp:positionV relativeFrom="paragraph">
                  <wp:posOffset>-6350</wp:posOffset>
                </wp:positionV>
                <wp:extent cx="6350" cy="6350"/>
                <wp:effectExtent l="0" t="0" r="0" b="0"/>
                <wp:wrapNone/>
                <wp:docPr id="232" name="Freeform 23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32" o:spid="_x0000_s1026" o:spt="100" style="position:absolute;left:0pt;margin-left:67.9pt;margin-top:-0.5pt;height:0.5pt;width:0.5pt;mso-position-horizontal-relative:page;z-index:251738112;mso-width-relative:page;mso-height-relative:page;" fillcolor="#000000" filled="t" stroked="f" coordsize="6096,6096" o:gfxdata="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vHQ/9QAAAAHAQAADwAAAAAAAAABACAAAAAiAAAAZHJzL2Rvd25yZXYueG1sUEsBAhQAFAAA&#10;AAgAh07iQNL+MyksAgAA+QQAAA4AAAAAAAAAAQAgAAAAIwEAAGRycy9lMm9Eb2MueG1sUEsFBgAA&#10;AAAGAAYAWQEAAME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39136" behindDoc="0" locked="0" layoutInCell="1" allowOverlap="1" wp14:anchorId="3C00971F" wp14:editId="7DB24C76">
                <wp:simplePos x="0" y="0"/>
                <wp:positionH relativeFrom="page">
                  <wp:posOffset>862330</wp:posOffset>
                </wp:positionH>
                <wp:positionV relativeFrom="paragraph">
                  <wp:posOffset>-6350</wp:posOffset>
                </wp:positionV>
                <wp:extent cx="6350" cy="6350"/>
                <wp:effectExtent l="0" t="0" r="0" b="0"/>
                <wp:wrapNone/>
                <wp:docPr id="233" name="Freeform 23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33" o:spid="_x0000_s1026" o:spt="100" style="position:absolute;left:0pt;margin-left:67.9pt;margin-top:-0.5pt;height:0.5pt;width:0.5pt;mso-position-horizontal-relative:page;z-index:251739136;mso-width-relative:page;mso-height-relative:page;" fillcolor="#000000" filled="t" stroked="f" coordsize="6096,6096" o:gfxdata="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vHQ/9QAAAAHAQAADwAAAAAAAAABACAAAAAiAAAAZHJzL2Rvd25yZXYueG1sUEsBAhQAFAAA&#10;AAgAh07iQHS8Q1ssAgAA+QQAAA4AAAAAAAAAAQAgAAAAIwEAAGRycy9lMm9Eb2MueG1sUEsFBgAA&#10;AAAGAAYAWQEAAME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40160" behindDoc="0" locked="0" layoutInCell="1" allowOverlap="1" wp14:anchorId="3C2C40A8" wp14:editId="08B93531">
                <wp:simplePos x="0" y="0"/>
                <wp:positionH relativeFrom="page">
                  <wp:posOffset>1702435</wp:posOffset>
                </wp:positionH>
                <wp:positionV relativeFrom="paragraph">
                  <wp:posOffset>-6350</wp:posOffset>
                </wp:positionV>
                <wp:extent cx="6350" cy="6350"/>
                <wp:effectExtent l="0" t="0" r="0" b="0"/>
                <wp:wrapNone/>
                <wp:docPr id="234" name="Freeform 23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34" o:spid="_x0000_s1026" o:spt="100" style="position:absolute;left:0pt;margin-left:134.05pt;margin-top:-0.5pt;height:0.5pt;width:0.5pt;mso-position-horizontal-relative:page;z-index:251740160;mso-width-relative:page;mso-height-relative:page;" fillcolor="#000000" filled="t" stroked="f" coordsize="6096,6096" o:gfxdata="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JFSaTbVAAAABwEAAA8AAAAAAAAAAQAgAAAAIgAAAGRycy9kb3ducmV2LnhtbFBLAQIUABQA&#10;AAAIAIdO4kBHd2PfLAIAAPkEAAAOAAAAAAAAAAEAIAAAACQBAABkcnMvZTJvRG9jLnhtbFBLBQYA&#10;AAAABgAGAFkBAADCBQ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41184" behindDoc="0" locked="0" layoutInCell="1" allowOverlap="1" wp14:anchorId="443A4934" wp14:editId="0B1736C5">
                <wp:simplePos x="0" y="0"/>
                <wp:positionH relativeFrom="page">
                  <wp:posOffset>3612515</wp:posOffset>
                </wp:positionH>
                <wp:positionV relativeFrom="paragraph">
                  <wp:posOffset>-6350</wp:posOffset>
                </wp:positionV>
                <wp:extent cx="6350" cy="6350"/>
                <wp:effectExtent l="0" t="0" r="0" b="0"/>
                <wp:wrapNone/>
                <wp:docPr id="235" name="Freeform 23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35" o:spid="_x0000_s1026" o:spt="100" style="position:absolute;left:0pt;margin-left:284.45pt;margin-top:-0.5pt;height:0.5pt;width:0.5pt;mso-position-horizontal-relative:page;z-index:251741184;mso-width-relative:page;mso-height-relative:page;" fillcolor="#000000" filled="t" stroked="f" coordsize="6096,6096" o:gfxdata="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KTT8MvVAAAABwEAAA8AAAAAAAAAAQAgAAAAIgAAAGRycy9kb3ducmV2LnhtbFBLAQIUABQA&#10;AAAIAIdO4kDhNROtLAIAAPkEAAAOAAAAAAAAAAEAIAAAACQBAABkcnMvZTJvRG9jLnhtbFBLBQYA&#10;AAAABgAGAFkBAADCBQ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42208" behindDoc="0" locked="0" layoutInCell="1" allowOverlap="1" wp14:anchorId="149CE61B" wp14:editId="623458AC">
                <wp:simplePos x="0" y="0"/>
                <wp:positionH relativeFrom="page">
                  <wp:posOffset>6701790</wp:posOffset>
                </wp:positionH>
                <wp:positionV relativeFrom="paragraph">
                  <wp:posOffset>-6350</wp:posOffset>
                </wp:positionV>
                <wp:extent cx="6350" cy="6350"/>
                <wp:effectExtent l="0" t="0" r="0" b="0"/>
                <wp:wrapNone/>
                <wp:docPr id="236" name="Freeform 23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36" o:spid="_x0000_s1026" o:spt="100" style="position:absolute;left:0pt;margin-left:527.7pt;margin-top:-0.5pt;height:0.5pt;width:0.5pt;mso-position-horizontal-relative:page;z-index:251742208;mso-width-relative:page;mso-height-relative:page;" fillcolor="#000000" filled="t" stroked="f" coordsize="6096,6096" o:gfxdata="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5DJZKNUAAAAJAQAADwAAAAAAAAABACAAAAAiAAAAZHJzL2Rvd25yZXYueG1sUEsBAhQAFAAA&#10;AAgAh07iQAvygzsrAgAA+QQAAA4AAAAAAAAAAQAgAAAAJAEAAGRycy9lMm9Eb2MueG1sUEsFBgAA&#10;AAAGAAYAWQEAAMEFAAAAAA==&#10;" path="m0,6096l6096,6096,6096,0,0,0,0,6096xe">
                <v:fill on="t" focussize="0,0"/>
                <v:stroke on="f" weight="1pt"/>
                <v:imagedata o:title=""/>
                <o:lock v:ext="edit" aspectratio="f"/>
              </v:shape>
            </w:pict>
          </mc:Fallback>
        </mc:AlternateContent>
      </w:r>
      <w:r w:rsidRPr="00D935B2">
        <w:rPr>
          <w:rFonts w:ascii="Arial" w:hAnsi="Arial" w:cs="Arial"/>
          <w:noProof/>
        </w:rPr>
        <mc:AlternateContent>
          <mc:Choice Requires="wps">
            <w:drawing>
              <wp:anchor distT="0" distB="0" distL="114300" distR="114300" simplePos="0" relativeHeight="251743232" behindDoc="0" locked="0" layoutInCell="1" allowOverlap="1" wp14:anchorId="0D3AA78A" wp14:editId="1E39FF93">
                <wp:simplePos x="0" y="0"/>
                <wp:positionH relativeFrom="page">
                  <wp:posOffset>6701790</wp:posOffset>
                </wp:positionH>
                <wp:positionV relativeFrom="paragraph">
                  <wp:posOffset>-6350</wp:posOffset>
                </wp:positionV>
                <wp:extent cx="6350" cy="6350"/>
                <wp:effectExtent l="0" t="0" r="0" b="0"/>
                <wp:wrapNone/>
                <wp:docPr id="237" name="Freeform 23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37" o:spid="_x0000_s1026" o:spt="100" style="position:absolute;left:0pt;margin-left:527.7pt;margin-top:-0.5pt;height:0.5pt;width:0.5pt;mso-position-horizontal-relative:page;z-index:251743232;mso-width-relative:page;mso-height-relative:page;" fillcolor="#000000" filled="t" stroked="f" coordsize="6096,6096" o:gfxdata="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OQyWSjVAAAACQEAAA8AAAAAAAAAAQAgAAAAIgAAAGRycy9kb3ducmV2LnhtbFBLAQIUABQA&#10;AAAIAIdO4kCtsPNJLAIAAPkEAAAOAAAAAAAAAAEAIAAAACQBAABkcnMvZTJvRG9jLnhtbFBLBQYA&#10;AAAABgAGAFkBAADCBQAAAAA=&#10;" path="m0,6096l6096,6096,6096,0,0,0,0,6096xe">
                <v:fill on="t" focussize="0,0"/>
                <v:stroke on="f" weight="1pt"/>
                <v:imagedata o:title=""/>
                <o:lock v:ext="edit" aspectratio="f"/>
              </v:shape>
            </w:pict>
          </mc:Fallback>
        </mc:AlternateContent>
      </w:r>
    </w:p>
    <w:p w14:paraId="3E82B94E" w14:textId="77777777" w:rsidR="00B768C1" w:rsidRPr="00D935B2" w:rsidRDefault="00000000" w:rsidP="007F21CB">
      <w:pPr>
        <w:pStyle w:val="Titre2"/>
        <w:spacing w:before="0" w:line="276" w:lineRule="auto"/>
        <w:jc w:val="both"/>
        <w:rPr>
          <w:rFonts w:ascii="Arial" w:eastAsiaTheme="minorHAnsi" w:hAnsi="Arial" w:cs="Arial"/>
          <w:color w:val="95001E"/>
          <w:sz w:val="24"/>
          <w:szCs w:val="24"/>
          <w:lang w:val="fr-FR"/>
        </w:rPr>
      </w:pPr>
      <w:r w:rsidRPr="00D935B2">
        <w:rPr>
          <w:rFonts w:ascii="Arial" w:eastAsiaTheme="minorHAnsi" w:hAnsi="Arial" w:cs="Arial"/>
          <w:color w:val="95001E"/>
          <w:sz w:val="24"/>
          <w:szCs w:val="24"/>
          <w:lang w:val="fr-FR"/>
        </w:rPr>
        <w:t xml:space="preserve">                     </w:t>
      </w:r>
      <w:bookmarkStart w:id="3" w:name="_Toc193887963"/>
      <w:r w:rsidRPr="00D935B2">
        <w:rPr>
          <w:rFonts w:ascii="Arial" w:eastAsiaTheme="minorHAnsi" w:hAnsi="Arial" w:cs="Arial"/>
          <w:color w:val="95001E"/>
          <w:sz w:val="24"/>
          <w:szCs w:val="24"/>
          <w:lang w:val="fr-FR"/>
        </w:rPr>
        <w:t>1.3.1. Description des travaux</w:t>
      </w:r>
      <w:bookmarkEnd w:id="3"/>
      <w:r w:rsidRPr="00D935B2">
        <w:rPr>
          <w:rFonts w:ascii="Arial" w:eastAsiaTheme="minorHAnsi" w:hAnsi="Arial" w:cs="Arial"/>
          <w:color w:val="95001E"/>
          <w:sz w:val="24"/>
          <w:szCs w:val="24"/>
          <w:lang w:val="fr-FR"/>
        </w:rPr>
        <w:t xml:space="preserve">  </w:t>
      </w:r>
    </w:p>
    <w:p w14:paraId="08B924A4" w14:textId="77777777" w:rsidR="00D935B2" w:rsidRPr="00D935B2" w:rsidRDefault="00000000" w:rsidP="007F21CB">
      <w:pPr>
        <w:spacing w:line="276" w:lineRule="auto"/>
        <w:jc w:val="both"/>
        <w:rPr>
          <w:rFonts w:ascii="Arial" w:hAnsi="Arial" w:cs="Arial"/>
          <w:color w:val="000000"/>
          <w:lang w:val="fr-FR"/>
        </w:rPr>
      </w:pPr>
      <w:r w:rsidRPr="00D935B2">
        <w:rPr>
          <w:rFonts w:ascii="Arial" w:hAnsi="Arial" w:cs="Arial"/>
          <w:color w:val="000000"/>
          <w:spacing w:val="-5"/>
          <w:lang w:val="fr-FR"/>
        </w:rPr>
        <w:t>Les travaux du lot Démolition- Revêtement - Peinture consisteront en la réalisation des prestations</w:t>
      </w:r>
      <w:r w:rsidRPr="00D935B2">
        <w:rPr>
          <w:rFonts w:ascii="Arial" w:hAnsi="Arial" w:cs="Arial"/>
          <w:lang w:val="fr-FR"/>
        </w:rPr>
        <w:t xml:space="preserve"> </w:t>
      </w:r>
      <w:r w:rsidRPr="00D935B2">
        <w:rPr>
          <w:rFonts w:ascii="Arial" w:hAnsi="Arial" w:cs="Arial"/>
          <w:color w:val="000000"/>
          <w:lang w:val="fr-FR"/>
        </w:rPr>
        <w:lastRenderedPageBreak/>
        <w:t xml:space="preserve">suivantes </w:t>
      </w:r>
      <w:r w:rsidRPr="00D935B2">
        <w:rPr>
          <w:rFonts w:ascii="Arial" w:hAnsi="Arial" w:cs="Arial"/>
          <w:color w:val="000000"/>
          <w:spacing w:val="19"/>
          <w:lang w:val="fr-FR"/>
        </w:rPr>
        <w:t xml:space="preserve">: </w:t>
      </w:r>
      <w:r w:rsidRPr="00D935B2">
        <w:rPr>
          <w:rFonts w:ascii="Arial" w:hAnsi="Arial" w:cs="Arial"/>
          <w:color w:val="000000"/>
          <w:lang w:val="fr-FR"/>
        </w:rPr>
        <w:t xml:space="preserve"> </w:t>
      </w:r>
    </w:p>
    <w:p w14:paraId="157393B9" w14:textId="77777777" w:rsidR="00D935B2" w:rsidRPr="00D935B2" w:rsidRDefault="00D935B2" w:rsidP="007F21CB">
      <w:pPr>
        <w:pStyle w:val="Paragraphedeliste"/>
        <w:numPr>
          <w:ilvl w:val="1"/>
          <w:numId w:val="1"/>
        </w:numPr>
        <w:spacing w:line="276" w:lineRule="auto"/>
        <w:jc w:val="both"/>
        <w:rPr>
          <w:rFonts w:ascii="Arial" w:hAnsi="Arial" w:cs="Arial"/>
          <w:color w:val="000000"/>
          <w:lang w:val="fr-FR"/>
        </w:rPr>
      </w:pPr>
      <w:r w:rsidRPr="00D935B2">
        <w:rPr>
          <w:rFonts w:ascii="Arial" w:hAnsi="Arial" w:cs="Arial"/>
          <w:color w:val="010302"/>
          <w:sz w:val="20"/>
          <w:szCs w:val="20"/>
          <w:lang w:val="fr-FR"/>
        </w:rPr>
        <w:t>Installation de chantier</w:t>
      </w:r>
    </w:p>
    <w:p w14:paraId="4760E71B" w14:textId="77777777" w:rsidR="007F21CB" w:rsidRDefault="00D935B2" w:rsidP="007F21CB">
      <w:pPr>
        <w:pStyle w:val="Paragraphedeliste"/>
        <w:numPr>
          <w:ilvl w:val="1"/>
          <w:numId w:val="1"/>
        </w:numPr>
        <w:spacing w:line="276" w:lineRule="auto"/>
        <w:jc w:val="both"/>
        <w:rPr>
          <w:rFonts w:ascii="Arial" w:hAnsi="Arial" w:cs="Arial"/>
          <w:color w:val="000000"/>
          <w:lang w:val="fr-FR"/>
        </w:rPr>
      </w:pPr>
      <w:r w:rsidRPr="00D935B2">
        <w:rPr>
          <w:rFonts w:ascii="Arial" w:hAnsi="Arial" w:cs="Arial"/>
          <w:color w:val="000000"/>
          <w:sz w:val="20"/>
          <w:szCs w:val="20"/>
          <w:lang w:val="fr-FR"/>
        </w:rPr>
        <w:t xml:space="preserve">Etude d’exécution et dossier d’ouvrage exécuter  </w:t>
      </w:r>
    </w:p>
    <w:p w14:paraId="036D0953" w14:textId="77777777" w:rsidR="007F21CB" w:rsidRDefault="00D935B2" w:rsidP="007F21CB">
      <w:pPr>
        <w:pStyle w:val="Paragraphedeliste"/>
        <w:numPr>
          <w:ilvl w:val="1"/>
          <w:numId w:val="1"/>
        </w:numPr>
        <w:spacing w:line="276" w:lineRule="auto"/>
        <w:jc w:val="both"/>
        <w:rPr>
          <w:rFonts w:ascii="Arial" w:hAnsi="Arial" w:cs="Arial"/>
          <w:color w:val="000000"/>
          <w:lang w:val="fr-FR"/>
        </w:rPr>
      </w:pPr>
      <w:r w:rsidRPr="007F21CB">
        <w:rPr>
          <w:rFonts w:ascii="Arial" w:hAnsi="Arial" w:cs="Arial"/>
          <w:color w:val="000000"/>
          <w:sz w:val="20"/>
          <w:szCs w:val="20"/>
          <w:lang w:val="fr-FR"/>
        </w:rPr>
        <w:t>Dépose des équipements des salles</w:t>
      </w:r>
    </w:p>
    <w:p w14:paraId="60311B61" w14:textId="77777777" w:rsidR="007F21CB" w:rsidRDefault="00D935B2" w:rsidP="007F21CB">
      <w:pPr>
        <w:pStyle w:val="Paragraphedeliste"/>
        <w:numPr>
          <w:ilvl w:val="1"/>
          <w:numId w:val="1"/>
        </w:numPr>
        <w:spacing w:line="276" w:lineRule="auto"/>
        <w:jc w:val="both"/>
        <w:rPr>
          <w:rFonts w:ascii="Arial" w:hAnsi="Arial" w:cs="Arial"/>
          <w:color w:val="000000"/>
          <w:lang w:val="fr-FR"/>
        </w:rPr>
      </w:pPr>
      <w:r w:rsidRPr="007F21CB">
        <w:rPr>
          <w:rFonts w:ascii="Arial" w:hAnsi="Arial" w:cs="Arial"/>
          <w:color w:val="000000"/>
          <w:sz w:val="20"/>
          <w:szCs w:val="20"/>
          <w:lang w:val="fr-FR"/>
        </w:rPr>
        <w:t xml:space="preserve">Démolition carrelage et chape, </w:t>
      </w:r>
      <w:r w:rsidRPr="007F21CB">
        <w:rPr>
          <w:rFonts w:ascii="Arial" w:hAnsi="Arial" w:cs="Arial"/>
          <w:color w:val="000000"/>
          <w:sz w:val="20"/>
          <w:szCs w:val="20"/>
          <w:lang w:val="fr-YT"/>
        </w:rPr>
        <w:t>avec évacuation de produit de démolition</w:t>
      </w:r>
    </w:p>
    <w:p w14:paraId="4078C29E" w14:textId="77777777" w:rsidR="007F21CB" w:rsidRDefault="00D935B2" w:rsidP="007F21CB">
      <w:pPr>
        <w:pStyle w:val="Paragraphedeliste"/>
        <w:numPr>
          <w:ilvl w:val="1"/>
          <w:numId w:val="1"/>
        </w:numPr>
        <w:spacing w:line="276" w:lineRule="auto"/>
        <w:jc w:val="both"/>
        <w:rPr>
          <w:rFonts w:ascii="Arial" w:hAnsi="Arial" w:cs="Arial"/>
          <w:color w:val="000000"/>
          <w:lang w:val="fr-FR"/>
        </w:rPr>
      </w:pPr>
      <w:r w:rsidRPr="007F21CB">
        <w:rPr>
          <w:rFonts w:ascii="Arial" w:hAnsi="Arial" w:cs="Arial"/>
          <w:color w:val="010302"/>
          <w:sz w:val="20"/>
          <w:szCs w:val="20"/>
          <w:lang w:val="fr-FR"/>
        </w:rPr>
        <w:t>Réalisation des revêtements de sol (chape et carrelage)</w:t>
      </w:r>
    </w:p>
    <w:p w14:paraId="63B58561" w14:textId="77777777" w:rsidR="007F21CB" w:rsidRDefault="00D935B2" w:rsidP="007F21CB">
      <w:pPr>
        <w:pStyle w:val="Paragraphedeliste"/>
        <w:numPr>
          <w:ilvl w:val="1"/>
          <w:numId w:val="1"/>
        </w:numPr>
        <w:spacing w:line="276" w:lineRule="auto"/>
        <w:jc w:val="both"/>
        <w:rPr>
          <w:rFonts w:ascii="Arial" w:hAnsi="Arial" w:cs="Arial"/>
          <w:color w:val="000000"/>
          <w:lang w:val="fr-FR"/>
        </w:rPr>
      </w:pPr>
      <w:r w:rsidRPr="007F21CB">
        <w:rPr>
          <w:rFonts w:ascii="Arial" w:hAnsi="Arial" w:cs="Arial"/>
          <w:color w:val="010302"/>
          <w:sz w:val="20"/>
          <w:szCs w:val="20"/>
          <w:lang w:val="fr-FR"/>
        </w:rPr>
        <w:t xml:space="preserve">Réalisation des revêtement muraux en faïence </w:t>
      </w:r>
    </w:p>
    <w:p w14:paraId="13294B52" w14:textId="77777777" w:rsidR="007F21CB" w:rsidRDefault="00D935B2" w:rsidP="007F21CB">
      <w:pPr>
        <w:pStyle w:val="Paragraphedeliste"/>
        <w:numPr>
          <w:ilvl w:val="1"/>
          <w:numId w:val="1"/>
        </w:numPr>
        <w:spacing w:line="276" w:lineRule="auto"/>
        <w:jc w:val="both"/>
        <w:rPr>
          <w:rFonts w:ascii="Arial" w:hAnsi="Arial" w:cs="Arial"/>
          <w:color w:val="000000"/>
          <w:lang w:val="fr-FR"/>
        </w:rPr>
      </w:pPr>
      <w:r w:rsidRPr="007F21CB">
        <w:rPr>
          <w:rFonts w:ascii="Arial" w:hAnsi="Arial" w:cs="Arial"/>
          <w:color w:val="010302"/>
          <w:sz w:val="20"/>
          <w:szCs w:val="20"/>
          <w:lang w:val="fr-FR"/>
        </w:rPr>
        <w:t>Faux plafond plaques de 60x60 cm type M1</w:t>
      </w:r>
    </w:p>
    <w:p w14:paraId="091AC048" w14:textId="742D913A" w:rsidR="00D935B2" w:rsidRPr="007F21CB" w:rsidRDefault="00D935B2" w:rsidP="007F21CB">
      <w:pPr>
        <w:pStyle w:val="Paragraphedeliste"/>
        <w:numPr>
          <w:ilvl w:val="1"/>
          <w:numId w:val="1"/>
        </w:numPr>
        <w:spacing w:line="276" w:lineRule="auto"/>
        <w:jc w:val="both"/>
        <w:rPr>
          <w:rFonts w:ascii="Arial" w:hAnsi="Arial" w:cs="Arial"/>
          <w:color w:val="000000"/>
          <w:lang w:val="fr-FR"/>
        </w:rPr>
      </w:pPr>
      <w:r w:rsidRPr="007F21CB">
        <w:rPr>
          <w:rFonts w:ascii="Arial" w:hAnsi="Arial" w:cs="Arial"/>
          <w:color w:val="010302"/>
          <w:sz w:val="20"/>
          <w:szCs w:val="20"/>
          <w:lang w:val="fr-FR"/>
        </w:rPr>
        <w:t>Peinture intérieure en pilolite brillant satiné</w:t>
      </w:r>
    </w:p>
    <w:p w14:paraId="5B54CCB2" w14:textId="77777777" w:rsidR="00B768C1" w:rsidRPr="00D935B2" w:rsidRDefault="00B768C1" w:rsidP="007F21CB">
      <w:pPr>
        <w:spacing w:line="276" w:lineRule="auto"/>
        <w:ind w:firstLineChars="1200" w:firstLine="2580"/>
        <w:jc w:val="both"/>
        <w:rPr>
          <w:rFonts w:ascii="Arial" w:hAnsi="Arial" w:cs="Arial"/>
          <w:color w:val="000000"/>
          <w:spacing w:val="-5"/>
          <w:lang w:val="fr-FR"/>
        </w:rPr>
      </w:pPr>
    </w:p>
    <w:p w14:paraId="5F3DB948" w14:textId="77777777" w:rsidR="00B768C1" w:rsidRPr="00D935B2" w:rsidRDefault="00000000" w:rsidP="007F21CB">
      <w:pPr>
        <w:pStyle w:val="Titre2"/>
        <w:spacing w:before="0" w:line="276" w:lineRule="auto"/>
        <w:jc w:val="both"/>
        <w:rPr>
          <w:rFonts w:ascii="Arial" w:eastAsiaTheme="minorHAnsi" w:hAnsi="Arial" w:cs="Arial"/>
          <w:color w:val="95001E"/>
          <w:sz w:val="24"/>
          <w:szCs w:val="24"/>
          <w:lang w:val="fr-FR"/>
        </w:rPr>
      </w:pPr>
      <w:r w:rsidRPr="00D935B2">
        <w:rPr>
          <w:rFonts w:ascii="Arial" w:eastAsiaTheme="minorHAnsi" w:hAnsi="Arial" w:cs="Arial"/>
          <w:color w:val="95001E"/>
          <w:sz w:val="24"/>
          <w:szCs w:val="24"/>
          <w:lang w:val="fr-FR"/>
        </w:rPr>
        <w:t xml:space="preserve">                        </w:t>
      </w:r>
      <w:bookmarkStart w:id="4" w:name="_Toc193887964"/>
      <w:r w:rsidRPr="00D935B2">
        <w:rPr>
          <w:rFonts w:ascii="Arial" w:eastAsiaTheme="minorHAnsi" w:hAnsi="Arial" w:cs="Arial"/>
          <w:color w:val="95001E"/>
          <w:sz w:val="24"/>
          <w:szCs w:val="24"/>
          <w:lang w:val="fr-FR"/>
        </w:rPr>
        <w:t>1.3.2. Données de site/planification</w:t>
      </w:r>
      <w:bookmarkEnd w:id="4"/>
      <w:r w:rsidRPr="00D935B2">
        <w:rPr>
          <w:rFonts w:ascii="Arial" w:eastAsiaTheme="minorHAnsi" w:hAnsi="Arial" w:cs="Arial"/>
          <w:color w:val="95001E"/>
          <w:sz w:val="24"/>
          <w:szCs w:val="24"/>
          <w:lang w:val="fr-FR"/>
        </w:rPr>
        <w:t xml:space="preserve"> </w:t>
      </w:r>
    </w:p>
    <w:p w14:paraId="5DF9D938" w14:textId="77777777" w:rsidR="00B768C1" w:rsidRPr="00D935B2" w:rsidRDefault="00000000" w:rsidP="007F21CB">
      <w:pPr>
        <w:spacing w:line="276" w:lineRule="auto"/>
        <w:jc w:val="both"/>
        <w:rPr>
          <w:rFonts w:ascii="Arial" w:hAnsi="Arial" w:cs="Arial"/>
          <w:color w:val="000000"/>
          <w:lang w:val="fr-FR"/>
        </w:rPr>
      </w:pPr>
      <w:r w:rsidRPr="00D935B2">
        <w:rPr>
          <w:rFonts w:ascii="Arial" w:hAnsi="Arial" w:cs="Arial"/>
          <w:color w:val="000000"/>
          <w:spacing w:val="-8"/>
          <w:lang w:val="fr-FR"/>
        </w:rPr>
        <w:t xml:space="preserve">Les travaux se dérouleront en site occupé sur le collège de Tsingoni. </w:t>
      </w:r>
      <w:r w:rsidRPr="00D935B2">
        <w:rPr>
          <w:rFonts w:ascii="Arial" w:hAnsi="Arial" w:cs="Arial"/>
          <w:color w:val="000000"/>
          <w:lang w:val="fr-FR"/>
        </w:rPr>
        <w:t xml:space="preserve">Les travaux seront à réaliser pendant les périodes d’arrêt du collège. L’entrepreneur devra prendre en compte ce phasage dans le déroulement des travaux. L’emprise des travaux se limitera aux salles touchées par les travaux. </w:t>
      </w:r>
    </w:p>
    <w:p w14:paraId="550F1FEB"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40486DC3" w14:textId="77777777" w:rsidR="00B768C1" w:rsidRPr="00D935B2" w:rsidRDefault="00000000" w:rsidP="007F21CB">
      <w:pPr>
        <w:spacing w:line="276" w:lineRule="auto"/>
        <w:jc w:val="both"/>
        <w:rPr>
          <w:rFonts w:ascii="Arial" w:hAnsi="Arial" w:cs="Arial"/>
          <w:color w:val="010302"/>
          <w:lang w:val="fr-FR"/>
        </w:rPr>
        <w:sectPr w:rsidR="00B768C1" w:rsidRPr="00D935B2" w:rsidSect="00D935B2">
          <w:type w:val="continuous"/>
          <w:pgSz w:w="11930" w:h="17820"/>
          <w:pgMar w:top="1417" w:right="1417" w:bottom="1417" w:left="1417" w:header="708" w:footer="708" w:gutter="0"/>
          <w:cols w:space="720"/>
          <w:docGrid w:linePitch="360"/>
        </w:sectPr>
      </w:pPr>
      <w:r w:rsidRPr="00D935B2">
        <w:rPr>
          <w:rFonts w:ascii="Arial" w:hAnsi="Arial" w:cs="Arial"/>
          <w:color w:val="000000"/>
          <w:lang w:val="fr-FR"/>
        </w:rPr>
        <w:t>Tous</w:t>
      </w:r>
      <w:r w:rsidRPr="00D935B2">
        <w:rPr>
          <w:rFonts w:ascii="Arial" w:hAnsi="Arial" w:cs="Arial"/>
          <w:color w:val="000000"/>
          <w:spacing w:val="32"/>
          <w:lang w:val="fr-FR"/>
        </w:rPr>
        <w:t xml:space="preserve"> </w:t>
      </w:r>
      <w:r w:rsidRPr="00D935B2">
        <w:rPr>
          <w:rFonts w:ascii="Arial" w:hAnsi="Arial" w:cs="Arial"/>
          <w:color w:val="000000"/>
          <w:lang w:val="fr-FR"/>
        </w:rPr>
        <w:t>les</w:t>
      </w:r>
      <w:r w:rsidRPr="00D935B2">
        <w:rPr>
          <w:rFonts w:ascii="Arial" w:hAnsi="Arial" w:cs="Arial"/>
          <w:color w:val="000000"/>
          <w:spacing w:val="32"/>
          <w:lang w:val="fr-FR"/>
        </w:rPr>
        <w:t xml:space="preserve"> </w:t>
      </w:r>
      <w:r w:rsidRPr="00D935B2">
        <w:rPr>
          <w:rFonts w:ascii="Arial" w:hAnsi="Arial" w:cs="Arial"/>
          <w:color w:val="000000"/>
          <w:lang w:val="fr-FR"/>
        </w:rPr>
        <w:t>travaux</w:t>
      </w:r>
      <w:r w:rsidRPr="00D935B2">
        <w:rPr>
          <w:rFonts w:ascii="Arial" w:hAnsi="Arial" w:cs="Arial"/>
          <w:color w:val="000000"/>
          <w:spacing w:val="32"/>
          <w:lang w:val="fr-FR"/>
        </w:rPr>
        <w:t xml:space="preserve"> </w:t>
      </w:r>
      <w:r w:rsidRPr="00D935B2">
        <w:rPr>
          <w:rFonts w:ascii="Arial" w:hAnsi="Arial" w:cs="Arial"/>
          <w:color w:val="000000"/>
          <w:lang w:val="fr-FR"/>
        </w:rPr>
        <w:t>débutés</w:t>
      </w:r>
      <w:r w:rsidRPr="00D935B2">
        <w:rPr>
          <w:rFonts w:ascii="Arial" w:hAnsi="Arial" w:cs="Arial"/>
          <w:color w:val="000000"/>
          <w:spacing w:val="32"/>
          <w:lang w:val="fr-FR"/>
        </w:rPr>
        <w:t xml:space="preserve"> </w:t>
      </w:r>
      <w:r w:rsidRPr="00D935B2">
        <w:rPr>
          <w:rFonts w:ascii="Arial" w:hAnsi="Arial" w:cs="Arial"/>
          <w:color w:val="000000"/>
          <w:lang w:val="fr-FR"/>
        </w:rPr>
        <w:t>devront</w:t>
      </w:r>
      <w:r w:rsidRPr="00D935B2">
        <w:rPr>
          <w:rFonts w:ascii="Arial" w:hAnsi="Arial" w:cs="Arial"/>
          <w:color w:val="000000"/>
          <w:spacing w:val="32"/>
          <w:lang w:val="fr-FR"/>
        </w:rPr>
        <w:t xml:space="preserve"> </w:t>
      </w:r>
      <w:r w:rsidRPr="00D935B2">
        <w:rPr>
          <w:rFonts w:ascii="Arial" w:hAnsi="Arial" w:cs="Arial"/>
          <w:color w:val="000000"/>
          <w:lang w:val="fr-FR"/>
        </w:rPr>
        <w:t>impérativement</w:t>
      </w:r>
      <w:r w:rsidRPr="00D935B2">
        <w:rPr>
          <w:rFonts w:ascii="Arial" w:hAnsi="Arial" w:cs="Arial"/>
          <w:color w:val="000000"/>
          <w:spacing w:val="32"/>
          <w:lang w:val="fr-FR"/>
        </w:rPr>
        <w:t xml:space="preserve"> </w:t>
      </w:r>
      <w:r w:rsidRPr="00D935B2">
        <w:rPr>
          <w:rFonts w:ascii="Arial" w:hAnsi="Arial" w:cs="Arial"/>
          <w:color w:val="000000"/>
          <w:lang w:val="fr-FR"/>
        </w:rPr>
        <w:t>être</w:t>
      </w:r>
      <w:r w:rsidRPr="00D935B2">
        <w:rPr>
          <w:rFonts w:ascii="Arial" w:hAnsi="Arial" w:cs="Arial"/>
          <w:color w:val="000000"/>
          <w:spacing w:val="32"/>
          <w:lang w:val="fr-FR"/>
        </w:rPr>
        <w:t xml:space="preserve"> </w:t>
      </w:r>
      <w:r w:rsidRPr="00D935B2">
        <w:rPr>
          <w:rFonts w:ascii="Arial" w:hAnsi="Arial" w:cs="Arial"/>
          <w:color w:val="000000"/>
          <w:lang w:val="fr-FR"/>
        </w:rPr>
        <w:t>achevés</w:t>
      </w:r>
      <w:r w:rsidRPr="00D935B2">
        <w:rPr>
          <w:rFonts w:ascii="Arial" w:hAnsi="Arial" w:cs="Arial"/>
          <w:color w:val="000000"/>
          <w:spacing w:val="32"/>
          <w:lang w:val="fr-FR"/>
        </w:rPr>
        <w:t xml:space="preserve"> </w:t>
      </w:r>
      <w:r w:rsidRPr="00D935B2">
        <w:rPr>
          <w:rFonts w:ascii="Arial" w:hAnsi="Arial" w:cs="Arial"/>
          <w:color w:val="000000"/>
          <w:lang w:val="fr-FR"/>
        </w:rPr>
        <w:t>avant</w:t>
      </w:r>
      <w:r w:rsidRPr="00D935B2">
        <w:rPr>
          <w:rFonts w:ascii="Arial" w:hAnsi="Arial" w:cs="Arial"/>
          <w:color w:val="000000"/>
          <w:spacing w:val="32"/>
          <w:lang w:val="fr-FR"/>
        </w:rPr>
        <w:t xml:space="preserve"> </w:t>
      </w:r>
      <w:r w:rsidRPr="00D935B2">
        <w:rPr>
          <w:rFonts w:ascii="Arial" w:hAnsi="Arial" w:cs="Arial"/>
          <w:color w:val="000000"/>
          <w:lang w:val="fr-FR"/>
        </w:rPr>
        <w:t>la</w:t>
      </w:r>
      <w:r w:rsidRPr="00D935B2">
        <w:rPr>
          <w:rFonts w:ascii="Arial" w:hAnsi="Arial" w:cs="Arial"/>
          <w:color w:val="000000"/>
          <w:spacing w:val="32"/>
          <w:lang w:val="fr-FR"/>
        </w:rPr>
        <w:t xml:space="preserve"> </w:t>
      </w:r>
      <w:r w:rsidRPr="00D935B2">
        <w:rPr>
          <w:rFonts w:ascii="Arial" w:hAnsi="Arial" w:cs="Arial"/>
          <w:color w:val="000000"/>
          <w:lang w:val="fr-FR"/>
        </w:rPr>
        <w:t>fin</w:t>
      </w:r>
      <w:r w:rsidRPr="00D935B2">
        <w:rPr>
          <w:rFonts w:ascii="Arial" w:hAnsi="Arial" w:cs="Arial"/>
          <w:color w:val="000000"/>
          <w:spacing w:val="32"/>
          <w:lang w:val="fr-FR"/>
        </w:rPr>
        <w:t xml:space="preserve"> </w:t>
      </w:r>
      <w:r w:rsidRPr="00D935B2">
        <w:rPr>
          <w:rFonts w:ascii="Arial" w:hAnsi="Arial" w:cs="Arial"/>
          <w:color w:val="000000"/>
          <w:lang w:val="fr-FR"/>
        </w:rPr>
        <w:t>des</w:t>
      </w:r>
      <w:r w:rsidRPr="00D935B2">
        <w:rPr>
          <w:rFonts w:ascii="Arial" w:hAnsi="Arial" w:cs="Arial"/>
          <w:color w:val="000000"/>
          <w:spacing w:val="32"/>
          <w:lang w:val="fr-FR"/>
        </w:rPr>
        <w:t xml:space="preserve"> </w:t>
      </w:r>
      <w:r w:rsidRPr="00D935B2">
        <w:rPr>
          <w:rFonts w:ascii="Arial" w:hAnsi="Arial" w:cs="Arial"/>
          <w:color w:val="000000"/>
          <w:spacing w:val="-3"/>
          <w:lang w:val="fr-FR"/>
        </w:rPr>
        <w:t>vacances</w:t>
      </w:r>
      <w:r w:rsidRPr="00D935B2">
        <w:rPr>
          <w:rFonts w:ascii="Arial" w:hAnsi="Arial" w:cs="Arial"/>
          <w:lang w:val="fr-FR"/>
        </w:rPr>
        <w:t xml:space="preserve"> </w:t>
      </w:r>
      <w:r w:rsidRPr="00D935B2">
        <w:rPr>
          <w:rFonts w:ascii="Arial" w:hAnsi="Arial" w:cs="Arial"/>
          <w:color w:val="000000"/>
          <w:lang w:val="fr-FR"/>
        </w:rPr>
        <w:t>scolaires.</w:t>
      </w:r>
      <w:r w:rsidRPr="00D935B2">
        <w:rPr>
          <w:rFonts w:ascii="Arial" w:hAnsi="Arial" w:cs="Arial"/>
          <w:lang w:val="fr-FR"/>
        </w:rPr>
        <w:t xml:space="preserve"> </w:t>
      </w:r>
      <w:r w:rsidRPr="00D935B2">
        <w:rPr>
          <w:rFonts w:ascii="Arial" w:hAnsi="Arial" w:cs="Arial"/>
          <w:lang w:val="fr-FR"/>
        </w:rPr>
        <w:br w:type="page"/>
      </w:r>
    </w:p>
    <w:p w14:paraId="6E89E5CC" w14:textId="77777777" w:rsidR="00B768C1" w:rsidRPr="00D935B2" w:rsidRDefault="00B768C1" w:rsidP="007F21CB">
      <w:pPr>
        <w:spacing w:line="276" w:lineRule="auto"/>
        <w:ind w:hanging="2254"/>
        <w:jc w:val="both"/>
        <w:rPr>
          <w:rFonts w:ascii="Arial" w:hAnsi="Arial" w:cs="Arial"/>
          <w:color w:val="010302"/>
          <w:lang w:val="fr-FR"/>
        </w:rPr>
      </w:pPr>
    </w:p>
    <w:p w14:paraId="61179209" w14:textId="09601481" w:rsidR="00B768C1" w:rsidRPr="00D935B2" w:rsidRDefault="00000000" w:rsidP="003D5964">
      <w:pPr>
        <w:pStyle w:val="Titre"/>
        <w:spacing w:line="276" w:lineRule="auto"/>
        <w:jc w:val="center"/>
        <w:rPr>
          <w:rFonts w:ascii="Arial" w:hAnsi="Arial" w:cs="Arial"/>
          <w:color w:val="010302"/>
          <w:sz w:val="28"/>
          <w:szCs w:val="28"/>
          <w:lang w:val="fr-FR"/>
        </w:rPr>
      </w:pPr>
      <w:r w:rsidRPr="00D935B2">
        <w:rPr>
          <w:rFonts w:ascii="Arial" w:hAnsi="Arial" w:cs="Arial"/>
          <w:noProof/>
          <w:sz w:val="28"/>
          <w:szCs w:val="28"/>
        </w:rPr>
        <mc:AlternateContent>
          <mc:Choice Requires="wps">
            <w:drawing>
              <wp:anchor distT="0" distB="0" distL="114300" distR="114300" simplePos="0" relativeHeight="251744256" behindDoc="0" locked="0" layoutInCell="1" allowOverlap="1" wp14:anchorId="0A887211" wp14:editId="2F8CB052">
                <wp:simplePos x="0" y="0"/>
                <wp:positionH relativeFrom="page">
                  <wp:posOffset>899160</wp:posOffset>
                </wp:positionH>
                <wp:positionV relativeFrom="line">
                  <wp:posOffset>-53975</wp:posOffset>
                </wp:positionV>
                <wp:extent cx="5796915" cy="0"/>
                <wp:effectExtent l="0" t="0" r="0" b="0"/>
                <wp:wrapNone/>
                <wp:docPr id="239" name="Freeform 239"/>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39" o:spid="_x0000_s1026" o:spt="100" style="position:absolute;left:0pt;margin-left:70.8pt;margin-top:-4.25pt;height:0pt;width:456.45pt;mso-position-horizontal-relative:page;mso-position-vertical-relative:line;z-index:251744256;mso-width-relative:page;mso-height-relative:page;" filled="f" stroked="t" coordsize="5796915,180" o:gfxdata="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4koRPNcAAAAKAQAA&#10;DwAAAAAAAAABACAAAAAiAAAAZHJzL2Rvd25yZXYueG1sUEsBAhQAFAAAAAgAh07iQHG/U24aAgAA&#10;hwQAAA4AAAAAAAAAAQAgAAAAJgEAAGRycy9lMm9Eb2MueG1sUEsFBgAAAAAGAAYAWQEAALIFAAAA&#10;AA==&#10;" path="m0,0l5796915,0e">
                <v:fill on="f" focussize="0,0"/>
                <v:stroke weight="0.579842519685039pt" color="#000000 [3204]" joinstyle="round"/>
                <v:imagedata o:title=""/>
                <o:lock v:ext="edit" aspectratio="f"/>
              </v:shape>
            </w:pict>
          </mc:Fallback>
        </mc:AlternateContent>
      </w:r>
      <w:r w:rsidRPr="00D935B2">
        <w:rPr>
          <w:rFonts w:ascii="Arial" w:hAnsi="Arial" w:cs="Arial"/>
          <w:noProof/>
          <w:sz w:val="28"/>
          <w:szCs w:val="28"/>
        </w:rPr>
        <w:drawing>
          <wp:anchor distT="0" distB="0" distL="114300" distR="114300" simplePos="0" relativeHeight="251745280" behindDoc="1" locked="0" layoutInCell="1" allowOverlap="1" wp14:anchorId="435511D4" wp14:editId="3199DC44">
            <wp:simplePos x="0" y="0"/>
            <wp:positionH relativeFrom="page">
              <wp:posOffset>899160</wp:posOffset>
            </wp:positionH>
            <wp:positionV relativeFrom="line">
              <wp:posOffset>-53340</wp:posOffset>
            </wp:positionV>
            <wp:extent cx="5791200" cy="383540"/>
            <wp:effectExtent l="0" t="0" r="0" b="0"/>
            <wp:wrapNone/>
            <wp:docPr id="240" name="Picture 240"/>
            <wp:cNvGraphicFramePr/>
            <a:graphic xmlns:a="http://schemas.openxmlformats.org/drawingml/2006/main">
              <a:graphicData uri="http://schemas.openxmlformats.org/drawingml/2006/picture">
                <pic:pic xmlns:pic="http://schemas.openxmlformats.org/drawingml/2006/picture">
                  <pic:nvPicPr>
                    <pic:cNvPr id="240" name="Picture 240"/>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791200" cy="383540"/>
                    </a:xfrm>
                    <a:prstGeom prst="rect">
                      <a:avLst/>
                    </a:prstGeom>
                    <a:noFill/>
                  </pic:spPr>
                </pic:pic>
              </a:graphicData>
            </a:graphic>
          </wp:anchor>
        </w:drawing>
      </w:r>
      <w:r w:rsidRPr="00D935B2">
        <w:rPr>
          <w:rFonts w:ascii="Arial" w:hAnsi="Arial" w:cs="Arial"/>
          <w:noProof/>
          <w:sz w:val="28"/>
          <w:szCs w:val="28"/>
        </w:rPr>
        <mc:AlternateContent>
          <mc:Choice Requires="wps">
            <w:drawing>
              <wp:anchor distT="0" distB="0" distL="114300" distR="114300" simplePos="0" relativeHeight="251746304" behindDoc="1" locked="0" layoutInCell="1" allowOverlap="1" wp14:anchorId="76A3E5E8" wp14:editId="08B7E0E2">
                <wp:simplePos x="0" y="0"/>
                <wp:positionH relativeFrom="page">
                  <wp:posOffset>899160</wp:posOffset>
                </wp:positionH>
                <wp:positionV relativeFrom="line">
                  <wp:posOffset>-50800</wp:posOffset>
                </wp:positionV>
                <wp:extent cx="5796915" cy="378460"/>
                <wp:effectExtent l="0" t="0" r="0" b="0"/>
                <wp:wrapNone/>
                <wp:docPr id="241" name="Freeform 241"/>
                <wp:cNvGraphicFramePr/>
                <a:graphic xmlns:a="http://schemas.openxmlformats.org/drawingml/2006/main">
                  <a:graphicData uri="http://schemas.microsoft.com/office/word/2010/wordprocessingShape">
                    <wps:wsp>
                      <wps:cNvSpPr/>
                      <wps:spPr>
                        <a:xfrm>
                          <a:off x="0" y="0"/>
                          <a:ext cx="5796915" cy="378460"/>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41" o:spid="_x0000_s1026" o:spt="100" style="position:absolute;left:0pt;margin-left:70.8pt;margin-top:-4pt;height:29.8pt;width:456.45pt;mso-position-horizontal-relative:page;mso-position-vertical-relative:line;z-index:-251570176;mso-width-relative:page;mso-height-relative:page;" fillcolor="#DBDBDB" filled="t" stroked="f" coordsize="5796915,378460" o:gfxdata="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DToEUvXAAAACgEAAA8AAAAAAAAAAQAgAAAAIgAAAGRycy9k&#10;b3ducmV2LnhtbFBLAQIUABQAAAAIAIdO4kC4Q/q1PAIAAA8FAAAOAAAAAAAAAAEAIAAAACYBAABk&#10;cnMvZTJvRG9jLnhtbFBLBQYAAAAABgAGAFkBAADUBQAAAAA=&#10;" path="m0,378460l5796915,378460,5796915,0,0,0,0,378460xe">
                <v:fill on="t" focussize="0,0"/>
                <v:stroke on="f" weight="1pt"/>
                <v:imagedata o:title=""/>
                <o:lock v:ext="edit" aspectratio="f"/>
              </v:shape>
            </w:pict>
          </mc:Fallback>
        </mc:AlternateContent>
      </w:r>
      <w:r w:rsidRPr="00D935B2">
        <w:rPr>
          <w:rFonts w:ascii="Arial" w:hAnsi="Arial" w:cs="Arial"/>
          <w:noProof/>
          <w:sz w:val="28"/>
          <w:szCs w:val="28"/>
        </w:rPr>
        <mc:AlternateContent>
          <mc:Choice Requires="wps">
            <w:drawing>
              <wp:anchor distT="0" distB="0" distL="114300" distR="114300" simplePos="0" relativeHeight="251747328" behindDoc="0" locked="0" layoutInCell="1" allowOverlap="1" wp14:anchorId="113AEB49" wp14:editId="1C61174E">
                <wp:simplePos x="0" y="0"/>
                <wp:positionH relativeFrom="page">
                  <wp:posOffset>911225</wp:posOffset>
                </wp:positionH>
                <wp:positionV relativeFrom="line">
                  <wp:posOffset>-53340</wp:posOffset>
                </wp:positionV>
                <wp:extent cx="7620" cy="7620"/>
                <wp:effectExtent l="0" t="0" r="0" b="0"/>
                <wp:wrapNone/>
                <wp:docPr id="242" name="Freeform 242"/>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42" o:spid="_x0000_s1026" o:spt="100" style="position:absolute;left:0pt;margin-left:71.75pt;margin-top:-4.2pt;height:0.6pt;width:0.6pt;mso-position-horizontal-relative:page;mso-position-vertical-relative:line;z-index:251747328;mso-width-relative:page;mso-height-relative:page;" fillcolor="#000000" filled="t" stroked="f" coordsize="7620,7620" o:gfxdata="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KSkQ39kAAAAJAQAADwAAAAAAAAABACAAAAAiAAAAZHJzL2Rvd25yZXYueG1sUEsBAhQA&#10;FAAAAAgAh07iQMkV9QcqAgAA+QQAAA4AAAAAAAAAAQAgAAAAKAEAAGRycy9lMm9Eb2MueG1sUEsF&#10;BgAAAAAGAAYAWQEAAMQFAAAAAA==&#10;" path="m0,7620l7620,7620,7620,0,0,0,0,7620xe">
                <v:fill on="t" focussize="0,0"/>
                <v:stroke on="f" weight="1pt"/>
                <v:imagedata o:title=""/>
                <o:lock v:ext="edit" aspectratio="f"/>
              </v:shape>
            </w:pict>
          </mc:Fallback>
        </mc:AlternateContent>
      </w:r>
      <w:r w:rsidRPr="00D935B2">
        <w:rPr>
          <w:rFonts w:ascii="Arial" w:hAnsi="Arial" w:cs="Arial"/>
          <w:noProof/>
          <w:sz w:val="28"/>
          <w:szCs w:val="28"/>
        </w:rPr>
        <mc:AlternateContent>
          <mc:Choice Requires="wps">
            <w:drawing>
              <wp:anchor distT="0" distB="0" distL="114300" distR="114300" simplePos="0" relativeHeight="251748352" behindDoc="0" locked="0" layoutInCell="1" allowOverlap="1" wp14:anchorId="53C7BF43" wp14:editId="31014276">
                <wp:simplePos x="0" y="0"/>
                <wp:positionH relativeFrom="page">
                  <wp:posOffset>911225</wp:posOffset>
                </wp:positionH>
                <wp:positionV relativeFrom="line">
                  <wp:posOffset>-53340</wp:posOffset>
                </wp:positionV>
                <wp:extent cx="7620" cy="7620"/>
                <wp:effectExtent l="0" t="0" r="0" b="0"/>
                <wp:wrapNone/>
                <wp:docPr id="243" name="Freeform 243"/>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43" o:spid="_x0000_s1026" o:spt="100" style="position:absolute;left:0pt;margin-left:71.75pt;margin-top:-4.2pt;height:0.6pt;width:0.6pt;mso-position-horizontal-relative:page;mso-position-vertical-relative:line;z-index:251748352;mso-width-relative:page;mso-height-relative:page;" fillcolor="#000000" filled="t" stroked="f" coordsize="7620,7620" o:gfxdata="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CkpEN/ZAAAACQEAAA8AAAAAAAAAAQAgAAAAIgAAAGRycy9kb3ducmV2LnhtbFBLAQIU&#10;ABQAAAAIAIdO4kBvV4V1KwIAAPkEAAAOAAAAAAAAAAEAIAAAACgBAABkcnMvZTJvRG9jLnhtbFBL&#10;BQYAAAAABgAGAFkBAADFBQAAAAA=&#10;" path="m0,7620l7620,7620,7620,0,0,0,0,7620xe">
                <v:fill on="t" focussize="0,0"/>
                <v:stroke on="f" weight="1pt"/>
                <v:imagedata o:title=""/>
                <o:lock v:ext="edit" aspectratio="f"/>
              </v:shape>
            </w:pict>
          </mc:Fallback>
        </mc:AlternateContent>
      </w:r>
      <w:r w:rsidRPr="00D935B2">
        <w:rPr>
          <w:rFonts w:ascii="Arial" w:hAnsi="Arial" w:cs="Arial"/>
          <w:noProof/>
          <w:sz w:val="28"/>
          <w:szCs w:val="28"/>
        </w:rPr>
        <mc:AlternateContent>
          <mc:Choice Requires="wps">
            <w:drawing>
              <wp:anchor distT="0" distB="0" distL="114300" distR="114300" simplePos="0" relativeHeight="251749376" behindDoc="0" locked="0" layoutInCell="1" allowOverlap="1" wp14:anchorId="185F6988" wp14:editId="1F6056E2">
                <wp:simplePos x="0" y="0"/>
                <wp:positionH relativeFrom="page">
                  <wp:posOffset>1758950</wp:posOffset>
                </wp:positionH>
                <wp:positionV relativeFrom="line">
                  <wp:posOffset>-53340</wp:posOffset>
                </wp:positionV>
                <wp:extent cx="7620" cy="7620"/>
                <wp:effectExtent l="0" t="0" r="0" b="0"/>
                <wp:wrapNone/>
                <wp:docPr id="244" name="Freeform 244"/>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44" o:spid="_x0000_s1026" o:spt="100" style="position:absolute;left:0pt;margin-left:138.5pt;margin-top:-4.2pt;height:0.6pt;width:0.6pt;mso-position-horizontal-relative:page;mso-position-vertical-relative:line;z-index:251749376;mso-width-relative:page;mso-height-relative:page;" fillcolor="#000000" filled="t" stroked="f" coordsize="7620,7620" o:gfxdata="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xsieYNkAAAAJAQAADwAAAAAAAAABACAAAAAiAAAAZHJzL2Rvd25yZXYueG1sUEsBAhQA&#10;FAAAAAgAh07iQFycpfEqAgAA+QQAAA4AAAAAAAAAAQAgAAAAKAEAAGRycy9lMm9Eb2MueG1sUEsF&#10;BgAAAAAGAAYAWQEAAMQFAAAAAA==&#10;" path="m0,7620l7620,7620,7620,0,0,0,0,7620xe">
                <v:fill on="t" focussize="0,0"/>
                <v:stroke on="f" weight="1pt"/>
                <v:imagedata o:title=""/>
                <o:lock v:ext="edit" aspectratio="f"/>
              </v:shape>
            </w:pict>
          </mc:Fallback>
        </mc:AlternateContent>
      </w:r>
      <w:r w:rsidRPr="00D935B2">
        <w:rPr>
          <w:rFonts w:ascii="Arial" w:hAnsi="Arial" w:cs="Arial"/>
          <w:noProof/>
          <w:sz w:val="28"/>
          <w:szCs w:val="28"/>
        </w:rPr>
        <mc:AlternateContent>
          <mc:Choice Requires="wps">
            <w:drawing>
              <wp:anchor distT="0" distB="0" distL="114300" distR="114300" simplePos="0" relativeHeight="251750400" behindDoc="0" locked="0" layoutInCell="1" allowOverlap="1" wp14:anchorId="4DF1D2B9" wp14:editId="512DED01">
                <wp:simplePos x="0" y="0"/>
                <wp:positionH relativeFrom="page">
                  <wp:posOffset>3668395</wp:posOffset>
                </wp:positionH>
                <wp:positionV relativeFrom="line">
                  <wp:posOffset>-53340</wp:posOffset>
                </wp:positionV>
                <wp:extent cx="7620" cy="7620"/>
                <wp:effectExtent l="0" t="0" r="0" b="0"/>
                <wp:wrapNone/>
                <wp:docPr id="245" name="Freeform 245"/>
                <wp:cNvGraphicFramePr/>
                <a:graphic xmlns:a="http://schemas.openxmlformats.org/drawingml/2006/main">
                  <a:graphicData uri="http://schemas.microsoft.com/office/word/2010/wordprocessingShape">
                    <wps:wsp>
                      <wps:cNvSpPr/>
                      <wps:spPr>
                        <a:xfrm>
                          <a:off x="0" y="0"/>
                          <a:ext cx="7621" cy="7620"/>
                        </a:xfrm>
                        <a:custGeom>
                          <a:avLst/>
                          <a:gdLst/>
                          <a:ahLst/>
                          <a:cxnLst/>
                          <a:rect l="l" t="t" r="r" b="b"/>
                          <a:pathLst>
                            <a:path w="7621" h="7620">
                              <a:moveTo>
                                <a:pt x="0" y="7620"/>
                              </a:moveTo>
                              <a:lnTo>
                                <a:pt x="7621" y="7620"/>
                              </a:lnTo>
                              <a:lnTo>
                                <a:pt x="7621"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45" o:spid="_x0000_s1026" o:spt="100" style="position:absolute;left:0pt;margin-left:288.85pt;margin-top:-4.2pt;height:0.6pt;width:0.6pt;mso-position-horizontal-relative:page;mso-position-vertical-relative:line;z-index:251750400;mso-width-relative:page;mso-height-relative:page;" fillcolor="#000000" filled="t" stroked="f" coordsize="7621,7620" o:gfxdata="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DHVP6DbAAAACQEAAA8AAAAAAAAAAQAgAAAAIgAAAGRycy9kb3ducmV2Lnht&#10;bFBLAQIUABQAAAAIAIdO4kAto31rLwIAAPkEAAAOAAAAAAAAAAEAIAAAACoBAABkcnMvZTJvRG9j&#10;LnhtbFBLBQYAAAAABgAGAFkBAADLBQAAAAA=&#10;" path="m0,7620l7621,7620,7621,0,0,0,0,7620xe">
                <v:fill on="t" focussize="0,0"/>
                <v:stroke on="f" weight="1pt"/>
                <v:imagedata o:title=""/>
                <o:lock v:ext="edit" aspectratio="f"/>
              </v:shape>
            </w:pict>
          </mc:Fallback>
        </mc:AlternateContent>
      </w:r>
      <w:r w:rsidRPr="00D935B2">
        <w:rPr>
          <w:rFonts w:ascii="Arial" w:hAnsi="Arial" w:cs="Arial"/>
          <w:noProof/>
          <w:sz w:val="28"/>
          <w:szCs w:val="28"/>
        </w:rPr>
        <mc:AlternateContent>
          <mc:Choice Requires="wps">
            <w:drawing>
              <wp:anchor distT="0" distB="0" distL="114300" distR="114300" simplePos="0" relativeHeight="251751424" behindDoc="0" locked="0" layoutInCell="1" allowOverlap="1" wp14:anchorId="69EA2B7C" wp14:editId="57931201">
                <wp:simplePos x="0" y="0"/>
                <wp:positionH relativeFrom="page">
                  <wp:posOffset>6759575</wp:posOffset>
                </wp:positionH>
                <wp:positionV relativeFrom="line">
                  <wp:posOffset>-53340</wp:posOffset>
                </wp:positionV>
                <wp:extent cx="6985" cy="7620"/>
                <wp:effectExtent l="0" t="0" r="0" b="0"/>
                <wp:wrapNone/>
                <wp:docPr id="246" name="Freeform 246"/>
                <wp:cNvGraphicFramePr/>
                <a:graphic xmlns:a="http://schemas.openxmlformats.org/drawingml/2006/main">
                  <a:graphicData uri="http://schemas.microsoft.com/office/word/2010/wordprocessingShape">
                    <wps:wsp>
                      <wps:cNvSpPr/>
                      <wps:spPr>
                        <a:xfrm>
                          <a:off x="0" y="0"/>
                          <a:ext cx="6985" cy="7620"/>
                        </a:xfrm>
                        <a:custGeom>
                          <a:avLst/>
                          <a:gdLst/>
                          <a:ahLst/>
                          <a:cxnLst/>
                          <a:rect l="l" t="t" r="r" b="b"/>
                          <a:pathLst>
                            <a:path w="6985" h="7620">
                              <a:moveTo>
                                <a:pt x="0" y="7620"/>
                              </a:moveTo>
                              <a:lnTo>
                                <a:pt x="6985" y="7620"/>
                              </a:lnTo>
                              <a:lnTo>
                                <a:pt x="6985"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46" o:spid="_x0000_s1026" o:spt="100" style="position:absolute;left:0pt;margin-left:532.25pt;margin-top:-4.2pt;height:0.6pt;width:0.55pt;mso-position-horizontal-relative:page;mso-position-vertical-relative:line;z-index:251751424;mso-width-relative:page;mso-height-relative:page;" fillcolor="#000000" filled="t" stroked="f" coordsize="6985,7620" o:gfxdata="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mLe9i2gAAAAsBAAAPAAAAAAAAAAEAIAAAACIAAABkcnMvZG93bnJldi54&#10;bWxQSwECFAAUAAAACACHTuJA+ZLudTECAAD5BAAADgAAAAAAAAABACAAAAApAQAAZHJzL2Uyb0Rv&#10;Yy54bWxQSwUGAAAAAAYABgBZAQAAzAUAAAAA&#10;" path="m0,7620l6985,7620,6985,0,0,0,0,7620xe">
                <v:fill on="t" focussize="0,0"/>
                <v:stroke on="f" weight="1pt"/>
                <v:imagedata o:title=""/>
                <o:lock v:ext="edit" aspectratio="f"/>
              </v:shape>
            </w:pict>
          </mc:Fallback>
        </mc:AlternateContent>
      </w:r>
      <w:r w:rsidRPr="00D935B2">
        <w:rPr>
          <w:rFonts w:ascii="Arial" w:hAnsi="Arial" w:cs="Arial"/>
          <w:noProof/>
          <w:sz w:val="28"/>
          <w:szCs w:val="28"/>
        </w:rPr>
        <mc:AlternateContent>
          <mc:Choice Requires="wps">
            <w:drawing>
              <wp:anchor distT="0" distB="0" distL="114300" distR="114300" simplePos="0" relativeHeight="251752448" behindDoc="0" locked="0" layoutInCell="1" allowOverlap="1" wp14:anchorId="4026A806" wp14:editId="2608CB18">
                <wp:simplePos x="0" y="0"/>
                <wp:positionH relativeFrom="page">
                  <wp:posOffset>6759575</wp:posOffset>
                </wp:positionH>
                <wp:positionV relativeFrom="line">
                  <wp:posOffset>-53340</wp:posOffset>
                </wp:positionV>
                <wp:extent cx="6985" cy="7620"/>
                <wp:effectExtent l="0" t="0" r="0" b="0"/>
                <wp:wrapNone/>
                <wp:docPr id="247" name="Freeform 247"/>
                <wp:cNvGraphicFramePr/>
                <a:graphic xmlns:a="http://schemas.openxmlformats.org/drawingml/2006/main">
                  <a:graphicData uri="http://schemas.microsoft.com/office/word/2010/wordprocessingShape">
                    <wps:wsp>
                      <wps:cNvSpPr/>
                      <wps:spPr>
                        <a:xfrm>
                          <a:off x="0" y="0"/>
                          <a:ext cx="6985" cy="7620"/>
                        </a:xfrm>
                        <a:custGeom>
                          <a:avLst/>
                          <a:gdLst/>
                          <a:ahLst/>
                          <a:cxnLst/>
                          <a:rect l="l" t="t" r="r" b="b"/>
                          <a:pathLst>
                            <a:path w="6985" h="7620">
                              <a:moveTo>
                                <a:pt x="0" y="7620"/>
                              </a:moveTo>
                              <a:lnTo>
                                <a:pt x="6985" y="7620"/>
                              </a:lnTo>
                              <a:lnTo>
                                <a:pt x="6985"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47" o:spid="_x0000_s1026" o:spt="100" style="position:absolute;left:0pt;margin-left:532.25pt;margin-top:-4.2pt;height:0.6pt;width:0.55pt;mso-position-horizontal-relative:page;mso-position-vertical-relative:line;z-index:251752448;mso-width-relative:page;mso-height-relative:page;" fillcolor="#000000" filled="t" stroked="f" coordsize="6985,7620" o:gfxdata="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mLe9i2gAAAAsBAAAPAAAAAAAAAAEAIAAAACIAAABkcnMvZG93bnJldi54&#10;bWxQSwECFAAUAAAACACHTuJAX9CeBzECAAD5BAAADgAAAAAAAAABACAAAAApAQAAZHJzL2Uyb0Rv&#10;Yy54bWxQSwUGAAAAAAYABgBZAQAAzAUAAAAA&#10;" path="m0,7620l6985,7620,6985,0,0,0,0,7620xe">
                <v:fill on="t" focussize="0,0"/>
                <v:stroke on="f" weight="1pt"/>
                <v:imagedata o:title=""/>
                <o:lock v:ext="edit" aspectratio="f"/>
              </v:shape>
            </w:pict>
          </mc:Fallback>
        </mc:AlternateContent>
      </w:r>
      <w:r w:rsidRPr="00D935B2">
        <w:rPr>
          <w:rFonts w:ascii="Arial" w:hAnsi="Arial" w:cs="Arial"/>
          <w:sz w:val="28"/>
          <w:szCs w:val="28"/>
          <w:lang w:val="fr-FR"/>
        </w:rPr>
        <w:t>2.SPECIFICATIONS TECHNIQUES</w:t>
      </w:r>
    </w:p>
    <w:p w14:paraId="604A5FF3"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753472" behindDoc="0" locked="0" layoutInCell="1" allowOverlap="1" wp14:anchorId="3A641430" wp14:editId="2C673F51">
                <wp:simplePos x="0" y="0"/>
                <wp:positionH relativeFrom="page">
                  <wp:posOffset>899160</wp:posOffset>
                </wp:positionH>
                <wp:positionV relativeFrom="paragraph">
                  <wp:posOffset>91440</wp:posOffset>
                </wp:positionV>
                <wp:extent cx="5796915" cy="0"/>
                <wp:effectExtent l="0" t="0" r="0" b="0"/>
                <wp:wrapNone/>
                <wp:docPr id="248" name="Freeform 248"/>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48" o:spid="_x0000_s1026" o:spt="100" style="position:absolute;left:0pt;margin-left:70.8pt;margin-top:7.2pt;height:0pt;width:456.45pt;mso-position-horizontal-relative:page;z-index:251753472;mso-width-relative:page;mso-height-relative:page;" filled="f" stroked="t" coordsize="5796915,180" o:gfxdata="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KKDPj1QAAAAoBAAAPAAAA&#10;AAAAAAEAIAAAACIAAABkcnMvZG93bnJldi54bWxQSwECFAAUAAAACACHTuJAWYtFehgCAACHBAAA&#10;DgAAAAAAAAABACAAAAAkAQAAZHJzL2Uyb0RvYy54bWxQSwUGAAAAAAYABgBZAQAArgUAAAAA&#10;" path="m0,0l5796915,0e">
                <v:fill on="f" focussize="0,0"/>
                <v:stroke weight="0.579842519685039pt" color="#000000 [3204]" joinstyle="round"/>
                <v:imagedata o:title=""/>
                <o:lock v:ext="edit" aspectratio="f"/>
              </v:shape>
            </w:pict>
          </mc:Fallback>
        </mc:AlternateContent>
      </w:r>
    </w:p>
    <w:p w14:paraId="204FD0B6"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1068B05"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Les</w:t>
      </w:r>
      <w:r w:rsidRPr="00D935B2">
        <w:rPr>
          <w:rFonts w:ascii="Arial" w:hAnsi="Arial" w:cs="Arial"/>
          <w:color w:val="000000"/>
          <w:spacing w:val="11"/>
          <w:lang w:val="fr-FR"/>
        </w:rPr>
        <w:t xml:space="preserve"> ouvrages devront répondre</w:t>
      </w:r>
      <w:r w:rsidRPr="00D935B2">
        <w:rPr>
          <w:rFonts w:ascii="Arial" w:hAnsi="Arial" w:cs="Arial"/>
          <w:color w:val="000000"/>
          <w:spacing w:val="12"/>
          <w:lang w:val="fr-FR"/>
        </w:rPr>
        <w:t xml:space="preserve"> aux</w:t>
      </w:r>
      <w:r w:rsidRPr="00D935B2">
        <w:rPr>
          <w:rFonts w:ascii="Arial" w:hAnsi="Arial" w:cs="Arial"/>
          <w:color w:val="000000"/>
          <w:spacing w:val="13"/>
          <w:lang w:val="fr-FR"/>
        </w:rPr>
        <w:t xml:space="preserve"> conditions et prescriptions des </w:t>
      </w:r>
      <w:r w:rsidRPr="00D935B2">
        <w:rPr>
          <w:rFonts w:ascii="Arial" w:hAnsi="Arial" w:cs="Arial"/>
          <w:color w:val="000000"/>
          <w:spacing w:val="11"/>
          <w:lang w:val="fr-FR"/>
        </w:rPr>
        <w:t>documents</w:t>
      </w:r>
      <w:r w:rsidRPr="00D935B2">
        <w:rPr>
          <w:rFonts w:ascii="Arial" w:hAnsi="Arial" w:cs="Arial"/>
          <w:lang w:val="fr-FR"/>
        </w:rPr>
        <w:t xml:space="preserve"> </w:t>
      </w:r>
      <w:r w:rsidRPr="00D935B2">
        <w:rPr>
          <w:rFonts w:ascii="Arial" w:hAnsi="Arial" w:cs="Arial"/>
          <w:color w:val="000000"/>
          <w:lang w:val="fr-FR"/>
        </w:rPr>
        <w:t xml:space="preserve">techniques qui leur sont applicables dont notamment les suivants </w:t>
      </w:r>
      <w:r w:rsidRPr="00D935B2">
        <w:rPr>
          <w:rFonts w:ascii="Arial" w:hAnsi="Arial" w:cs="Arial"/>
          <w:color w:val="000000"/>
          <w:spacing w:val="29"/>
          <w:lang w:val="fr-FR"/>
        </w:rPr>
        <w:t xml:space="preserve">: </w:t>
      </w:r>
      <w:r w:rsidRPr="00D935B2">
        <w:rPr>
          <w:rFonts w:ascii="Arial" w:hAnsi="Arial" w:cs="Arial"/>
          <w:color w:val="000000"/>
          <w:lang w:val="fr-FR"/>
        </w:rPr>
        <w:t xml:space="preserve">  </w:t>
      </w:r>
    </w:p>
    <w:p w14:paraId="630FFB6E"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772DA923" w14:textId="77777777" w:rsidR="00B768C1" w:rsidRPr="00D935B2" w:rsidRDefault="00000000" w:rsidP="007F21CB">
      <w:pPr>
        <w:pStyle w:val="Titre1"/>
        <w:spacing w:before="0" w:line="276" w:lineRule="auto"/>
        <w:jc w:val="both"/>
        <w:rPr>
          <w:rFonts w:ascii="Arial" w:eastAsiaTheme="minorHAnsi" w:hAnsi="Arial" w:cs="Arial"/>
          <w:color w:val="306F22"/>
          <w:sz w:val="28"/>
          <w:szCs w:val="28"/>
          <w:lang w:val="fr-FR"/>
        </w:rPr>
      </w:pPr>
      <w:r w:rsidRPr="00D935B2">
        <w:rPr>
          <w:rFonts w:ascii="Arial" w:eastAsiaTheme="minorHAnsi" w:hAnsi="Arial" w:cs="Arial"/>
          <w:color w:val="306F22"/>
          <w:sz w:val="28"/>
          <w:szCs w:val="28"/>
          <w:lang w:val="fr-FR"/>
        </w:rPr>
        <w:t xml:space="preserve">              </w:t>
      </w:r>
      <w:bookmarkStart w:id="5" w:name="_Toc193887965"/>
      <w:r w:rsidRPr="00D935B2">
        <w:rPr>
          <w:rFonts w:ascii="Arial" w:eastAsiaTheme="minorHAnsi" w:hAnsi="Arial" w:cs="Arial"/>
          <w:color w:val="306F22"/>
          <w:sz w:val="28"/>
          <w:szCs w:val="28"/>
          <w:lang w:val="fr-FR"/>
        </w:rPr>
        <w:t>2.1.</w:t>
      </w:r>
      <w:r w:rsidRPr="00D935B2">
        <w:rPr>
          <w:rFonts w:ascii="Arial" w:eastAsiaTheme="minorHAnsi" w:hAnsi="Arial" w:cs="Arial"/>
          <w:color w:val="306F22"/>
          <w:sz w:val="28"/>
          <w:szCs w:val="28"/>
          <w:lang w:val="fr-FR"/>
        </w:rPr>
        <w:tab/>
        <w:t>Normalisation</w:t>
      </w:r>
      <w:bookmarkEnd w:id="5"/>
      <w:r w:rsidRPr="00D935B2">
        <w:rPr>
          <w:rFonts w:ascii="Arial" w:eastAsiaTheme="minorHAnsi" w:hAnsi="Arial" w:cs="Arial"/>
          <w:color w:val="306F22"/>
          <w:sz w:val="28"/>
          <w:szCs w:val="28"/>
          <w:lang w:val="fr-FR"/>
        </w:rPr>
        <w:t xml:space="preserve">   </w:t>
      </w:r>
    </w:p>
    <w:p w14:paraId="2DBE9F6C"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Pour</w:t>
      </w:r>
      <w:r w:rsidRPr="00D935B2">
        <w:rPr>
          <w:rFonts w:ascii="Arial" w:hAnsi="Arial" w:cs="Arial"/>
          <w:color w:val="000000"/>
          <w:spacing w:val="39"/>
          <w:lang w:val="fr-FR"/>
        </w:rPr>
        <w:t xml:space="preserve"> </w:t>
      </w:r>
      <w:r w:rsidRPr="00D935B2">
        <w:rPr>
          <w:rFonts w:ascii="Arial" w:hAnsi="Arial" w:cs="Arial"/>
          <w:color w:val="000000"/>
          <w:lang w:val="fr-FR"/>
        </w:rPr>
        <w:t>l'exécution</w:t>
      </w:r>
      <w:r w:rsidRPr="00D935B2">
        <w:rPr>
          <w:rFonts w:ascii="Arial" w:hAnsi="Arial" w:cs="Arial"/>
          <w:color w:val="000000"/>
          <w:spacing w:val="39"/>
          <w:lang w:val="fr-FR"/>
        </w:rPr>
        <w:t xml:space="preserve"> </w:t>
      </w:r>
      <w:r w:rsidRPr="00D935B2">
        <w:rPr>
          <w:rFonts w:ascii="Arial" w:hAnsi="Arial" w:cs="Arial"/>
          <w:color w:val="000000"/>
          <w:lang w:val="fr-FR"/>
        </w:rPr>
        <w:t>des</w:t>
      </w:r>
      <w:r w:rsidRPr="00D935B2">
        <w:rPr>
          <w:rFonts w:ascii="Arial" w:hAnsi="Arial" w:cs="Arial"/>
          <w:color w:val="000000"/>
          <w:spacing w:val="39"/>
          <w:lang w:val="fr-FR"/>
        </w:rPr>
        <w:t xml:space="preserve"> </w:t>
      </w:r>
      <w:r w:rsidRPr="00D935B2">
        <w:rPr>
          <w:rFonts w:ascii="Arial" w:hAnsi="Arial" w:cs="Arial"/>
          <w:color w:val="000000"/>
          <w:lang w:val="fr-FR"/>
        </w:rPr>
        <w:t>travaux,</w:t>
      </w:r>
      <w:r w:rsidRPr="00D935B2">
        <w:rPr>
          <w:rFonts w:ascii="Arial" w:hAnsi="Arial" w:cs="Arial"/>
          <w:color w:val="000000"/>
          <w:spacing w:val="39"/>
          <w:lang w:val="fr-FR"/>
        </w:rPr>
        <w:t xml:space="preserve"> </w:t>
      </w:r>
      <w:r w:rsidRPr="00D935B2">
        <w:rPr>
          <w:rFonts w:ascii="Arial" w:hAnsi="Arial" w:cs="Arial"/>
          <w:color w:val="000000"/>
          <w:lang w:val="fr-FR"/>
        </w:rPr>
        <w:t>l'entrepreneur</w:t>
      </w:r>
      <w:r w:rsidRPr="00D935B2">
        <w:rPr>
          <w:rFonts w:ascii="Arial" w:hAnsi="Arial" w:cs="Arial"/>
          <w:color w:val="000000"/>
          <w:spacing w:val="39"/>
          <w:lang w:val="fr-FR"/>
        </w:rPr>
        <w:t xml:space="preserve"> </w:t>
      </w:r>
      <w:r w:rsidRPr="00D935B2">
        <w:rPr>
          <w:rFonts w:ascii="Arial" w:hAnsi="Arial" w:cs="Arial"/>
          <w:color w:val="000000"/>
          <w:lang w:val="fr-FR"/>
        </w:rPr>
        <w:t>est</w:t>
      </w:r>
      <w:r w:rsidRPr="00D935B2">
        <w:rPr>
          <w:rFonts w:ascii="Arial" w:hAnsi="Arial" w:cs="Arial"/>
          <w:color w:val="000000"/>
          <w:spacing w:val="39"/>
          <w:lang w:val="fr-FR"/>
        </w:rPr>
        <w:t xml:space="preserve"> </w:t>
      </w:r>
      <w:r w:rsidRPr="00D935B2">
        <w:rPr>
          <w:rFonts w:ascii="Arial" w:hAnsi="Arial" w:cs="Arial"/>
          <w:color w:val="000000"/>
          <w:lang w:val="fr-FR"/>
        </w:rPr>
        <w:t>soumis</w:t>
      </w:r>
      <w:r w:rsidRPr="00D935B2">
        <w:rPr>
          <w:rFonts w:ascii="Arial" w:hAnsi="Arial" w:cs="Arial"/>
          <w:color w:val="000000"/>
          <w:spacing w:val="39"/>
          <w:lang w:val="fr-FR"/>
        </w:rPr>
        <w:t xml:space="preserve"> </w:t>
      </w:r>
      <w:r w:rsidRPr="00D935B2">
        <w:rPr>
          <w:rFonts w:ascii="Arial" w:hAnsi="Arial" w:cs="Arial"/>
          <w:color w:val="000000"/>
          <w:lang w:val="fr-FR"/>
        </w:rPr>
        <w:t>au</w:t>
      </w:r>
      <w:r w:rsidRPr="00D935B2">
        <w:rPr>
          <w:rFonts w:ascii="Arial" w:hAnsi="Arial" w:cs="Arial"/>
          <w:color w:val="000000"/>
          <w:spacing w:val="36"/>
          <w:lang w:val="fr-FR"/>
        </w:rPr>
        <w:t xml:space="preserve"> </w:t>
      </w:r>
      <w:r w:rsidRPr="00D935B2">
        <w:rPr>
          <w:rFonts w:ascii="Arial" w:hAnsi="Arial" w:cs="Arial"/>
          <w:color w:val="000000"/>
          <w:lang w:val="fr-FR"/>
        </w:rPr>
        <w:t>respect</w:t>
      </w:r>
      <w:r w:rsidRPr="00D935B2">
        <w:rPr>
          <w:rFonts w:ascii="Arial" w:hAnsi="Arial" w:cs="Arial"/>
          <w:color w:val="000000"/>
          <w:spacing w:val="39"/>
          <w:lang w:val="fr-FR"/>
        </w:rPr>
        <w:t xml:space="preserve"> </w:t>
      </w:r>
      <w:r w:rsidRPr="00D935B2">
        <w:rPr>
          <w:rFonts w:ascii="Arial" w:hAnsi="Arial" w:cs="Arial"/>
          <w:color w:val="000000"/>
          <w:lang w:val="fr-FR"/>
        </w:rPr>
        <w:t>des</w:t>
      </w:r>
      <w:r w:rsidRPr="00D935B2">
        <w:rPr>
          <w:rFonts w:ascii="Arial" w:hAnsi="Arial" w:cs="Arial"/>
          <w:color w:val="000000"/>
          <w:spacing w:val="39"/>
          <w:lang w:val="fr-FR"/>
        </w:rPr>
        <w:t xml:space="preserve"> </w:t>
      </w:r>
      <w:r w:rsidRPr="00D935B2">
        <w:rPr>
          <w:rFonts w:ascii="Arial" w:hAnsi="Arial" w:cs="Arial"/>
          <w:color w:val="000000"/>
          <w:lang w:val="fr-FR"/>
        </w:rPr>
        <w:t>normes</w:t>
      </w:r>
      <w:r w:rsidRPr="00D935B2">
        <w:rPr>
          <w:rFonts w:ascii="Arial" w:hAnsi="Arial" w:cs="Arial"/>
          <w:color w:val="000000"/>
          <w:spacing w:val="39"/>
          <w:lang w:val="fr-FR"/>
        </w:rPr>
        <w:t xml:space="preserve"> </w:t>
      </w:r>
      <w:r w:rsidRPr="00D935B2">
        <w:rPr>
          <w:rFonts w:ascii="Arial" w:hAnsi="Arial" w:cs="Arial"/>
          <w:color w:val="000000"/>
          <w:lang w:val="fr-FR"/>
        </w:rPr>
        <w:t xml:space="preserve">et  </w:t>
      </w:r>
      <w:r w:rsidRPr="00D935B2">
        <w:rPr>
          <w:rFonts w:ascii="Arial" w:hAnsi="Arial" w:cs="Arial"/>
          <w:lang w:val="fr-FR"/>
        </w:rPr>
        <w:br w:type="textWrapping" w:clear="all"/>
      </w:r>
      <w:r w:rsidRPr="00D935B2">
        <w:rPr>
          <w:rFonts w:ascii="Arial" w:hAnsi="Arial" w:cs="Arial"/>
          <w:color w:val="000000"/>
          <w:lang w:val="fr-FR"/>
        </w:rPr>
        <w:t xml:space="preserve">textes en vigueur le premier jour du mois d'établissement des prix, notamment </w:t>
      </w:r>
      <w:r w:rsidRPr="00D935B2">
        <w:rPr>
          <w:rFonts w:ascii="Arial" w:hAnsi="Arial" w:cs="Arial"/>
          <w:color w:val="000000"/>
          <w:spacing w:val="1"/>
          <w:lang w:val="fr-FR"/>
        </w:rPr>
        <w:t xml:space="preserve">:  </w:t>
      </w:r>
      <w:r w:rsidRPr="00D935B2">
        <w:rPr>
          <w:rFonts w:ascii="Arial" w:hAnsi="Arial" w:cs="Arial"/>
          <w:color w:val="000000"/>
          <w:lang w:val="fr-FR"/>
        </w:rPr>
        <w:t xml:space="preserve">  </w:t>
      </w:r>
    </w:p>
    <w:p w14:paraId="0A5ECDD2" w14:textId="66A24E47" w:rsidR="00B768C1" w:rsidRPr="00282B9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 EN 13845</w:t>
      </w:r>
      <w:r w:rsidRPr="00D935B2">
        <w:rPr>
          <w:rFonts w:ascii="Arial" w:hAnsi="Arial" w:cs="Arial"/>
          <w:color w:val="000000"/>
          <w:lang w:val="fr-FR"/>
        </w:rPr>
        <w:t xml:space="preserve"> « Durabilité de la résistance antidérapante sur les revêtements</w:t>
      </w:r>
      <w:r w:rsidRPr="00D935B2">
        <w:rPr>
          <w:rFonts w:ascii="Arial" w:hAnsi="Arial" w:cs="Arial"/>
          <w:lang w:val="fr-FR"/>
        </w:rPr>
        <w:t xml:space="preserve"> </w:t>
      </w:r>
      <w:r w:rsidRPr="00282B92">
        <w:rPr>
          <w:rFonts w:ascii="Arial" w:hAnsi="Arial" w:cs="Arial"/>
          <w:color w:val="000000"/>
          <w:lang w:val="fr-FR"/>
        </w:rPr>
        <w:t xml:space="preserve">de sol </w:t>
      </w:r>
      <w:r w:rsidRPr="00282B92">
        <w:rPr>
          <w:rFonts w:ascii="Arial" w:hAnsi="Arial" w:cs="Arial"/>
          <w:color w:val="000000"/>
          <w:spacing w:val="29"/>
          <w:lang w:val="fr-FR"/>
        </w:rPr>
        <w:t xml:space="preserve">» </w:t>
      </w:r>
      <w:r w:rsidRPr="00282B92">
        <w:rPr>
          <w:rFonts w:ascii="Arial" w:hAnsi="Arial" w:cs="Arial"/>
          <w:color w:val="000000"/>
          <w:lang w:val="fr-FR"/>
        </w:rPr>
        <w:t xml:space="preserve">  </w:t>
      </w:r>
    </w:p>
    <w:p w14:paraId="720AA4E9" w14:textId="77777777" w:rsidR="00B768C1" w:rsidRPr="00D935B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 EN 13888</w:t>
      </w:r>
      <w:r w:rsidRPr="00D935B2">
        <w:rPr>
          <w:rFonts w:ascii="Arial" w:hAnsi="Arial" w:cs="Arial"/>
          <w:color w:val="000000"/>
          <w:lang w:val="fr-FR"/>
        </w:rPr>
        <w:t xml:space="preserve"> « Classification des mortiers de jointement – classification </w:t>
      </w:r>
      <w:r w:rsidRPr="00D935B2">
        <w:rPr>
          <w:rFonts w:ascii="Arial" w:hAnsi="Arial" w:cs="Arial"/>
          <w:color w:val="000000"/>
          <w:spacing w:val="30"/>
          <w:lang w:val="fr-FR"/>
        </w:rPr>
        <w:t xml:space="preserve">» </w:t>
      </w:r>
      <w:r w:rsidRPr="00D935B2">
        <w:rPr>
          <w:rFonts w:ascii="Arial" w:hAnsi="Arial" w:cs="Arial"/>
          <w:color w:val="000000"/>
          <w:lang w:val="fr-FR"/>
        </w:rPr>
        <w:t xml:space="preserve">  </w:t>
      </w:r>
    </w:p>
    <w:p w14:paraId="5A9D728B" w14:textId="5B4DB132" w:rsidR="00B768C1" w:rsidRPr="00282B9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 EN 14411</w:t>
      </w:r>
      <w:r w:rsidRPr="00D935B2">
        <w:rPr>
          <w:rFonts w:ascii="Arial" w:hAnsi="Arial" w:cs="Arial"/>
          <w:color w:val="000000"/>
          <w:lang w:val="fr-FR"/>
        </w:rPr>
        <w:t xml:space="preserve"> « Carreaux céramiques – Définitions, </w:t>
      </w:r>
      <w:r w:rsidR="00282B92" w:rsidRPr="00D935B2">
        <w:rPr>
          <w:rFonts w:ascii="Arial" w:hAnsi="Arial" w:cs="Arial"/>
          <w:color w:val="000000"/>
          <w:lang w:val="fr-FR"/>
        </w:rPr>
        <w:t>classification</w:t>
      </w:r>
      <w:r w:rsidR="00282B92" w:rsidRPr="00D935B2">
        <w:rPr>
          <w:rFonts w:ascii="Arial" w:hAnsi="Arial" w:cs="Arial"/>
          <w:color w:val="000000"/>
          <w:spacing w:val="30"/>
          <w:lang w:val="fr-FR"/>
        </w:rPr>
        <w:t>,</w:t>
      </w:r>
      <w:r w:rsidR="00282B92" w:rsidRPr="00282B92">
        <w:rPr>
          <w:rFonts w:ascii="Arial" w:hAnsi="Arial" w:cs="Arial"/>
          <w:color w:val="000000"/>
          <w:lang w:val="fr-FR"/>
        </w:rPr>
        <w:t xml:space="preserve"> caractéristiques</w:t>
      </w:r>
      <w:r w:rsidRPr="00282B92">
        <w:rPr>
          <w:rFonts w:ascii="Arial" w:hAnsi="Arial" w:cs="Arial"/>
          <w:color w:val="000000"/>
          <w:lang w:val="fr-FR"/>
        </w:rPr>
        <w:t xml:space="preserve">, évaluation de la conformité et marquage »    </w:t>
      </w:r>
    </w:p>
    <w:p w14:paraId="654033D5" w14:textId="77777777" w:rsidR="00B768C1" w:rsidRPr="00D935B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 EN 12004</w:t>
      </w:r>
      <w:r w:rsidRPr="00D935B2">
        <w:rPr>
          <w:rFonts w:ascii="Arial" w:hAnsi="Arial" w:cs="Arial"/>
          <w:color w:val="000000"/>
          <w:lang w:val="fr-FR"/>
        </w:rPr>
        <w:t xml:space="preserve"> : Adhésifs pour carrelage - Spécifications.  </w:t>
      </w:r>
    </w:p>
    <w:p w14:paraId="143AF446" w14:textId="34A60013" w:rsidR="00B768C1" w:rsidRPr="00282B9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 EN 12007</w:t>
      </w:r>
      <w:r w:rsidRPr="00D935B2">
        <w:rPr>
          <w:rFonts w:ascii="Arial" w:hAnsi="Arial" w:cs="Arial"/>
          <w:color w:val="000000"/>
          <w:lang w:val="fr-FR"/>
        </w:rPr>
        <w:t xml:space="preserve"> : Mortiers pour carrelage - Détermination de l'ouverture et du</w:t>
      </w:r>
      <w:r w:rsidRPr="00D935B2">
        <w:rPr>
          <w:rFonts w:ascii="Arial" w:hAnsi="Arial" w:cs="Arial"/>
          <w:lang w:val="fr-FR"/>
        </w:rPr>
        <w:t xml:space="preserve"> </w:t>
      </w:r>
      <w:r w:rsidRPr="00282B92">
        <w:rPr>
          <w:rFonts w:ascii="Arial" w:hAnsi="Arial" w:cs="Arial"/>
          <w:color w:val="000000"/>
          <w:lang w:val="fr-FR"/>
        </w:rPr>
        <w:t xml:space="preserve">temps d'utilisation.  </w:t>
      </w:r>
    </w:p>
    <w:p w14:paraId="59C78754" w14:textId="69341698" w:rsidR="00B768C1" w:rsidRPr="00282B92" w:rsidRDefault="00282B92"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w:t>
      </w:r>
      <w:r w:rsidRPr="00D935B2">
        <w:rPr>
          <w:rFonts w:ascii="Arial" w:hAnsi="Arial" w:cs="Arial"/>
          <w:b/>
          <w:bCs/>
          <w:color w:val="000000"/>
          <w:spacing w:val="20"/>
          <w:lang w:val="fr-FR"/>
        </w:rPr>
        <w:t xml:space="preserve"> EN</w:t>
      </w:r>
      <w:r w:rsidR="00000000" w:rsidRPr="00D935B2">
        <w:rPr>
          <w:rFonts w:ascii="Arial" w:hAnsi="Arial" w:cs="Arial"/>
          <w:b/>
          <w:bCs/>
          <w:color w:val="000000"/>
          <w:spacing w:val="20"/>
          <w:lang w:val="fr-FR"/>
        </w:rPr>
        <w:t xml:space="preserve">  </w:t>
      </w:r>
      <w:r w:rsidRPr="00D935B2">
        <w:rPr>
          <w:rFonts w:ascii="Arial" w:hAnsi="Arial" w:cs="Arial"/>
          <w:b/>
          <w:bCs/>
          <w:color w:val="000000"/>
          <w:lang w:val="fr-FR"/>
        </w:rPr>
        <w:t>12058</w:t>
      </w:r>
      <w:r w:rsidRPr="00D935B2">
        <w:rPr>
          <w:rFonts w:ascii="Arial" w:hAnsi="Arial" w:cs="Arial"/>
          <w:color w:val="000000"/>
          <w:spacing w:val="20"/>
          <w:lang w:val="fr-FR"/>
        </w:rPr>
        <w:t xml:space="preserve"> :</w:t>
      </w:r>
      <w:r w:rsidR="00000000" w:rsidRPr="00D935B2">
        <w:rPr>
          <w:rFonts w:ascii="Arial" w:hAnsi="Arial" w:cs="Arial"/>
          <w:color w:val="000000"/>
          <w:spacing w:val="20"/>
          <w:lang w:val="fr-FR"/>
        </w:rPr>
        <w:t xml:space="preserve">  </w:t>
      </w:r>
      <w:r w:rsidRPr="00D935B2">
        <w:rPr>
          <w:rFonts w:ascii="Arial" w:hAnsi="Arial" w:cs="Arial"/>
          <w:color w:val="000000"/>
          <w:lang w:val="fr-FR"/>
        </w:rPr>
        <w:t>Spécifications</w:t>
      </w:r>
      <w:r w:rsidRPr="00D935B2">
        <w:rPr>
          <w:rFonts w:ascii="Arial" w:hAnsi="Arial" w:cs="Arial"/>
          <w:color w:val="000000"/>
          <w:spacing w:val="20"/>
          <w:lang w:val="fr-FR"/>
        </w:rPr>
        <w:t xml:space="preserve"> pour</w:t>
      </w:r>
      <w:r w:rsidRPr="00D935B2">
        <w:rPr>
          <w:rFonts w:ascii="Arial" w:hAnsi="Arial" w:cs="Arial"/>
          <w:color w:val="000000"/>
          <w:spacing w:val="19"/>
          <w:lang w:val="fr-FR"/>
        </w:rPr>
        <w:t xml:space="preserve"> carreaux</w:t>
      </w:r>
      <w:r w:rsidRPr="00D935B2">
        <w:rPr>
          <w:rFonts w:ascii="Arial" w:hAnsi="Arial" w:cs="Arial"/>
          <w:color w:val="000000"/>
          <w:spacing w:val="20"/>
          <w:lang w:val="fr-FR"/>
        </w:rPr>
        <w:t xml:space="preserve"> de sol céramiques</w:t>
      </w:r>
      <w:r w:rsidRPr="00D935B2">
        <w:rPr>
          <w:rFonts w:ascii="Arial" w:hAnsi="Arial" w:cs="Arial"/>
          <w:color w:val="000000"/>
          <w:spacing w:val="18"/>
          <w:lang w:val="fr-FR"/>
        </w:rPr>
        <w:t xml:space="preserve"> de</w:t>
      </w:r>
      <w:r w:rsidR="00000000" w:rsidRPr="00D935B2">
        <w:rPr>
          <w:rFonts w:ascii="Arial" w:hAnsi="Arial" w:cs="Arial"/>
          <w:lang w:val="fr-FR"/>
        </w:rPr>
        <w:t xml:space="preserve"> </w:t>
      </w:r>
      <w:r w:rsidR="00000000" w:rsidRPr="00282B92">
        <w:rPr>
          <w:rFonts w:ascii="Arial" w:hAnsi="Arial" w:cs="Arial"/>
          <w:color w:val="000000"/>
          <w:lang w:val="fr-FR"/>
        </w:rPr>
        <w:t xml:space="preserve">maçonnerie avec une résistance améliorée aux charges de pointe.  </w:t>
      </w:r>
    </w:p>
    <w:p w14:paraId="4248C154" w14:textId="5FA34304" w:rsidR="00B768C1" w:rsidRPr="00282B9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 EN 13893</w:t>
      </w:r>
      <w:r w:rsidRPr="00D935B2">
        <w:rPr>
          <w:rFonts w:ascii="Arial" w:hAnsi="Arial" w:cs="Arial"/>
          <w:color w:val="000000"/>
          <w:lang w:val="fr-FR"/>
        </w:rPr>
        <w:t xml:space="preserve"> : Carrelages céramiques - Détermination de la résistance à la</w:t>
      </w:r>
      <w:r w:rsidRPr="00D935B2">
        <w:rPr>
          <w:rFonts w:ascii="Arial" w:hAnsi="Arial" w:cs="Arial"/>
          <w:lang w:val="fr-FR"/>
        </w:rPr>
        <w:t xml:space="preserve"> </w:t>
      </w:r>
      <w:r w:rsidRPr="00282B92">
        <w:rPr>
          <w:rFonts w:ascii="Arial" w:hAnsi="Arial" w:cs="Arial"/>
          <w:color w:val="000000"/>
          <w:lang w:val="fr-FR"/>
        </w:rPr>
        <w:t xml:space="preserve">glissance.  </w:t>
      </w:r>
    </w:p>
    <w:p w14:paraId="7CF6124F" w14:textId="1DA4C8A3" w:rsidR="00B768C1" w:rsidRPr="00282B9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w:t>
      </w:r>
      <w:r w:rsidRPr="00D935B2">
        <w:rPr>
          <w:rFonts w:ascii="Arial" w:hAnsi="Arial" w:cs="Arial"/>
          <w:b/>
          <w:bCs/>
          <w:color w:val="000000"/>
          <w:spacing w:val="24"/>
          <w:lang w:val="fr-FR"/>
        </w:rPr>
        <w:t xml:space="preserve"> </w:t>
      </w:r>
      <w:r w:rsidRPr="00D935B2">
        <w:rPr>
          <w:rFonts w:ascii="Arial" w:hAnsi="Arial" w:cs="Arial"/>
          <w:b/>
          <w:bCs/>
          <w:color w:val="000000"/>
          <w:lang w:val="fr-FR"/>
        </w:rPr>
        <w:t>EN</w:t>
      </w:r>
      <w:r w:rsidRPr="00D935B2">
        <w:rPr>
          <w:rFonts w:ascii="Arial" w:hAnsi="Arial" w:cs="Arial"/>
          <w:b/>
          <w:bCs/>
          <w:color w:val="000000"/>
          <w:spacing w:val="24"/>
          <w:lang w:val="fr-FR"/>
        </w:rPr>
        <w:t xml:space="preserve"> </w:t>
      </w:r>
      <w:r w:rsidRPr="00D935B2">
        <w:rPr>
          <w:rFonts w:ascii="Arial" w:hAnsi="Arial" w:cs="Arial"/>
          <w:b/>
          <w:bCs/>
          <w:color w:val="000000"/>
          <w:lang w:val="fr-FR"/>
        </w:rPr>
        <w:t>14041</w:t>
      </w:r>
      <w:r w:rsidRPr="00D935B2">
        <w:rPr>
          <w:rFonts w:ascii="Arial" w:hAnsi="Arial" w:cs="Arial"/>
          <w:color w:val="000000"/>
          <w:spacing w:val="25"/>
          <w:lang w:val="fr-FR"/>
        </w:rPr>
        <w:t xml:space="preserve"> </w:t>
      </w:r>
      <w:r w:rsidRPr="00D935B2">
        <w:rPr>
          <w:rFonts w:ascii="Arial" w:hAnsi="Arial" w:cs="Arial"/>
          <w:color w:val="000000"/>
          <w:lang w:val="fr-FR"/>
        </w:rPr>
        <w:t>:</w:t>
      </w:r>
      <w:r w:rsidRPr="00D935B2">
        <w:rPr>
          <w:rFonts w:ascii="Arial" w:hAnsi="Arial" w:cs="Arial"/>
          <w:color w:val="000000"/>
          <w:spacing w:val="24"/>
          <w:lang w:val="fr-FR"/>
        </w:rPr>
        <w:t xml:space="preserve"> </w:t>
      </w:r>
      <w:r w:rsidRPr="00D935B2">
        <w:rPr>
          <w:rFonts w:ascii="Arial" w:hAnsi="Arial" w:cs="Arial"/>
          <w:color w:val="000000"/>
          <w:lang w:val="fr-FR"/>
        </w:rPr>
        <w:t>Systèmes</w:t>
      </w:r>
      <w:r w:rsidRPr="00D935B2">
        <w:rPr>
          <w:rFonts w:ascii="Arial" w:hAnsi="Arial" w:cs="Arial"/>
          <w:color w:val="000000"/>
          <w:spacing w:val="24"/>
          <w:lang w:val="fr-FR"/>
        </w:rPr>
        <w:t xml:space="preserve"> </w:t>
      </w:r>
      <w:r w:rsidRPr="00D935B2">
        <w:rPr>
          <w:rFonts w:ascii="Arial" w:hAnsi="Arial" w:cs="Arial"/>
          <w:color w:val="000000"/>
          <w:lang w:val="fr-FR"/>
        </w:rPr>
        <w:t>de</w:t>
      </w:r>
      <w:r w:rsidRPr="00D935B2">
        <w:rPr>
          <w:rFonts w:ascii="Arial" w:hAnsi="Arial" w:cs="Arial"/>
          <w:color w:val="000000"/>
          <w:spacing w:val="24"/>
          <w:lang w:val="fr-FR"/>
        </w:rPr>
        <w:t xml:space="preserve"> </w:t>
      </w:r>
      <w:r w:rsidRPr="00D935B2">
        <w:rPr>
          <w:rFonts w:ascii="Arial" w:hAnsi="Arial" w:cs="Arial"/>
          <w:color w:val="000000"/>
          <w:lang w:val="fr-FR"/>
        </w:rPr>
        <w:t>revêtements</w:t>
      </w:r>
      <w:r w:rsidRPr="00D935B2">
        <w:rPr>
          <w:rFonts w:ascii="Arial" w:hAnsi="Arial" w:cs="Arial"/>
          <w:color w:val="000000"/>
          <w:spacing w:val="24"/>
          <w:lang w:val="fr-FR"/>
        </w:rPr>
        <w:t xml:space="preserve"> </w:t>
      </w:r>
      <w:r w:rsidRPr="00D935B2">
        <w:rPr>
          <w:rFonts w:ascii="Arial" w:hAnsi="Arial" w:cs="Arial"/>
          <w:color w:val="000000"/>
          <w:lang w:val="fr-FR"/>
        </w:rPr>
        <w:t>de</w:t>
      </w:r>
      <w:r w:rsidRPr="00D935B2">
        <w:rPr>
          <w:rFonts w:ascii="Arial" w:hAnsi="Arial" w:cs="Arial"/>
          <w:color w:val="000000"/>
          <w:spacing w:val="24"/>
          <w:lang w:val="fr-FR"/>
        </w:rPr>
        <w:t xml:space="preserve"> </w:t>
      </w:r>
      <w:r w:rsidRPr="00D935B2">
        <w:rPr>
          <w:rFonts w:ascii="Arial" w:hAnsi="Arial" w:cs="Arial"/>
          <w:color w:val="000000"/>
          <w:lang w:val="fr-FR"/>
        </w:rPr>
        <w:t>sols</w:t>
      </w:r>
      <w:r w:rsidRPr="00D935B2">
        <w:rPr>
          <w:rFonts w:ascii="Arial" w:hAnsi="Arial" w:cs="Arial"/>
          <w:color w:val="000000"/>
          <w:spacing w:val="24"/>
          <w:lang w:val="fr-FR"/>
        </w:rPr>
        <w:t xml:space="preserve"> </w:t>
      </w:r>
      <w:r w:rsidRPr="00D935B2">
        <w:rPr>
          <w:rFonts w:ascii="Arial" w:hAnsi="Arial" w:cs="Arial"/>
          <w:color w:val="000000"/>
          <w:lang w:val="fr-FR"/>
        </w:rPr>
        <w:t>souples</w:t>
      </w:r>
      <w:r w:rsidRPr="00D935B2">
        <w:rPr>
          <w:rFonts w:ascii="Arial" w:hAnsi="Arial" w:cs="Arial"/>
          <w:color w:val="000000"/>
          <w:spacing w:val="25"/>
          <w:lang w:val="fr-FR"/>
        </w:rPr>
        <w:t xml:space="preserve"> </w:t>
      </w:r>
      <w:r w:rsidRPr="00D935B2">
        <w:rPr>
          <w:rFonts w:ascii="Arial" w:hAnsi="Arial" w:cs="Arial"/>
          <w:color w:val="000000"/>
          <w:lang w:val="fr-FR"/>
        </w:rPr>
        <w:t>-</w:t>
      </w:r>
      <w:r w:rsidRPr="00D935B2">
        <w:rPr>
          <w:rFonts w:ascii="Arial" w:hAnsi="Arial" w:cs="Arial"/>
          <w:color w:val="000000"/>
          <w:spacing w:val="25"/>
          <w:lang w:val="fr-FR"/>
        </w:rPr>
        <w:t xml:space="preserve"> </w:t>
      </w:r>
      <w:r w:rsidRPr="00D935B2">
        <w:rPr>
          <w:rFonts w:ascii="Arial" w:hAnsi="Arial" w:cs="Arial"/>
          <w:color w:val="000000"/>
          <w:lang w:val="fr-FR"/>
        </w:rPr>
        <w:t>Spécifications</w:t>
      </w:r>
      <w:r w:rsidRPr="00D935B2">
        <w:rPr>
          <w:rFonts w:ascii="Arial" w:hAnsi="Arial" w:cs="Arial"/>
          <w:lang w:val="fr-FR"/>
        </w:rPr>
        <w:t xml:space="preserve"> </w:t>
      </w:r>
      <w:r w:rsidRPr="00282B92">
        <w:rPr>
          <w:rFonts w:ascii="Arial" w:hAnsi="Arial" w:cs="Arial"/>
          <w:color w:val="000000"/>
          <w:lang w:val="fr-FR"/>
        </w:rPr>
        <w:t xml:space="preserve">pour le revêtement de sol.  </w:t>
      </w:r>
    </w:p>
    <w:p w14:paraId="0729694C" w14:textId="77777777" w:rsidR="00B768C1" w:rsidRPr="00D935B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 xml:space="preserve">NF T 30-001 </w:t>
      </w:r>
      <w:r w:rsidRPr="00D935B2">
        <w:rPr>
          <w:rFonts w:ascii="Arial" w:hAnsi="Arial" w:cs="Arial"/>
          <w:color w:val="000000"/>
          <w:lang w:val="fr-FR"/>
        </w:rPr>
        <w:t>« Définitions techniques des peintures et travaux de peinturage</w:t>
      </w:r>
      <w:r w:rsidRPr="00D935B2">
        <w:rPr>
          <w:rFonts w:ascii="Arial" w:hAnsi="Arial" w:cs="Arial"/>
          <w:lang w:val="fr-FR"/>
        </w:rPr>
        <w:t xml:space="preserve"> </w:t>
      </w:r>
    </w:p>
    <w:p w14:paraId="5AB9412E" w14:textId="77777777" w:rsidR="00B768C1" w:rsidRPr="00D935B2" w:rsidRDefault="00000000" w:rsidP="007F21CB">
      <w:pPr>
        <w:spacing w:line="276" w:lineRule="auto"/>
        <w:jc w:val="both"/>
        <w:rPr>
          <w:rFonts w:ascii="Arial" w:hAnsi="Arial" w:cs="Arial"/>
          <w:color w:val="010302"/>
        </w:rPr>
      </w:pPr>
      <w:r w:rsidRPr="00D935B2">
        <w:rPr>
          <w:rFonts w:ascii="Arial" w:hAnsi="Arial" w:cs="Arial"/>
          <w:color w:val="000000"/>
          <w:lang w:val="fr-FR"/>
        </w:rPr>
        <w:t xml:space="preserve">»  </w:t>
      </w:r>
    </w:p>
    <w:p w14:paraId="100660E0" w14:textId="77777777" w:rsidR="00B768C1" w:rsidRPr="00D935B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 xml:space="preserve">NF T 30-608 </w:t>
      </w:r>
      <w:r w:rsidRPr="00D935B2">
        <w:rPr>
          <w:rFonts w:ascii="Arial" w:hAnsi="Arial" w:cs="Arial"/>
          <w:color w:val="000000"/>
          <w:lang w:val="fr-FR"/>
        </w:rPr>
        <w:t xml:space="preserve">« Enduits de peinture pour travaux intérieurs »  </w:t>
      </w:r>
    </w:p>
    <w:p w14:paraId="5FBF18B6" w14:textId="77777777" w:rsidR="00B768C1" w:rsidRPr="00D935B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 xml:space="preserve">NF T 30-700 </w:t>
      </w:r>
      <w:r w:rsidRPr="00D935B2">
        <w:rPr>
          <w:rFonts w:ascii="Arial" w:hAnsi="Arial" w:cs="Arial"/>
          <w:color w:val="000000"/>
          <w:lang w:val="fr-FR"/>
        </w:rPr>
        <w:t xml:space="preserve">« Peintures - Revêtements épais »  </w:t>
      </w:r>
    </w:p>
    <w:p w14:paraId="4123E5D1" w14:textId="77777777" w:rsidR="00B768C1" w:rsidRPr="00D935B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 T 30-804</w:t>
      </w:r>
      <w:r w:rsidRPr="00D935B2">
        <w:rPr>
          <w:rFonts w:ascii="Arial" w:hAnsi="Arial" w:cs="Arial"/>
          <w:color w:val="000000"/>
          <w:lang w:val="fr-FR"/>
        </w:rPr>
        <w:t xml:space="preserve"> « Spécifications des peintures microporeuses</w:t>
      </w:r>
      <w:r w:rsidRPr="00D935B2">
        <w:rPr>
          <w:rFonts w:ascii="Arial" w:hAnsi="Arial" w:cs="Arial"/>
          <w:b/>
          <w:bCs/>
          <w:color w:val="000000"/>
          <w:lang w:val="fr-FR"/>
        </w:rPr>
        <w:t xml:space="preserve"> »  </w:t>
      </w:r>
    </w:p>
    <w:p w14:paraId="19346BC1" w14:textId="77777777" w:rsidR="00B768C1" w:rsidRPr="00D935B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 30-805</w:t>
      </w:r>
      <w:r w:rsidRPr="00D935B2">
        <w:rPr>
          <w:rFonts w:ascii="Arial" w:hAnsi="Arial" w:cs="Arial"/>
          <w:color w:val="000000"/>
          <w:lang w:val="fr-FR"/>
        </w:rPr>
        <w:t xml:space="preserve"> « Guide relatif aux produits de peinture »  </w:t>
      </w:r>
    </w:p>
    <w:p w14:paraId="0B168303" w14:textId="77777777" w:rsidR="00B768C1" w:rsidRPr="00D935B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 30-807</w:t>
      </w:r>
      <w:r w:rsidRPr="00D935B2">
        <w:rPr>
          <w:rFonts w:ascii="Arial" w:hAnsi="Arial" w:cs="Arial"/>
          <w:color w:val="000000"/>
          <w:lang w:val="fr-FR"/>
        </w:rPr>
        <w:t xml:space="preserve"> « Peintures pour le bâtiment »  </w:t>
      </w:r>
    </w:p>
    <w:p w14:paraId="79ACD0E5" w14:textId="77777777" w:rsidR="00B768C1" w:rsidRPr="00D935B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 31-004</w:t>
      </w:r>
      <w:r w:rsidRPr="00D935B2">
        <w:rPr>
          <w:rFonts w:ascii="Arial" w:hAnsi="Arial" w:cs="Arial"/>
          <w:color w:val="000000"/>
          <w:lang w:val="fr-FR"/>
        </w:rPr>
        <w:t xml:space="preserve"> « Pigments - Minium pour peintures »  </w:t>
      </w:r>
    </w:p>
    <w:p w14:paraId="75D6D3FB" w14:textId="77777777" w:rsidR="00B768C1" w:rsidRPr="00D935B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 31-805</w:t>
      </w:r>
      <w:r w:rsidRPr="00D935B2">
        <w:rPr>
          <w:rFonts w:ascii="Arial" w:hAnsi="Arial" w:cs="Arial"/>
          <w:color w:val="000000"/>
          <w:lang w:val="fr-FR"/>
        </w:rPr>
        <w:t xml:space="preserve"> « Classifications de peintures, vernis et produits connexes »  </w:t>
      </w:r>
    </w:p>
    <w:p w14:paraId="08120BD3" w14:textId="4C965520" w:rsidR="00B768C1" w:rsidRPr="00282B9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 T 36-005</w:t>
      </w:r>
      <w:r w:rsidRPr="00D935B2">
        <w:rPr>
          <w:rFonts w:ascii="Arial" w:hAnsi="Arial" w:cs="Arial"/>
          <w:color w:val="000000"/>
          <w:lang w:val="fr-FR"/>
        </w:rPr>
        <w:t xml:space="preserve"> « Peintures et vernis * Caractérisation des produits de peintures</w:t>
      </w:r>
      <w:r w:rsidRPr="00D935B2">
        <w:rPr>
          <w:rFonts w:ascii="Arial" w:hAnsi="Arial" w:cs="Arial"/>
          <w:lang w:val="fr-FR"/>
        </w:rPr>
        <w:t xml:space="preserve"> </w:t>
      </w:r>
      <w:r w:rsidRPr="00282B92">
        <w:rPr>
          <w:rFonts w:ascii="Arial" w:hAnsi="Arial" w:cs="Arial"/>
          <w:color w:val="000000"/>
          <w:lang w:val="fr-FR"/>
        </w:rPr>
        <w:t xml:space="preserve">»  </w:t>
      </w:r>
    </w:p>
    <w:p w14:paraId="6C61C7FE" w14:textId="37D0BD78" w:rsidR="00B768C1" w:rsidRPr="00282B92" w:rsidRDefault="00000000" w:rsidP="007F21CB">
      <w:pPr>
        <w:pStyle w:val="Paragraphedeliste"/>
        <w:numPr>
          <w:ilvl w:val="0"/>
          <w:numId w:val="2"/>
        </w:numPr>
        <w:spacing w:line="276" w:lineRule="auto"/>
        <w:ind w:hanging="357"/>
        <w:jc w:val="both"/>
        <w:rPr>
          <w:rFonts w:ascii="Arial" w:hAnsi="Arial" w:cs="Arial"/>
          <w:color w:val="010302"/>
          <w:lang w:val="fr-FR"/>
        </w:rPr>
      </w:pPr>
      <w:r w:rsidRPr="00D935B2">
        <w:rPr>
          <w:rFonts w:ascii="Arial" w:hAnsi="Arial" w:cs="Arial"/>
          <w:b/>
          <w:bCs/>
          <w:color w:val="000000"/>
          <w:lang w:val="fr-FR"/>
        </w:rPr>
        <w:t>NF</w:t>
      </w:r>
      <w:r w:rsidRPr="00D935B2">
        <w:rPr>
          <w:rFonts w:ascii="Arial" w:hAnsi="Arial" w:cs="Arial"/>
          <w:b/>
          <w:bCs/>
          <w:color w:val="000000"/>
          <w:spacing w:val="48"/>
          <w:lang w:val="fr-FR"/>
        </w:rPr>
        <w:t xml:space="preserve"> </w:t>
      </w:r>
      <w:r w:rsidRPr="00D935B2">
        <w:rPr>
          <w:rFonts w:ascii="Arial" w:hAnsi="Arial" w:cs="Arial"/>
          <w:b/>
          <w:bCs/>
          <w:color w:val="000000"/>
          <w:lang w:val="fr-FR"/>
        </w:rPr>
        <w:t>EN</w:t>
      </w:r>
      <w:r w:rsidRPr="00D935B2">
        <w:rPr>
          <w:rFonts w:ascii="Arial" w:hAnsi="Arial" w:cs="Arial"/>
          <w:b/>
          <w:bCs/>
          <w:color w:val="000000"/>
          <w:spacing w:val="48"/>
          <w:lang w:val="fr-FR"/>
        </w:rPr>
        <w:t xml:space="preserve"> </w:t>
      </w:r>
      <w:r w:rsidRPr="00D935B2">
        <w:rPr>
          <w:rFonts w:ascii="Arial" w:hAnsi="Arial" w:cs="Arial"/>
          <w:b/>
          <w:bCs/>
          <w:color w:val="000000"/>
          <w:lang w:val="fr-FR"/>
        </w:rPr>
        <w:t>13300</w:t>
      </w:r>
      <w:r w:rsidRPr="00D935B2">
        <w:rPr>
          <w:rFonts w:ascii="Arial" w:hAnsi="Arial" w:cs="Arial"/>
          <w:b/>
          <w:bCs/>
          <w:color w:val="000000"/>
          <w:spacing w:val="48"/>
          <w:lang w:val="fr-FR"/>
        </w:rPr>
        <w:t xml:space="preserve"> </w:t>
      </w:r>
      <w:r w:rsidRPr="00D935B2">
        <w:rPr>
          <w:rFonts w:ascii="Arial" w:hAnsi="Arial" w:cs="Arial"/>
          <w:b/>
          <w:bCs/>
          <w:color w:val="000000"/>
          <w:lang w:val="fr-FR"/>
        </w:rPr>
        <w:t>«</w:t>
      </w:r>
      <w:r w:rsidRPr="00D935B2">
        <w:rPr>
          <w:rFonts w:ascii="Arial" w:hAnsi="Arial" w:cs="Arial"/>
          <w:color w:val="000000"/>
          <w:spacing w:val="49"/>
          <w:lang w:val="fr-FR"/>
        </w:rPr>
        <w:t xml:space="preserve"> </w:t>
      </w:r>
      <w:r w:rsidRPr="00D935B2">
        <w:rPr>
          <w:rFonts w:ascii="Arial" w:hAnsi="Arial" w:cs="Arial"/>
          <w:color w:val="000000"/>
          <w:lang w:val="fr-FR"/>
        </w:rPr>
        <w:t>produits</w:t>
      </w:r>
      <w:r w:rsidRPr="00D935B2">
        <w:rPr>
          <w:rFonts w:ascii="Arial" w:hAnsi="Arial" w:cs="Arial"/>
          <w:color w:val="000000"/>
          <w:spacing w:val="48"/>
          <w:lang w:val="fr-FR"/>
        </w:rPr>
        <w:t xml:space="preserve"> </w:t>
      </w:r>
      <w:r w:rsidRPr="00D935B2">
        <w:rPr>
          <w:rFonts w:ascii="Arial" w:hAnsi="Arial" w:cs="Arial"/>
          <w:color w:val="000000"/>
          <w:lang w:val="fr-FR"/>
        </w:rPr>
        <w:t>de</w:t>
      </w:r>
      <w:r w:rsidRPr="00D935B2">
        <w:rPr>
          <w:rFonts w:ascii="Arial" w:hAnsi="Arial" w:cs="Arial"/>
          <w:color w:val="000000"/>
          <w:spacing w:val="48"/>
          <w:lang w:val="fr-FR"/>
        </w:rPr>
        <w:t xml:space="preserve"> </w:t>
      </w:r>
      <w:r w:rsidRPr="00D935B2">
        <w:rPr>
          <w:rFonts w:ascii="Arial" w:hAnsi="Arial" w:cs="Arial"/>
          <w:color w:val="000000"/>
          <w:lang w:val="fr-FR"/>
        </w:rPr>
        <w:t>peinture</w:t>
      </w:r>
      <w:r w:rsidRPr="00D935B2">
        <w:rPr>
          <w:rFonts w:ascii="Arial" w:hAnsi="Arial" w:cs="Arial"/>
          <w:color w:val="000000"/>
          <w:spacing w:val="48"/>
          <w:lang w:val="fr-FR"/>
        </w:rPr>
        <w:t xml:space="preserve"> </w:t>
      </w:r>
      <w:r w:rsidRPr="00D935B2">
        <w:rPr>
          <w:rFonts w:ascii="Arial" w:hAnsi="Arial" w:cs="Arial"/>
          <w:color w:val="000000"/>
          <w:lang w:val="fr-FR"/>
        </w:rPr>
        <w:t>et</w:t>
      </w:r>
      <w:r w:rsidRPr="00D935B2">
        <w:rPr>
          <w:rFonts w:ascii="Arial" w:hAnsi="Arial" w:cs="Arial"/>
          <w:color w:val="000000"/>
          <w:spacing w:val="48"/>
          <w:lang w:val="fr-FR"/>
        </w:rPr>
        <w:t xml:space="preserve"> </w:t>
      </w:r>
      <w:r w:rsidRPr="00D935B2">
        <w:rPr>
          <w:rFonts w:ascii="Arial" w:hAnsi="Arial" w:cs="Arial"/>
          <w:color w:val="000000"/>
          <w:lang w:val="fr-FR"/>
        </w:rPr>
        <w:t>systèmes</w:t>
      </w:r>
      <w:r w:rsidRPr="00D935B2">
        <w:rPr>
          <w:rFonts w:ascii="Arial" w:hAnsi="Arial" w:cs="Arial"/>
          <w:color w:val="000000"/>
          <w:spacing w:val="48"/>
          <w:lang w:val="fr-FR"/>
        </w:rPr>
        <w:t xml:space="preserve"> </w:t>
      </w:r>
      <w:r w:rsidRPr="00D935B2">
        <w:rPr>
          <w:rFonts w:ascii="Arial" w:hAnsi="Arial" w:cs="Arial"/>
          <w:color w:val="000000"/>
          <w:lang w:val="fr-FR"/>
        </w:rPr>
        <w:t>de</w:t>
      </w:r>
      <w:r w:rsidRPr="00D935B2">
        <w:rPr>
          <w:rFonts w:ascii="Arial" w:hAnsi="Arial" w:cs="Arial"/>
          <w:color w:val="000000"/>
          <w:spacing w:val="48"/>
          <w:lang w:val="fr-FR"/>
        </w:rPr>
        <w:t xml:space="preserve"> </w:t>
      </w:r>
      <w:r w:rsidRPr="00D935B2">
        <w:rPr>
          <w:rFonts w:ascii="Arial" w:hAnsi="Arial" w:cs="Arial"/>
          <w:color w:val="000000"/>
          <w:lang w:val="fr-FR"/>
        </w:rPr>
        <w:t>peinture</w:t>
      </w:r>
      <w:r w:rsidRPr="00D935B2">
        <w:rPr>
          <w:rFonts w:ascii="Arial" w:hAnsi="Arial" w:cs="Arial"/>
          <w:color w:val="000000"/>
          <w:spacing w:val="48"/>
          <w:lang w:val="fr-FR"/>
        </w:rPr>
        <w:t xml:space="preserve"> </w:t>
      </w:r>
      <w:r w:rsidRPr="00D935B2">
        <w:rPr>
          <w:rFonts w:ascii="Arial" w:hAnsi="Arial" w:cs="Arial"/>
          <w:color w:val="000000"/>
          <w:lang w:val="fr-FR"/>
        </w:rPr>
        <w:t>en</w:t>
      </w:r>
      <w:r w:rsidRPr="00D935B2">
        <w:rPr>
          <w:rFonts w:ascii="Arial" w:hAnsi="Arial" w:cs="Arial"/>
          <w:color w:val="000000"/>
          <w:spacing w:val="48"/>
          <w:lang w:val="fr-FR"/>
        </w:rPr>
        <w:t xml:space="preserve"> </w:t>
      </w:r>
      <w:r w:rsidRPr="00D935B2">
        <w:rPr>
          <w:rFonts w:ascii="Arial" w:hAnsi="Arial" w:cs="Arial"/>
          <w:color w:val="000000"/>
          <w:lang w:val="fr-FR"/>
        </w:rPr>
        <w:t>phase</w:t>
      </w:r>
      <w:r w:rsidRPr="00D935B2">
        <w:rPr>
          <w:rFonts w:ascii="Arial" w:hAnsi="Arial" w:cs="Arial"/>
          <w:lang w:val="fr-FR"/>
        </w:rPr>
        <w:t xml:space="preserve"> </w:t>
      </w:r>
      <w:r w:rsidRPr="00282B92">
        <w:rPr>
          <w:rFonts w:ascii="Arial" w:hAnsi="Arial" w:cs="Arial"/>
          <w:color w:val="000000"/>
          <w:lang w:val="fr-FR"/>
        </w:rPr>
        <w:t xml:space="preserve">aqueuse pour murs et plafonds intérieurs » </w:t>
      </w:r>
    </w:p>
    <w:p w14:paraId="7E425374" w14:textId="3E4C94ED" w:rsidR="00B768C1" w:rsidRPr="00D935B2" w:rsidRDefault="00000000" w:rsidP="007F21CB">
      <w:pPr>
        <w:pStyle w:val="Paragraphedeliste"/>
        <w:numPr>
          <w:ilvl w:val="0"/>
          <w:numId w:val="2"/>
        </w:numPr>
        <w:spacing w:line="276" w:lineRule="auto"/>
        <w:ind w:hanging="357"/>
        <w:jc w:val="both"/>
        <w:rPr>
          <w:rFonts w:ascii="Arial" w:hAnsi="Arial" w:cs="Arial"/>
          <w:color w:val="000000"/>
          <w:lang w:val="fr-FR"/>
        </w:rPr>
      </w:pPr>
      <w:r w:rsidRPr="00D935B2">
        <w:rPr>
          <w:rFonts w:ascii="Arial" w:hAnsi="Arial" w:cs="Arial"/>
          <w:b/>
          <w:bCs/>
          <w:color w:val="000000"/>
          <w:lang w:val="fr-FR"/>
        </w:rPr>
        <w:t xml:space="preserve"> NF EN 14246 : </w:t>
      </w:r>
      <w:r w:rsidRPr="00D935B2">
        <w:rPr>
          <w:rFonts w:ascii="Arial" w:hAnsi="Arial" w:cs="Arial"/>
          <w:color w:val="000000"/>
          <w:lang w:val="fr-FR"/>
        </w:rPr>
        <w:t>Cette norme européenne, adoptée en France, est intitulée     " Éléments en plâtre pour plafonds suspendus – Définitions, spécifications et méthodes d'essai". Elle spécifie les caractéristiques et performances des éléments en plâtre fabriqués en usine, destinés principalement à la réalisation de plafonds suspendus.</w:t>
      </w:r>
    </w:p>
    <w:p w14:paraId="0AA009F3" w14:textId="2D8F4C06" w:rsidR="00B768C1" w:rsidRPr="00282B9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Ainsi</w:t>
      </w:r>
      <w:r w:rsidRPr="00D935B2">
        <w:rPr>
          <w:rFonts w:ascii="Arial" w:hAnsi="Arial" w:cs="Arial"/>
          <w:color w:val="000000"/>
          <w:spacing w:val="46"/>
          <w:lang w:val="fr-FR"/>
        </w:rPr>
        <w:t xml:space="preserve"> </w:t>
      </w:r>
      <w:r w:rsidRPr="00D935B2">
        <w:rPr>
          <w:rFonts w:ascii="Arial" w:hAnsi="Arial" w:cs="Arial"/>
          <w:color w:val="000000"/>
          <w:lang w:val="fr-FR"/>
        </w:rPr>
        <w:t>que</w:t>
      </w:r>
      <w:r w:rsidRPr="00D935B2">
        <w:rPr>
          <w:rFonts w:ascii="Arial" w:hAnsi="Arial" w:cs="Arial"/>
          <w:color w:val="000000"/>
          <w:spacing w:val="43"/>
          <w:lang w:val="fr-FR"/>
        </w:rPr>
        <w:t xml:space="preserve"> </w:t>
      </w:r>
      <w:r w:rsidRPr="00D935B2">
        <w:rPr>
          <w:rFonts w:ascii="Arial" w:hAnsi="Arial" w:cs="Arial"/>
          <w:color w:val="000000"/>
          <w:lang w:val="fr-FR"/>
        </w:rPr>
        <w:t>toutes</w:t>
      </w:r>
      <w:r w:rsidRPr="00D935B2">
        <w:rPr>
          <w:rFonts w:ascii="Arial" w:hAnsi="Arial" w:cs="Arial"/>
          <w:color w:val="000000"/>
          <w:spacing w:val="46"/>
          <w:lang w:val="fr-FR"/>
        </w:rPr>
        <w:t xml:space="preserve"> </w:t>
      </w:r>
      <w:r w:rsidRPr="00D935B2">
        <w:rPr>
          <w:rFonts w:ascii="Arial" w:hAnsi="Arial" w:cs="Arial"/>
          <w:color w:val="000000"/>
          <w:lang w:val="fr-FR"/>
        </w:rPr>
        <w:t>les</w:t>
      </w:r>
      <w:r w:rsidRPr="00D935B2">
        <w:rPr>
          <w:rFonts w:ascii="Arial" w:hAnsi="Arial" w:cs="Arial"/>
          <w:color w:val="000000"/>
          <w:spacing w:val="45"/>
          <w:lang w:val="fr-FR"/>
        </w:rPr>
        <w:t xml:space="preserve"> </w:t>
      </w:r>
      <w:r w:rsidRPr="00D935B2">
        <w:rPr>
          <w:rFonts w:ascii="Arial" w:hAnsi="Arial" w:cs="Arial"/>
          <w:color w:val="000000"/>
          <w:lang w:val="fr-FR"/>
        </w:rPr>
        <w:t>normes</w:t>
      </w:r>
      <w:r w:rsidRPr="00D935B2">
        <w:rPr>
          <w:rFonts w:ascii="Arial" w:hAnsi="Arial" w:cs="Arial"/>
          <w:color w:val="000000"/>
          <w:spacing w:val="43"/>
          <w:lang w:val="fr-FR"/>
        </w:rPr>
        <w:t xml:space="preserve"> </w:t>
      </w:r>
      <w:r w:rsidRPr="00D935B2">
        <w:rPr>
          <w:rFonts w:ascii="Arial" w:hAnsi="Arial" w:cs="Arial"/>
          <w:color w:val="000000"/>
          <w:lang w:val="fr-FR"/>
        </w:rPr>
        <w:t>françaises</w:t>
      </w:r>
      <w:r w:rsidRPr="00D935B2">
        <w:rPr>
          <w:rFonts w:ascii="Arial" w:hAnsi="Arial" w:cs="Arial"/>
          <w:color w:val="000000"/>
          <w:spacing w:val="46"/>
          <w:lang w:val="fr-FR"/>
        </w:rPr>
        <w:t xml:space="preserve"> </w:t>
      </w:r>
      <w:r w:rsidRPr="00D935B2">
        <w:rPr>
          <w:rFonts w:ascii="Arial" w:hAnsi="Arial" w:cs="Arial"/>
          <w:color w:val="000000"/>
          <w:lang w:val="fr-FR"/>
        </w:rPr>
        <w:t>énumérées</w:t>
      </w:r>
      <w:r w:rsidRPr="00D935B2">
        <w:rPr>
          <w:rFonts w:ascii="Arial" w:hAnsi="Arial" w:cs="Arial"/>
          <w:color w:val="000000"/>
          <w:spacing w:val="46"/>
          <w:lang w:val="fr-FR"/>
        </w:rPr>
        <w:t xml:space="preserve"> </w:t>
      </w:r>
      <w:r w:rsidRPr="00D935B2">
        <w:rPr>
          <w:rFonts w:ascii="Arial" w:hAnsi="Arial" w:cs="Arial"/>
          <w:color w:val="000000"/>
          <w:lang w:val="fr-FR"/>
        </w:rPr>
        <w:t>aux</w:t>
      </w:r>
      <w:r w:rsidRPr="00D935B2">
        <w:rPr>
          <w:rFonts w:ascii="Arial" w:hAnsi="Arial" w:cs="Arial"/>
          <w:color w:val="000000"/>
          <w:spacing w:val="46"/>
          <w:lang w:val="fr-FR"/>
        </w:rPr>
        <w:t xml:space="preserve"> </w:t>
      </w:r>
      <w:r w:rsidRPr="00D935B2">
        <w:rPr>
          <w:rFonts w:ascii="Arial" w:hAnsi="Arial" w:cs="Arial"/>
          <w:color w:val="000000"/>
          <w:lang w:val="fr-FR"/>
        </w:rPr>
        <w:t>annexes</w:t>
      </w:r>
      <w:r w:rsidRPr="00D935B2">
        <w:rPr>
          <w:rFonts w:ascii="Arial" w:hAnsi="Arial" w:cs="Arial"/>
          <w:color w:val="000000"/>
          <w:spacing w:val="46"/>
          <w:lang w:val="fr-FR"/>
        </w:rPr>
        <w:t xml:space="preserve"> </w:t>
      </w:r>
      <w:r w:rsidRPr="00D935B2">
        <w:rPr>
          <w:rFonts w:ascii="Arial" w:hAnsi="Arial" w:cs="Arial"/>
          <w:color w:val="000000"/>
          <w:lang w:val="fr-FR"/>
        </w:rPr>
        <w:t>"</w:t>
      </w:r>
      <w:r w:rsidRPr="00D935B2">
        <w:rPr>
          <w:rFonts w:ascii="Arial" w:hAnsi="Arial" w:cs="Arial"/>
          <w:color w:val="000000"/>
          <w:spacing w:val="46"/>
          <w:lang w:val="fr-FR"/>
        </w:rPr>
        <w:t xml:space="preserve"> </w:t>
      </w:r>
      <w:r w:rsidRPr="00D935B2">
        <w:rPr>
          <w:rFonts w:ascii="Arial" w:hAnsi="Arial" w:cs="Arial"/>
          <w:color w:val="000000"/>
          <w:lang w:val="fr-FR"/>
        </w:rPr>
        <w:t>Textes</w:t>
      </w:r>
      <w:r w:rsidRPr="00D935B2">
        <w:rPr>
          <w:rFonts w:ascii="Arial" w:hAnsi="Arial" w:cs="Arial"/>
          <w:color w:val="000000"/>
          <w:spacing w:val="46"/>
          <w:lang w:val="fr-FR"/>
        </w:rPr>
        <w:t xml:space="preserve"> </w:t>
      </w:r>
      <w:r w:rsidRPr="00D935B2">
        <w:rPr>
          <w:rFonts w:ascii="Arial" w:hAnsi="Arial" w:cs="Arial"/>
          <w:color w:val="000000"/>
          <w:lang w:val="fr-FR"/>
        </w:rPr>
        <w:t>normatifs</w:t>
      </w:r>
      <w:r w:rsidRPr="00D935B2">
        <w:rPr>
          <w:rFonts w:ascii="Arial" w:hAnsi="Arial" w:cs="Arial"/>
          <w:color w:val="000000"/>
          <w:spacing w:val="46"/>
          <w:lang w:val="fr-FR"/>
        </w:rPr>
        <w:t xml:space="preserve"> </w:t>
      </w:r>
      <w:r w:rsidRPr="00D935B2">
        <w:rPr>
          <w:rFonts w:ascii="Arial" w:hAnsi="Arial" w:cs="Arial"/>
          <w:color w:val="000000"/>
          <w:lang w:val="fr-FR"/>
        </w:rPr>
        <w:t>"</w:t>
      </w:r>
      <w:r w:rsidRPr="00D935B2">
        <w:rPr>
          <w:rFonts w:ascii="Arial" w:hAnsi="Arial" w:cs="Arial"/>
          <w:color w:val="000000"/>
          <w:spacing w:val="46"/>
          <w:lang w:val="fr-FR"/>
        </w:rPr>
        <w:t xml:space="preserve"> </w:t>
      </w:r>
      <w:r w:rsidRPr="00D935B2">
        <w:rPr>
          <w:rFonts w:ascii="Arial" w:hAnsi="Arial" w:cs="Arial"/>
          <w:color w:val="000000"/>
          <w:spacing w:val="-10"/>
          <w:lang w:val="fr-FR"/>
        </w:rPr>
        <w:t>de</w:t>
      </w:r>
      <w:r w:rsidRPr="00D935B2">
        <w:rPr>
          <w:rFonts w:ascii="Arial" w:hAnsi="Arial" w:cs="Arial"/>
          <w:lang w:val="fr-FR"/>
        </w:rPr>
        <w:t xml:space="preserve"> </w:t>
      </w:r>
      <w:r w:rsidRPr="00D935B2">
        <w:rPr>
          <w:rFonts w:ascii="Arial" w:hAnsi="Arial" w:cs="Arial"/>
          <w:color w:val="000000"/>
          <w:lang w:val="fr-FR"/>
        </w:rPr>
        <w:t>certains DTU cités ci-dessus, ou dans les CCS des DTU</w:t>
      </w:r>
      <w:r w:rsidRPr="00D935B2">
        <w:rPr>
          <w:rFonts w:ascii="Arial" w:hAnsi="Arial" w:cs="Arial"/>
          <w:color w:val="000000"/>
          <w:spacing w:val="30"/>
          <w:lang w:val="fr-FR"/>
        </w:rPr>
        <w:t xml:space="preserve">. </w:t>
      </w:r>
      <w:r w:rsidRPr="00D935B2">
        <w:rPr>
          <w:rFonts w:ascii="Arial" w:hAnsi="Arial" w:cs="Arial"/>
          <w:color w:val="000000"/>
          <w:lang w:val="fr-FR"/>
        </w:rPr>
        <w:t xml:space="preserve">  </w:t>
      </w:r>
    </w:p>
    <w:p w14:paraId="7A53A686" w14:textId="77777777" w:rsidR="007F21CB" w:rsidRDefault="007F21CB" w:rsidP="007F21CB">
      <w:pPr>
        <w:spacing w:line="276" w:lineRule="auto"/>
        <w:jc w:val="both"/>
        <w:rPr>
          <w:rFonts w:ascii="Arial" w:hAnsi="Arial" w:cs="Arial"/>
          <w:lang w:val="fr-FR"/>
        </w:rPr>
      </w:pPr>
    </w:p>
    <w:p w14:paraId="000F2F71" w14:textId="25405D72" w:rsidR="007F21CB" w:rsidRPr="00D935B2" w:rsidRDefault="007F21CB" w:rsidP="007F21CB">
      <w:pPr>
        <w:spacing w:line="276" w:lineRule="auto"/>
        <w:jc w:val="both"/>
        <w:rPr>
          <w:rFonts w:ascii="Arial" w:hAnsi="Arial" w:cs="Arial"/>
          <w:color w:val="010302"/>
          <w:lang w:val="fr-FR"/>
        </w:rPr>
        <w:sectPr w:rsidR="007F21CB" w:rsidRPr="00D935B2" w:rsidSect="00D935B2">
          <w:type w:val="continuous"/>
          <w:pgSz w:w="11930" w:h="17820"/>
          <w:pgMar w:top="1417" w:right="1417" w:bottom="1417" w:left="1417" w:header="708" w:footer="708" w:gutter="0"/>
          <w:cols w:space="720"/>
          <w:docGrid w:linePitch="360"/>
        </w:sectPr>
      </w:pPr>
    </w:p>
    <w:p w14:paraId="4002C677" w14:textId="77777777" w:rsidR="00B768C1" w:rsidRPr="00D935B2" w:rsidRDefault="00000000" w:rsidP="007F21CB">
      <w:pPr>
        <w:pStyle w:val="Titre1"/>
        <w:spacing w:before="0" w:line="276" w:lineRule="auto"/>
        <w:jc w:val="both"/>
        <w:rPr>
          <w:rFonts w:ascii="Arial" w:eastAsiaTheme="minorHAnsi" w:hAnsi="Arial" w:cs="Arial"/>
          <w:color w:val="306F22"/>
          <w:sz w:val="28"/>
          <w:szCs w:val="28"/>
          <w:lang w:val="fr-FR"/>
        </w:rPr>
      </w:pPr>
      <w:r w:rsidRPr="00D935B2">
        <w:rPr>
          <w:rFonts w:ascii="Arial" w:hAnsi="Arial" w:cs="Arial"/>
          <w:color w:val="306F22"/>
          <w:sz w:val="28"/>
          <w:szCs w:val="28"/>
          <w:lang w:val="fr-FR"/>
        </w:rPr>
        <w:t xml:space="preserve"> </w:t>
      </w:r>
      <w:r w:rsidRPr="00D935B2">
        <w:rPr>
          <w:rFonts w:ascii="Arial" w:hAnsi="Arial" w:cs="Arial"/>
          <w:color w:val="306F22"/>
          <w:sz w:val="28"/>
          <w:szCs w:val="28"/>
          <w:lang w:val="fr-FR"/>
        </w:rPr>
        <w:tab/>
      </w:r>
      <w:bookmarkStart w:id="6" w:name="_Toc193887966"/>
      <w:r w:rsidRPr="00D935B2">
        <w:rPr>
          <w:rFonts w:ascii="Arial" w:eastAsiaTheme="minorHAnsi" w:hAnsi="Arial" w:cs="Arial"/>
          <w:color w:val="306F22"/>
          <w:sz w:val="28"/>
          <w:szCs w:val="28"/>
          <w:lang w:val="fr-FR"/>
        </w:rPr>
        <w:t>2.2. Règles techniques</w:t>
      </w:r>
      <w:bookmarkEnd w:id="6"/>
      <w:r w:rsidRPr="00D935B2">
        <w:rPr>
          <w:rFonts w:ascii="Arial" w:eastAsiaTheme="minorHAnsi" w:hAnsi="Arial" w:cs="Arial"/>
          <w:color w:val="306F22"/>
          <w:sz w:val="28"/>
          <w:szCs w:val="28"/>
          <w:lang w:val="fr-FR"/>
        </w:rPr>
        <w:t xml:space="preserve">   </w:t>
      </w:r>
    </w:p>
    <w:p w14:paraId="0AE0F4D8" w14:textId="70BF35A4" w:rsidR="00B768C1" w:rsidRPr="00282B92" w:rsidRDefault="00282B92" w:rsidP="007F21CB">
      <w:pPr>
        <w:pStyle w:val="Paragraphedeliste"/>
        <w:numPr>
          <w:ilvl w:val="0"/>
          <w:numId w:val="2"/>
        </w:numPr>
        <w:spacing w:line="276" w:lineRule="auto"/>
        <w:ind w:hanging="360"/>
        <w:jc w:val="both"/>
        <w:rPr>
          <w:rFonts w:ascii="Arial" w:hAnsi="Arial" w:cs="Arial"/>
          <w:color w:val="010302"/>
          <w:lang w:val="fr-FR"/>
        </w:rPr>
      </w:pPr>
      <w:r w:rsidRPr="00D935B2">
        <w:rPr>
          <w:rFonts w:ascii="Arial" w:hAnsi="Arial" w:cs="Arial"/>
          <w:b/>
          <w:bCs/>
          <w:color w:val="000000"/>
          <w:lang w:val="fr-FR"/>
        </w:rPr>
        <w:t>DTU</w:t>
      </w:r>
      <w:r w:rsidRPr="00D935B2">
        <w:rPr>
          <w:rFonts w:ascii="Arial" w:hAnsi="Arial" w:cs="Arial"/>
          <w:b/>
          <w:bCs/>
          <w:color w:val="000000"/>
          <w:spacing w:val="4"/>
          <w:lang w:val="fr-FR"/>
        </w:rPr>
        <w:t xml:space="preserve"> 59.1</w:t>
      </w:r>
      <w:r w:rsidRPr="00D935B2">
        <w:rPr>
          <w:rFonts w:ascii="Arial" w:hAnsi="Arial" w:cs="Arial"/>
          <w:color w:val="000000"/>
          <w:spacing w:val="3"/>
          <w:lang w:val="fr-FR"/>
        </w:rPr>
        <w:t xml:space="preserve"> :</w:t>
      </w:r>
      <w:r w:rsidR="00000000" w:rsidRPr="00D935B2">
        <w:rPr>
          <w:rFonts w:ascii="Arial" w:hAnsi="Arial" w:cs="Arial"/>
          <w:color w:val="000000"/>
          <w:spacing w:val="4"/>
          <w:lang w:val="fr-FR"/>
        </w:rPr>
        <w:t xml:space="preserve">  </w:t>
      </w:r>
      <w:r w:rsidRPr="00D935B2">
        <w:rPr>
          <w:rFonts w:ascii="Arial" w:hAnsi="Arial" w:cs="Arial"/>
          <w:color w:val="000000"/>
          <w:lang w:val="fr-FR"/>
        </w:rPr>
        <w:t>Travaux</w:t>
      </w:r>
      <w:r w:rsidRPr="00D935B2">
        <w:rPr>
          <w:rFonts w:ascii="Arial" w:hAnsi="Arial" w:cs="Arial"/>
          <w:color w:val="000000"/>
          <w:spacing w:val="4"/>
          <w:lang w:val="fr-FR"/>
        </w:rPr>
        <w:t xml:space="preserve"> de peinture - Partie</w:t>
      </w:r>
      <w:r w:rsidR="00000000" w:rsidRPr="00D935B2">
        <w:rPr>
          <w:rFonts w:ascii="Arial" w:hAnsi="Arial" w:cs="Arial"/>
          <w:color w:val="000000"/>
          <w:spacing w:val="4"/>
          <w:lang w:val="fr-FR"/>
        </w:rPr>
        <w:t xml:space="preserve"> </w:t>
      </w:r>
      <w:r w:rsidR="00000000" w:rsidRPr="00D935B2">
        <w:rPr>
          <w:rFonts w:ascii="Arial" w:hAnsi="Arial" w:cs="Arial"/>
          <w:color w:val="000000"/>
          <w:lang w:val="fr-FR"/>
        </w:rPr>
        <w:t>1</w:t>
      </w:r>
      <w:r w:rsidR="00000000" w:rsidRPr="00D935B2">
        <w:rPr>
          <w:rFonts w:ascii="Arial" w:hAnsi="Arial" w:cs="Arial"/>
          <w:color w:val="000000"/>
          <w:spacing w:val="3"/>
          <w:lang w:val="fr-FR"/>
        </w:rPr>
        <w:t xml:space="preserve"> </w:t>
      </w:r>
      <w:r w:rsidR="00000000" w:rsidRPr="00D935B2">
        <w:rPr>
          <w:rFonts w:ascii="Arial" w:hAnsi="Arial" w:cs="Arial"/>
          <w:color w:val="000000"/>
          <w:lang w:val="fr-FR"/>
        </w:rPr>
        <w:t>:</w:t>
      </w:r>
      <w:r w:rsidR="00000000" w:rsidRPr="00D935B2">
        <w:rPr>
          <w:rFonts w:ascii="Arial" w:hAnsi="Arial" w:cs="Arial"/>
          <w:color w:val="000000"/>
          <w:spacing w:val="4"/>
          <w:lang w:val="fr-FR"/>
        </w:rPr>
        <w:t xml:space="preserve">  </w:t>
      </w:r>
      <w:r w:rsidRPr="00D935B2">
        <w:rPr>
          <w:rFonts w:ascii="Arial" w:hAnsi="Arial" w:cs="Arial"/>
          <w:color w:val="000000"/>
          <w:lang w:val="fr-FR"/>
        </w:rPr>
        <w:t>Revêtements</w:t>
      </w:r>
      <w:r w:rsidRPr="00D935B2">
        <w:rPr>
          <w:rFonts w:ascii="Arial" w:hAnsi="Arial" w:cs="Arial"/>
          <w:color w:val="000000"/>
          <w:spacing w:val="4"/>
          <w:lang w:val="fr-FR"/>
        </w:rPr>
        <w:t xml:space="preserve"> de</w:t>
      </w:r>
      <w:r w:rsidR="00000000" w:rsidRPr="00D935B2">
        <w:rPr>
          <w:rFonts w:ascii="Arial" w:hAnsi="Arial" w:cs="Arial"/>
          <w:color w:val="000000"/>
          <w:spacing w:val="4"/>
          <w:lang w:val="fr-FR"/>
        </w:rPr>
        <w:t xml:space="preserve"> </w:t>
      </w:r>
      <w:r w:rsidR="00000000" w:rsidRPr="00D935B2">
        <w:rPr>
          <w:rFonts w:ascii="Arial" w:hAnsi="Arial" w:cs="Arial"/>
          <w:color w:val="000000"/>
          <w:lang w:val="fr-FR"/>
        </w:rPr>
        <w:t>peinture</w:t>
      </w:r>
      <w:r w:rsidR="00000000" w:rsidRPr="00D935B2">
        <w:rPr>
          <w:rFonts w:ascii="Arial" w:hAnsi="Arial" w:cs="Arial"/>
          <w:lang w:val="fr-FR"/>
        </w:rPr>
        <w:t xml:space="preserve"> </w:t>
      </w:r>
      <w:r w:rsidR="00000000" w:rsidRPr="00282B92">
        <w:rPr>
          <w:rFonts w:ascii="Arial" w:hAnsi="Arial" w:cs="Arial"/>
          <w:color w:val="000000"/>
          <w:lang w:val="fr-FR"/>
        </w:rPr>
        <w:t xml:space="preserve">décorative en travaux neufs et d’entretien - Exécution des travaux.  </w:t>
      </w:r>
    </w:p>
    <w:p w14:paraId="57B9E0FD" w14:textId="403248D9" w:rsidR="00B768C1" w:rsidRPr="00282B92" w:rsidRDefault="00282B92" w:rsidP="007F21CB">
      <w:pPr>
        <w:pStyle w:val="Paragraphedeliste"/>
        <w:numPr>
          <w:ilvl w:val="0"/>
          <w:numId w:val="2"/>
        </w:numPr>
        <w:spacing w:line="276" w:lineRule="auto"/>
        <w:ind w:hanging="360"/>
        <w:jc w:val="both"/>
        <w:rPr>
          <w:rFonts w:ascii="Arial" w:hAnsi="Arial" w:cs="Arial"/>
          <w:color w:val="010302"/>
          <w:lang w:val="fr-FR"/>
        </w:rPr>
      </w:pPr>
      <w:r w:rsidRPr="00D935B2">
        <w:rPr>
          <w:rFonts w:ascii="Arial" w:hAnsi="Arial" w:cs="Arial"/>
          <w:b/>
          <w:bCs/>
          <w:color w:val="000000"/>
          <w:lang w:val="fr-FR"/>
        </w:rPr>
        <w:t>DTU</w:t>
      </w:r>
      <w:r w:rsidRPr="00D935B2">
        <w:rPr>
          <w:rFonts w:ascii="Arial" w:hAnsi="Arial" w:cs="Arial"/>
          <w:b/>
          <w:bCs/>
          <w:color w:val="000000"/>
          <w:spacing w:val="4"/>
          <w:lang w:val="fr-FR"/>
        </w:rPr>
        <w:t xml:space="preserve"> 59.3</w:t>
      </w:r>
      <w:r w:rsidRPr="00D935B2">
        <w:rPr>
          <w:rFonts w:ascii="Arial" w:hAnsi="Arial" w:cs="Arial"/>
          <w:color w:val="000000"/>
          <w:spacing w:val="3"/>
          <w:lang w:val="fr-FR"/>
        </w:rPr>
        <w:t xml:space="preserve"> :</w:t>
      </w:r>
      <w:r w:rsidR="00000000" w:rsidRPr="00D935B2">
        <w:rPr>
          <w:rFonts w:ascii="Arial" w:hAnsi="Arial" w:cs="Arial"/>
          <w:color w:val="000000"/>
          <w:spacing w:val="4"/>
          <w:lang w:val="fr-FR"/>
        </w:rPr>
        <w:t xml:space="preserve">  </w:t>
      </w:r>
      <w:r w:rsidRPr="00D935B2">
        <w:rPr>
          <w:rFonts w:ascii="Arial" w:hAnsi="Arial" w:cs="Arial"/>
          <w:color w:val="000000"/>
          <w:lang w:val="fr-FR"/>
        </w:rPr>
        <w:t>Travaux</w:t>
      </w:r>
      <w:r w:rsidRPr="00D935B2">
        <w:rPr>
          <w:rFonts w:ascii="Arial" w:hAnsi="Arial" w:cs="Arial"/>
          <w:color w:val="000000"/>
          <w:spacing w:val="4"/>
          <w:lang w:val="fr-FR"/>
        </w:rPr>
        <w:t xml:space="preserve"> de peinture - Partie 3</w:t>
      </w:r>
      <w:r w:rsidRPr="00D935B2">
        <w:rPr>
          <w:rFonts w:ascii="Arial" w:hAnsi="Arial" w:cs="Arial"/>
          <w:color w:val="000000"/>
          <w:spacing w:val="3"/>
          <w:lang w:val="fr-FR"/>
        </w:rPr>
        <w:t xml:space="preserve"> :</w:t>
      </w:r>
      <w:r w:rsidR="00000000" w:rsidRPr="00D935B2">
        <w:rPr>
          <w:rFonts w:ascii="Arial" w:hAnsi="Arial" w:cs="Arial"/>
          <w:color w:val="000000"/>
          <w:spacing w:val="4"/>
          <w:lang w:val="fr-FR"/>
        </w:rPr>
        <w:t xml:space="preserve">  </w:t>
      </w:r>
      <w:r w:rsidRPr="00D935B2">
        <w:rPr>
          <w:rFonts w:ascii="Arial" w:hAnsi="Arial" w:cs="Arial"/>
          <w:color w:val="000000"/>
          <w:lang w:val="fr-FR"/>
        </w:rPr>
        <w:t>Revêtements</w:t>
      </w:r>
      <w:r w:rsidRPr="00D935B2">
        <w:rPr>
          <w:rFonts w:ascii="Arial" w:hAnsi="Arial" w:cs="Arial"/>
          <w:color w:val="000000"/>
          <w:spacing w:val="4"/>
          <w:lang w:val="fr-FR"/>
        </w:rPr>
        <w:t xml:space="preserve"> de peinture</w:t>
      </w:r>
      <w:r w:rsidR="00000000" w:rsidRPr="00D935B2">
        <w:rPr>
          <w:rFonts w:ascii="Arial" w:hAnsi="Arial" w:cs="Arial"/>
          <w:lang w:val="fr-FR"/>
        </w:rPr>
        <w:t xml:space="preserve"> </w:t>
      </w:r>
      <w:r w:rsidR="00000000" w:rsidRPr="00282B92">
        <w:rPr>
          <w:rFonts w:ascii="Arial" w:hAnsi="Arial" w:cs="Arial"/>
          <w:color w:val="000000"/>
          <w:lang w:val="fr-FR"/>
        </w:rPr>
        <w:t xml:space="preserve">décorative en travaux neufs et d’entretien - Préparation des supports.  </w:t>
      </w:r>
    </w:p>
    <w:p w14:paraId="10F925B3" w14:textId="0F30BA5B" w:rsidR="00B768C1" w:rsidRPr="00D935B2" w:rsidRDefault="00282B92" w:rsidP="007F21CB">
      <w:pPr>
        <w:pStyle w:val="Paragraphedeliste"/>
        <w:numPr>
          <w:ilvl w:val="0"/>
          <w:numId w:val="2"/>
        </w:numPr>
        <w:spacing w:line="276" w:lineRule="auto"/>
        <w:ind w:hanging="360"/>
        <w:jc w:val="both"/>
        <w:rPr>
          <w:rFonts w:ascii="Arial" w:hAnsi="Arial" w:cs="Arial"/>
          <w:color w:val="010302"/>
          <w:lang w:val="fr-FR"/>
        </w:rPr>
      </w:pPr>
      <w:r w:rsidRPr="00D935B2">
        <w:rPr>
          <w:rFonts w:ascii="Arial" w:hAnsi="Arial" w:cs="Arial"/>
          <w:b/>
          <w:bCs/>
          <w:color w:val="000000"/>
          <w:lang w:val="fr-FR"/>
        </w:rPr>
        <w:t>DTU</w:t>
      </w:r>
      <w:r w:rsidRPr="00D935B2">
        <w:rPr>
          <w:rFonts w:ascii="Arial" w:hAnsi="Arial" w:cs="Arial"/>
          <w:b/>
          <w:bCs/>
          <w:color w:val="000000"/>
          <w:spacing w:val="4"/>
          <w:lang w:val="fr-FR"/>
        </w:rPr>
        <w:t xml:space="preserve"> 59.4</w:t>
      </w:r>
      <w:r w:rsidRPr="00D935B2">
        <w:rPr>
          <w:rFonts w:ascii="Arial" w:hAnsi="Arial" w:cs="Arial"/>
          <w:color w:val="000000"/>
          <w:spacing w:val="3"/>
          <w:lang w:val="fr-FR"/>
        </w:rPr>
        <w:t xml:space="preserve"> :</w:t>
      </w:r>
      <w:r w:rsidR="00000000" w:rsidRPr="00D935B2">
        <w:rPr>
          <w:rFonts w:ascii="Arial" w:hAnsi="Arial" w:cs="Arial"/>
          <w:color w:val="000000"/>
          <w:spacing w:val="4"/>
          <w:lang w:val="fr-FR"/>
        </w:rPr>
        <w:t xml:space="preserve">  </w:t>
      </w:r>
      <w:r w:rsidRPr="00D935B2">
        <w:rPr>
          <w:rFonts w:ascii="Arial" w:hAnsi="Arial" w:cs="Arial"/>
          <w:color w:val="000000"/>
          <w:lang w:val="fr-FR"/>
        </w:rPr>
        <w:t>Travaux</w:t>
      </w:r>
      <w:r w:rsidRPr="00D935B2">
        <w:rPr>
          <w:rFonts w:ascii="Arial" w:hAnsi="Arial" w:cs="Arial"/>
          <w:color w:val="000000"/>
          <w:spacing w:val="4"/>
          <w:lang w:val="fr-FR"/>
        </w:rPr>
        <w:t xml:space="preserve"> de</w:t>
      </w:r>
      <w:r w:rsidR="00000000" w:rsidRPr="00D935B2">
        <w:rPr>
          <w:rFonts w:ascii="Arial" w:hAnsi="Arial" w:cs="Arial"/>
          <w:color w:val="000000"/>
          <w:spacing w:val="4"/>
          <w:lang w:val="fr-FR"/>
        </w:rPr>
        <w:t xml:space="preserve"> </w:t>
      </w:r>
      <w:r w:rsidR="00000000" w:rsidRPr="00D935B2">
        <w:rPr>
          <w:rFonts w:ascii="Arial" w:hAnsi="Arial" w:cs="Arial"/>
          <w:color w:val="000000"/>
          <w:lang w:val="fr-FR"/>
        </w:rPr>
        <w:t>peinture</w:t>
      </w:r>
      <w:r w:rsidR="00000000" w:rsidRPr="00D935B2">
        <w:rPr>
          <w:rFonts w:ascii="Arial" w:hAnsi="Arial" w:cs="Arial"/>
          <w:color w:val="000000"/>
          <w:spacing w:val="4"/>
          <w:lang w:val="fr-FR"/>
        </w:rPr>
        <w:t xml:space="preserve"> </w:t>
      </w:r>
      <w:r w:rsidR="00000000" w:rsidRPr="00D935B2">
        <w:rPr>
          <w:rFonts w:ascii="Arial" w:hAnsi="Arial" w:cs="Arial"/>
          <w:color w:val="000000"/>
          <w:lang w:val="fr-FR"/>
        </w:rPr>
        <w:t>-</w:t>
      </w:r>
      <w:r w:rsidR="00000000" w:rsidRPr="00D935B2">
        <w:rPr>
          <w:rFonts w:ascii="Arial" w:hAnsi="Arial" w:cs="Arial"/>
          <w:color w:val="000000"/>
          <w:spacing w:val="4"/>
          <w:lang w:val="fr-FR"/>
        </w:rPr>
        <w:t xml:space="preserve"> </w:t>
      </w:r>
      <w:r w:rsidR="00000000" w:rsidRPr="00D935B2">
        <w:rPr>
          <w:rFonts w:ascii="Arial" w:hAnsi="Arial" w:cs="Arial"/>
          <w:color w:val="000000"/>
          <w:lang w:val="fr-FR"/>
        </w:rPr>
        <w:t>Partie</w:t>
      </w:r>
      <w:r w:rsidR="00000000" w:rsidRPr="00D935B2">
        <w:rPr>
          <w:rFonts w:ascii="Arial" w:hAnsi="Arial" w:cs="Arial"/>
          <w:color w:val="000000"/>
          <w:spacing w:val="4"/>
          <w:lang w:val="fr-FR"/>
        </w:rPr>
        <w:t xml:space="preserve"> </w:t>
      </w:r>
      <w:r w:rsidR="00000000" w:rsidRPr="00D935B2">
        <w:rPr>
          <w:rFonts w:ascii="Arial" w:hAnsi="Arial" w:cs="Arial"/>
          <w:color w:val="000000"/>
          <w:lang w:val="fr-FR"/>
        </w:rPr>
        <w:t>4</w:t>
      </w:r>
      <w:r w:rsidR="00000000" w:rsidRPr="00D935B2">
        <w:rPr>
          <w:rFonts w:ascii="Arial" w:hAnsi="Arial" w:cs="Arial"/>
          <w:color w:val="000000"/>
          <w:spacing w:val="3"/>
          <w:lang w:val="fr-FR"/>
        </w:rPr>
        <w:t xml:space="preserve"> </w:t>
      </w:r>
      <w:r w:rsidR="00000000" w:rsidRPr="00D935B2">
        <w:rPr>
          <w:rFonts w:ascii="Arial" w:hAnsi="Arial" w:cs="Arial"/>
          <w:color w:val="000000"/>
          <w:lang w:val="fr-FR"/>
        </w:rPr>
        <w:t>:</w:t>
      </w:r>
      <w:r w:rsidR="00000000" w:rsidRPr="00D935B2">
        <w:rPr>
          <w:rFonts w:ascii="Arial" w:hAnsi="Arial" w:cs="Arial"/>
          <w:color w:val="000000"/>
          <w:spacing w:val="4"/>
          <w:lang w:val="fr-FR"/>
        </w:rPr>
        <w:t xml:space="preserve">  </w:t>
      </w:r>
      <w:r w:rsidR="00000000" w:rsidRPr="00D935B2">
        <w:rPr>
          <w:rFonts w:ascii="Arial" w:hAnsi="Arial" w:cs="Arial"/>
          <w:color w:val="000000"/>
          <w:lang w:val="fr-FR"/>
        </w:rPr>
        <w:t>Revêtements</w:t>
      </w:r>
      <w:r w:rsidR="00000000" w:rsidRPr="00D935B2">
        <w:rPr>
          <w:rFonts w:ascii="Arial" w:hAnsi="Arial" w:cs="Arial"/>
          <w:color w:val="000000"/>
          <w:spacing w:val="4"/>
          <w:lang w:val="fr-FR"/>
        </w:rPr>
        <w:t xml:space="preserve"> </w:t>
      </w:r>
      <w:r w:rsidR="00000000" w:rsidRPr="00D935B2">
        <w:rPr>
          <w:rFonts w:ascii="Arial" w:hAnsi="Arial" w:cs="Arial"/>
          <w:color w:val="000000"/>
          <w:lang w:val="fr-FR"/>
        </w:rPr>
        <w:t>de</w:t>
      </w:r>
      <w:r w:rsidR="00000000" w:rsidRPr="00D935B2">
        <w:rPr>
          <w:rFonts w:ascii="Arial" w:hAnsi="Arial" w:cs="Arial"/>
          <w:color w:val="000000"/>
          <w:spacing w:val="4"/>
          <w:lang w:val="fr-FR"/>
        </w:rPr>
        <w:t xml:space="preserve"> </w:t>
      </w:r>
      <w:r w:rsidR="00000000" w:rsidRPr="00D935B2">
        <w:rPr>
          <w:rFonts w:ascii="Arial" w:hAnsi="Arial" w:cs="Arial"/>
          <w:color w:val="000000"/>
          <w:lang w:val="fr-FR"/>
        </w:rPr>
        <w:t>peinture</w:t>
      </w:r>
      <w:r w:rsidR="00000000" w:rsidRPr="00D935B2">
        <w:rPr>
          <w:rFonts w:ascii="Arial" w:hAnsi="Arial" w:cs="Arial"/>
          <w:lang w:val="fr-FR"/>
        </w:rPr>
        <w:t xml:space="preserve"> </w:t>
      </w:r>
      <w:r w:rsidR="00000000" w:rsidRPr="00D935B2">
        <w:rPr>
          <w:rFonts w:ascii="Arial" w:hAnsi="Arial" w:cs="Arial"/>
          <w:color w:val="000000"/>
          <w:lang w:val="fr-FR"/>
        </w:rPr>
        <w:t>décorative en travaux neufs et d’entretien - Revêtements semi-épais à base</w:t>
      </w:r>
      <w:r w:rsidR="00000000" w:rsidRPr="00D935B2">
        <w:rPr>
          <w:rFonts w:ascii="Arial" w:hAnsi="Arial" w:cs="Arial"/>
          <w:lang w:val="fr-FR"/>
        </w:rPr>
        <w:t xml:space="preserve"> </w:t>
      </w:r>
      <w:r w:rsidR="00000000" w:rsidRPr="00D935B2">
        <w:rPr>
          <w:rFonts w:ascii="Arial" w:hAnsi="Arial" w:cs="Arial"/>
          <w:color w:val="000000"/>
          <w:lang w:val="fr-FR"/>
        </w:rPr>
        <w:t xml:space="preserve">de résines en dispersion dans l’eau - Exécution des travaux.  </w:t>
      </w:r>
    </w:p>
    <w:p w14:paraId="41280B0F" w14:textId="74B6DF03" w:rsidR="00B768C1" w:rsidRPr="00D935B2" w:rsidRDefault="00000000" w:rsidP="007F21CB">
      <w:pPr>
        <w:pStyle w:val="Paragraphedeliste"/>
        <w:numPr>
          <w:ilvl w:val="0"/>
          <w:numId w:val="2"/>
        </w:numPr>
        <w:spacing w:line="276" w:lineRule="auto"/>
        <w:ind w:hanging="360"/>
        <w:jc w:val="both"/>
        <w:rPr>
          <w:rFonts w:ascii="Arial" w:hAnsi="Arial" w:cs="Arial"/>
          <w:color w:val="010302"/>
          <w:lang w:val="fr-FR"/>
        </w:rPr>
      </w:pPr>
      <w:r w:rsidRPr="00D935B2">
        <w:rPr>
          <w:rFonts w:ascii="Arial" w:hAnsi="Arial" w:cs="Arial"/>
          <w:b/>
          <w:bCs/>
          <w:color w:val="000000"/>
          <w:lang w:val="fr-FR"/>
        </w:rPr>
        <w:t>DTU</w:t>
      </w:r>
      <w:r w:rsidRPr="00D935B2">
        <w:rPr>
          <w:rFonts w:ascii="Arial" w:hAnsi="Arial" w:cs="Arial"/>
          <w:b/>
          <w:bCs/>
          <w:color w:val="000000"/>
          <w:spacing w:val="1"/>
          <w:lang w:val="fr-FR"/>
        </w:rPr>
        <w:t xml:space="preserve"> </w:t>
      </w:r>
      <w:r w:rsidRPr="00D935B2">
        <w:rPr>
          <w:rFonts w:ascii="Arial" w:hAnsi="Arial" w:cs="Arial"/>
          <w:b/>
          <w:bCs/>
          <w:color w:val="000000"/>
          <w:lang w:val="fr-FR"/>
        </w:rPr>
        <w:t>58.1</w:t>
      </w:r>
      <w:r w:rsidRPr="00D935B2">
        <w:rPr>
          <w:rFonts w:ascii="Arial" w:hAnsi="Arial" w:cs="Arial"/>
          <w:color w:val="000000"/>
          <w:spacing w:val="61"/>
          <w:lang w:val="fr-FR"/>
        </w:rPr>
        <w:t xml:space="preserve"> </w:t>
      </w:r>
      <w:r w:rsidRPr="00D935B2">
        <w:rPr>
          <w:rFonts w:ascii="Arial" w:hAnsi="Arial" w:cs="Arial"/>
          <w:color w:val="000000"/>
          <w:lang w:val="fr-FR"/>
        </w:rPr>
        <w:t>:</w:t>
      </w:r>
      <w:r w:rsidRPr="00D935B2">
        <w:rPr>
          <w:rFonts w:ascii="Arial" w:hAnsi="Arial" w:cs="Arial"/>
          <w:color w:val="000000"/>
          <w:spacing w:val="1"/>
          <w:lang w:val="fr-FR"/>
        </w:rPr>
        <w:t xml:space="preserve">  </w:t>
      </w:r>
      <w:r w:rsidRPr="00D935B2">
        <w:rPr>
          <w:rFonts w:ascii="Arial" w:hAnsi="Arial" w:cs="Arial"/>
          <w:color w:val="000000"/>
          <w:lang w:val="fr-FR"/>
        </w:rPr>
        <w:t>Travaux</w:t>
      </w:r>
      <w:r w:rsidRPr="00D935B2">
        <w:rPr>
          <w:rFonts w:ascii="Arial" w:hAnsi="Arial" w:cs="Arial"/>
          <w:color w:val="000000"/>
          <w:spacing w:val="1"/>
          <w:lang w:val="fr-FR"/>
        </w:rPr>
        <w:t xml:space="preserve"> </w:t>
      </w:r>
      <w:r w:rsidRPr="00D935B2">
        <w:rPr>
          <w:rFonts w:ascii="Arial" w:hAnsi="Arial" w:cs="Arial"/>
          <w:color w:val="000000"/>
          <w:lang w:val="fr-FR"/>
        </w:rPr>
        <w:t>de faux</w:t>
      </w:r>
      <w:r w:rsidRPr="00D935B2">
        <w:rPr>
          <w:rFonts w:ascii="Arial" w:hAnsi="Arial" w:cs="Arial"/>
          <w:color w:val="000000"/>
          <w:spacing w:val="1"/>
          <w:lang w:val="fr-FR"/>
        </w:rPr>
        <w:t xml:space="preserve"> </w:t>
      </w:r>
      <w:r w:rsidRPr="00D935B2">
        <w:rPr>
          <w:rFonts w:ascii="Arial" w:hAnsi="Arial" w:cs="Arial"/>
          <w:color w:val="000000"/>
          <w:lang w:val="fr-FR"/>
        </w:rPr>
        <w:t>plafonds</w:t>
      </w:r>
      <w:r w:rsidRPr="00D935B2">
        <w:rPr>
          <w:rFonts w:ascii="Arial" w:hAnsi="Arial" w:cs="Arial"/>
          <w:color w:val="000000"/>
          <w:spacing w:val="1"/>
          <w:lang w:val="fr-FR"/>
        </w:rPr>
        <w:t xml:space="preserve"> </w:t>
      </w:r>
      <w:r w:rsidRPr="00D935B2">
        <w:rPr>
          <w:rFonts w:ascii="Arial" w:hAnsi="Arial" w:cs="Arial"/>
          <w:color w:val="000000"/>
          <w:lang w:val="fr-FR"/>
        </w:rPr>
        <w:t>-</w:t>
      </w:r>
      <w:r w:rsidRPr="00D935B2">
        <w:rPr>
          <w:rFonts w:ascii="Arial" w:hAnsi="Arial" w:cs="Arial"/>
          <w:color w:val="000000"/>
          <w:spacing w:val="1"/>
          <w:lang w:val="fr-FR"/>
        </w:rPr>
        <w:t xml:space="preserve"> </w:t>
      </w:r>
      <w:r w:rsidRPr="00D935B2">
        <w:rPr>
          <w:rFonts w:ascii="Arial" w:hAnsi="Arial" w:cs="Arial"/>
          <w:color w:val="000000"/>
          <w:lang w:val="fr-FR"/>
        </w:rPr>
        <w:t>Plafonds</w:t>
      </w:r>
      <w:r w:rsidRPr="00D935B2">
        <w:rPr>
          <w:rFonts w:ascii="Arial" w:hAnsi="Arial" w:cs="Arial"/>
          <w:color w:val="000000"/>
          <w:spacing w:val="1"/>
          <w:lang w:val="fr-FR"/>
        </w:rPr>
        <w:t xml:space="preserve"> </w:t>
      </w:r>
      <w:r w:rsidRPr="00D935B2">
        <w:rPr>
          <w:rFonts w:ascii="Arial" w:hAnsi="Arial" w:cs="Arial"/>
          <w:color w:val="000000"/>
          <w:lang w:val="fr-FR"/>
        </w:rPr>
        <w:t>suspendus</w:t>
      </w:r>
      <w:r w:rsidRPr="00D935B2">
        <w:rPr>
          <w:rFonts w:ascii="Arial" w:hAnsi="Arial" w:cs="Arial"/>
          <w:color w:val="000000"/>
          <w:spacing w:val="1"/>
          <w:lang w:val="fr-FR"/>
        </w:rPr>
        <w:t xml:space="preserve"> </w:t>
      </w:r>
      <w:r w:rsidRPr="00D935B2">
        <w:rPr>
          <w:rFonts w:ascii="Arial" w:hAnsi="Arial" w:cs="Arial"/>
          <w:color w:val="000000"/>
          <w:lang w:val="fr-FR"/>
        </w:rPr>
        <w:t>-</w:t>
      </w:r>
      <w:r w:rsidRPr="00D935B2">
        <w:rPr>
          <w:rFonts w:ascii="Arial" w:hAnsi="Arial" w:cs="Arial"/>
          <w:color w:val="000000"/>
          <w:spacing w:val="1"/>
          <w:lang w:val="fr-FR"/>
        </w:rPr>
        <w:t xml:space="preserve"> </w:t>
      </w:r>
      <w:r w:rsidRPr="00D935B2">
        <w:rPr>
          <w:rFonts w:ascii="Arial" w:hAnsi="Arial" w:cs="Arial"/>
          <w:color w:val="000000"/>
          <w:lang w:val="fr-FR"/>
        </w:rPr>
        <w:t>Plafonds</w:t>
      </w:r>
      <w:r w:rsidRPr="00D935B2">
        <w:rPr>
          <w:rFonts w:ascii="Arial" w:hAnsi="Arial" w:cs="Arial"/>
          <w:lang w:val="fr-FR"/>
        </w:rPr>
        <w:t xml:space="preserve"> </w:t>
      </w:r>
      <w:r w:rsidRPr="00D935B2">
        <w:rPr>
          <w:rFonts w:ascii="Arial" w:hAnsi="Arial" w:cs="Arial"/>
          <w:color w:val="000000"/>
          <w:lang w:val="fr-FR"/>
        </w:rPr>
        <w:t xml:space="preserve">suspendus à bords </w:t>
      </w:r>
      <w:r w:rsidRPr="00D935B2">
        <w:rPr>
          <w:rFonts w:ascii="Arial" w:hAnsi="Arial" w:cs="Arial"/>
          <w:color w:val="000000"/>
          <w:lang w:val="fr-FR"/>
        </w:rPr>
        <w:lastRenderedPageBreak/>
        <w:t xml:space="preserve">droits - Règles générales et spécifications communes.  </w:t>
      </w:r>
    </w:p>
    <w:p w14:paraId="1BF913A0" w14:textId="72E76EB9" w:rsidR="00B768C1" w:rsidRPr="00282B92" w:rsidRDefault="00000000" w:rsidP="007F21CB">
      <w:pPr>
        <w:pStyle w:val="Paragraphedeliste"/>
        <w:numPr>
          <w:ilvl w:val="0"/>
          <w:numId w:val="2"/>
        </w:numPr>
        <w:spacing w:line="276" w:lineRule="auto"/>
        <w:ind w:hanging="360"/>
        <w:jc w:val="both"/>
        <w:rPr>
          <w:rFonts w:ascii="Arial" w:hAnsi="Arial" w:cs="Arial"/>
          <w:color w:val="010302"/>
          <w:lang w:val="fr-FR"/>
        </w:rPr>
      </w:pPr>
      <w:r w:rsidRPr="00D935B2">
        <w:rPr>
          <w:rFonts w:ascii="Arial" w:hAnsi="Arial" w:cs="Arial"/>
          <w:b/>
          <w:bCs/>
          <w:color w:val="000000"/>
          <w:lang w:val="fr-FR"/>
        </w:rPr>
        <w:t>DTU</w:t>
      </w:r>
      <w:r w:rsidRPr="00D935B2">
        <w:rPr>
          <w:rFonts w:ascii="Arial" w:hAnsi="Arial" w:cs="Arial"/>
          <w:b/>
          <w:bCs/>
          <w:color w:val="000000"/>
          <w:spacing w:val="1"/>
          <w:lang w:val="fr-FR"/>
        </w:rPr>
        <w:t xml:space="preserve"> </w:t>
      </w:r>
      <w:r w:rsidRPr="00D935B2">
        <w:rPr>
          <w:rFonts w:ascii="Arial" w:hAnsi="Arial" w:cs="Arial"/>
          <w:b/>
          <w:bCs/>
          <w:color w:val="000000"/>
          <w:lang w:val="fr-FR"/>
        </w:rPr>
        <w:t>58.2</w:t>
      </w:r>
      <w:r w:rsidRPr="00D935B2">
        <w:rPr>
          <w:rFonts w:ascii="Arial" w:hAnsi="Arial" w:cs="Arial"/>
          <w:color w:val="000000"/>
          <w:spacing w:val="61"/>
          <w:lang w:val="fr-FR"/>
        </w:rPr>
        <w:t xml:space="preserve"> </w:t>
      </w:r>
      <w:r w:rsidRPr="00D935B2">
        <w:rPr>
          <w:rFonts w:ascii="Arial" w:hAnsi="Arial" w:cs="Arial"/>
          <w:color w:val="000000"/>
          <w:lang w:val="fr-FR"/>
        </w:rPr>
        <w:t>:</w:t>
      </w:r>
      <w:r w:rsidRPr="00D935B2">
        <w:rPr>
          <w:rFonts w:ascii="Arial" w:hAnsi="Arial" w:cs="Arial"/>
          <w:color w:val="000000"/>
          <w:spacing w:val="1"/>
          <w:lang w:val="fr-FR"/>
        </w:rPr>
        <w:t xml:space="preserve">  </w:t>
      </w:r>
      <w:r w:rsidRPr="00D935B2">
        <w:rPr>
          <w:rFonts w:ascii="Arial" w:hAnsi="Arial" w:cs="Arial"/>
          <w:color w:val="000000"/>
          <w:lang w:val="fr-FR"/>
        </w:rPr>
        <w:t>Travaux</w:t>
      </w:r>
      <w:r w:rsidRPr="00D935B2">
        <w:rPr>
          <w:rFonts w:ascii="Arial" w:hAnsi="Arial" w:cs="Arial"/>
          <w:color w:val="000000"/>
          <w:spacing w:val="1"/>
          <w:lang w:val="fr-FR"/>
        </w:rPr>
        <w:t xml:space="preserve"> </w:t>
      </w:r>
      <w:r w:rsidRPr="00D935B2">
        <w:rPr>
          <w:rFonts w:ascii="Arial" w:hAnsi="Arial" w:cs="Arial"/>
          <w:color w:val="000000"/>
          <w:lang w:val="fr-FR"/>
        </w:rPr>
        <w:t>de faux</w:t>
      </w:r>
      <w:r w:rsidRPr="00D935B2">
        <w:rPr>
          <w:rFonts w:ascii="Arial" w:hAnsi="Arial" w:cs="Arial"/>
          <w:color w:val="000000"/>
          <w:spacing w:val="1"/>
          <w:lang w:val="fr-FR"/>
        </w:rPr>
        <w:t xml:space="preserve"> </w:t>
      </w:r>
      <w:r w:rsidRPr="00D935B2">
        <w:rPr>
          <w:rFonts w:ascii="Arial" w:hAnsi="Arial" w:cs="Arial"/>
          <w:color w:val="000000"/>
          <w:lang w:val="fr-FR"/>
        </w:rPr>
        <w:t>plafonds</w:t>
      </w:r>
      <w:r w:rsidRPr="00D935B2">
        <w:rPr>
          <w:rFonts w:ascii="Arial" w:hAnsi="Arial" w:cs="Arial"/>
          <w:color w:val="000000"/>
          <w:spacing w:val="1"/>
          <w:lang w:val="fr-FR"/>
        </w:rPr>
        <w:t xml:space="preserve"> </w:t>
      </w:r>
      <w:r w:rsidRPr="00D935B2">
        <w:rPr>
          <w:rFonts w:ascii="Arial" w:hAnsi="Arial" w:cs="Arial"/>
          <w:color w:val="000000"/>
          <w:lang w:val="fr-FR"/>
        </w:rPr>
        <w:t>-</w:t>
      </w:r>
      <w:r w:rsidRPr="00D935B2">
        <w:rPr>
          <w:rFonts w:ascii="Arial" w:hAnsi="Arial" w:cs="Arial"/>
          <w:color w:val="000000"/>
          <w:spacing w:val="1"/>
          <w:lang w:val="fr-FR"/>
        </w:rPr>
        <w:t xml:space="preserve"> </w:t>
      </w:r>
      <w:r w:rsidRPr="00D935B2">
        <w:rPr>
          <w:rFonts w:ascii="Arial" w:hAnsi="Arial" w:cs="Arial"/>
          <w:color w:val="000000"/>
          <w:lang w:val="fr-FR"/>
        </w:rPr>
        <w:t>Plafonds</w:t>
      </w:r>
      <w:r w:rsidRPr="00D935B2">
        <w:rPr>
          <w:rFonts w:ascii="Arial" w:hAnsi="Arial" w:cs="Arial"/>
          <w:color w:val="000000"/>
          <w:spacing w:val="1"/>
          <w:lang w:val="fr-FR"/>
        </w:rPr>
        <w:t xml:space="preserve"> </w:t>
      </w:r>
      <w:r w:rsidRPr="00D935B2">
        <w:rPr>
          <w:rFonts w:ascii="Arial" w:hAnsi="Arial" w:cs="Arial"/>
          <w:color w:val="000000"/>
          <w:lang w:val="fr-FR"/>
        </w:rPr>
        <w:t>suspendus</w:t>
      </w:r>
      <w:r w:rsidRPr="00D935B2">
        <w:rPr>
          <w:rFonts w:ascii="Arial" w:hAnsi="Arial" w:cs="Arial"/>
          <w:color w:val="000000"/>
          <w:spacing w:val="1"/>
          <w:lang w:val="fr-FR"/>
        </w:rPr>
        <w:t xml:space="preserve"> </w:t>
      </w:r>
      <w:r w:rsidRPr="00D935B2">
        <w:rPr>
          <w:rFonts w:ascii="Arial" w:hAnsi="Arial" w:cs="Arial"/>
          <w:color w:val="000000"/>
          <w:lang w:val="fr-FR"/>
        </w:rPr>
        <w:t>-</w:t>
      </w:r>
      <w:r w:rsidRPr="00D935B2">
        <w:rPr>
          <w:rFonts w:ascii="Arial" w:hAnsi="Arial" w:cs="Arial"/>
          <w:color w:val="000000"/>
          <w:spacing w:val="1"/>
          <w:lang w:val="fr-FR"/>
        </w:rPr>
        <w:t xml:space="preserve"> </w:t>
      </w:r>
      <w:r w:rsidRPr="00D935B2">
        <w:rPr>
          <w:rFonts w:ascii="Arial" w:hAnsi="Arial" w:cs="Arial"/>
          <w:color w:val="000000"/>
          <w:lang w:val="fr-FR"/>
        </w:rPr>
        <w:t>Plafonds</w:t>
      </w:r>
      <w:r w:rsidRPr="00D935B2">
        <w:rPr>
          <w:rFonts w:ascii="Arial" w:hAnsi="Arial" w:cs="Arial"/>
          <w:lang w:val="fr-FR"/>
        </w:rPr>
        <w:t xml:space="preserve"> </w:t>
      </w:r>
      <w:r w:rsidRPr="00282B92">
        <w:rPr>
          <w:rFonts w:ascii="Arial" w:hAnsi="Arial" w:cs="Arial"/>
          <w:color w:val="000000"/>
          <w:lang w:val="fr-FR"/>
        </w:rPr>
        <w:t xml:space="preserve">suspendus à bords amincis - Règles générales et spécifications communes.  </w:t>
      </w:r>
    </w:p>
    <w:p w14:paraId="7125D952" w14:textId="05B2C178" w:rsidR="00B768C1" w:rsidRPr="00282B92" w:rsidRDefault="00000000" w:rsidP="007F21CB">
      <w:pPr>
        <w:pStyle w:val="Paragraphedeliste"/>
        <w:numPr>
          <w:ilvl w:val="0"/>
          <w:numId w:val="2"/>
        </w:numPr>
        <w:spacing w:line="276" w:lineRule="auto"/>
        <w:ind w:hanging="360"/>
        <w:jc w:val="both"/>
        <w:rPr>
          <w:rFonts w:ascii="Arial" w:hAnsi="Arial" w:cs="Arial"/>
          <w:color w:val="010302"/>
          <w:lang w:val="fr-FR"/>
        </w:rPr>
      </w:pPr>
      <w:r w:rsidRPr="00D935B2">
        <w:rPr>
          <w:rFonts w:ascii="Arial" w:hAnsi="Arial" w:cs="Arial"/>
          <w:b/>
          <w:bCs/>
          <w:color w:val="000000"/>
          <w:lang w:val="fr-FR"/>
        </w:rPr>
        <w:t>DTU</w:t>
      </w:r>
      <w:r w:rsidRPr="00D935B2">
        <w:rPr>
          <w:rFonts w:ascii="Arial" w:hAnsi="Arial" w:cs="Arial"/>
          <w:b/>
          <w:bCs/>
          <w:color w:val="000000"/>
          <w:spacing w:val="48"/>
          <w:lang w:val="fr-FR"/>
        </w:rPr>
        <w:t xml:space="preserve"> </w:t>
      </w:r>
      <w:r w:rsidRPr="00D935B2">
        <w:rPr>
          <w:rFonts w:ascii="Arial" w:hAnsi="Arial" w:cs="Arial"/>
          <w:b/>
          <w:bCs/>
          <w:color w:val="000000"/>
          <w:lang w:val="fr-FR"/>
        </w:rPr>
        <w:t>52.2</w:t>
      </w:r>
      <w:r w:rsidRPr="00D935B2">
        <w:rPr>
          <w:rFonts w:ascii="Arial" w:hAnsi="Arial" w:cs="Arial"/>
          <w:color w:val="000000"/>
          <w:spacing w:val="46"/>
          <w:lang w:val="fr-FR"/>
        </w:rPr>
        <w:t xml:space="preserve"> </w:t>
      </w:r>
      <w:r w:rsidRPr="00D935B2">
        <w:rPr>
          <w:rFonts w:ascii="Arial" w:hAnsi="Arial" w:cs="Arial"/>
          <w:color w:val="000000"/>
          <w:lang w:val="fr-FR"/>
        </w:rPr>
        <w:t>:</w:t>
      </w:r>
      <w:r w:rsidRPr="00D935B2">
        <w:rPr>
          <w:rFonts w:ascii="Arial" w:hAnsi="Arial" w:cs="Arial"/>
          <w:color w:val="000000"/>
          <w:spacing w:val="48"/>
          <w:lang w:val="fr-FR"/>
        </w:rPr>
        <w:t xml:space="preserve"> </w:t>
      </w:r>
      <w:r w:rsidRPr="00D935B2">
        <w:rPr>
          <w:rFonts w:ascii="Arial" w:hAnsi="Arial" w:cs="Arial"/>
          <w:color w:val="000000"/>
          <w:lang w:val="fr-FR"/>
        </w:rPr>
        <w:t>Travaux</w:t>
      </w:r>
      <w:r w:rsidRPr="00D935B2">
        <w:rPr>
          <w:rFonts w:ascii="Arial" w:hAnsi="Arial" w:cs="Arial"/>
          <w:color w:val="000000"/>
          <w:spacing w:val="48"/>
          <w:lang w:val="fr-FR"/>
        </w:rPr>
        <w:t xml:space="preserve"> </w:t>
      </w:r>
      <w:r w:rsidRPr="00D935B2">
        <w:rPr>
          <w:rFonts w:ascii="Arial" w:hAnsi="Arial" w:cs="Arial"/>
          <w:color w:val="000000"/>
          <w:lang w:val="fr-FR"/>
        </w:rPr>
        <w:t>de</w:t>
      </w:r>
      <w:r w:rsidRPr="00D935B2">
        <w:rPr>
          <w:rFonts w:ascii="Arial" w:hAnsi="Arial" w:cs="Arial"/>
          <w:color w:val="000000"/>
          <w:spacing w:val="48"/>
          <w:lang w:val="fr-FR"/>
        </w:rPr>
        <w:t xml:space="preserve"> </w:t>
      </w:r>
      <w:r w:rsidRPr="00D935B2">
        <w:rPr>
          <w:rFonts w:ascii="Arial" w:hAnsi="Arial" w:cs="Arial"/>
          <w:color w:val="000000"/>
          <w:lang w:val="fr-FR"/>
        </w:rPr>
        <w:t>carrelage</w:t>
      </w:r>
      <w:r w:rsidRPr="00D935B2">
        <w:rPr>
          <w:rFonts w:ascii="Arial" w:hAnsi="Arial" w:cs="Arial"/>
          <w:color w:val="000000"/>
          <w:spacing w:val="48"/>
          <w:lang w:val="fr-FR"/>
        </w:rPr>
        <w:t xml:space="preserve"> </w:t>
      </w:r>
      <w:r w:rsidRPr="00D935B2">
        <w:rPr>
          <w:rFonts w:ascii="Arial" w:hAnsi="Arial" w:cs="Arial"/>
          <w:color w:val="000000"/>
          <w:lang w:val="fr-FR"/>
        </w:rPr>
        <w:t>et</w:t>
      </w:r>
      <w:r w:rsidRPr="00D935B2">
        <w:rPr>
          <w:rFonts w:ascii="Arial" w:hAnsi="Arial" w:cs="Arial"/>
          <w:color w:val="000000"/>
          <w:spacing w:val="48"/>
          <w:lang w:val="fr-FR"/>
        </w:rPr>
        <w:t xml:space="preserve"> </w:t>
      </w:r>
      <w:r w:rsidRPr="00D935B2">
        <w:rPr>
          <w:rFonts w:ascii="Arial" w:hAnsi="Arial" w:cs="Arial"/>
          <w:color w:val="000000"/>
          <w:lang w:val="fr-FR"/>
        </w:rPr>
        <w:t>de</w:t>
      </w:r>
      <w:r w:rsidRPr="00D935B2">
        <w:rPr>
          <w:rFonts w:ascii="Arial" w:hAnsi="Arial" w:cs="Arial"/>
          <w:color w:val="000000"/>
          <w:spacing w:val="48"/>
          <w:lang w:val="fr-FR"/>
        </w:rPr>
        <w:t xml:space="preserve"> </w:t>
      </w:r>
      <w:r w:rsidRPr="00D935B2">
        <w:rPr>
          <w:rFonts w:ascii="Arial" w:hAnsi="Arial" w:cs="Arial"/>
          <w:color w:val="000000"/>
          <w:lang w:val="fr-FR"/>
        </w:rPr>
        <w:t>dallage</w:t>
      </w:r>
      <w:r w:rsidRPr="00D935B2">
        <w:rPr>
          <w:rFonts w:ascii="Arial" w:hAnsi="Arial" w:cs="Arial"/>
          <w:color w:val="000000"/>
          <w:spacing w:val="51"/>
          <w:lang w:val="fr-FR"/>
        </w:rPr>
        <w:t xml:space="preserve"> </w:t>
      </w:r>
      <w:r w:rsidRPr="00D935B2">
        <w:rPr>
          <w:rFonts w:ascii="Arial" w:hAnsi="Arial" w:cs="Arial"/>
          <w:color w:val="000000"/>
          <w:lang w:val="fr-FR"/>
        </w:rPr>
        <w:t>-</w:t>
      </w:r>
      <w:r w:rsidRPr="00D935B2">
        <w:rPr>
          <w:rFonts w:ascii="Arial" w:hAnsi="Arial" w:cs="Arial"/>
          <w:color w:val="000000"/>
          <w:spacing w:val="49"/>
          <w:lang w:val="fr-FR"/>
        </w:rPr>
        <w:t xml:space="preserve"> </w:t>
      </w:r>
      <w:r w:rsidRPr="00D935B2">
        <w:rPr>
          <w:rFonts w:ascii="Arial" w:hAnsi="Arial" w:cs="Arial"/>
          <w:color w:val="000000"/>
          <w:lang w:val="fr-FR"/>
        </w:rPr>
        <w:t>Partie</w:t>
      </w:r>
      <w:r w:rsidRPr="00D935B2">
        <w:rPr>
          <w:rFonts w:ascii="Arial" w:hAnsi="Arial" w:cs="Arial"/>
          <w:color w:val="000000"/>
          <w:spacing w:val="48"/>
          <w:lang w:val="fr-FR"/>
        </w:rPr>
        <w:t xml:space="preserve"> </w:t>
      </w:r>
      <w:r w:rsidRPr="00D935B2">
        <w:rPr>
          <w:rFonts w:ascii="Arial" w:hAnsi="Arial" w:cs="Arial"/>
          <w:color w:val="000000"/>
          <w:lang w:val="fr-FR"/>
        </w:rPr>
        <w:t>2</w:t>
      </w:r>
      <w:r w:rsidRPr="00D935B2">
        <w:rPr>
          <w:rFonts w:ascii="Arial" w:hAnsi="Arial" w:cs="Arial"/>
          <w:color w:val="000000"/>
          <w:spacing w:val="48"/>
          <w:lang w:val="fr-FR"/>
        </w:rPr>
        <w:t xml:space="preserve"> </w:t>
      </w:r>
      <w:r w:rsidRPr="00D935B2">
        <w:rPr>
          <w:rFonts w:ascii="Arial" w:hAnsi="Arial" w:cs="Arial"/>
          <w:color w:val="000000"/>
          <w:lang w:val="fr-FR"/>
        </w:rPr>
        <w:t>:</w:t>
      </w:r>
      <w:r w:rsidRPr="00D935B2">
        <w:rPr>
          <w:rFonts w:ascii="Arial" w:hAnsi="Arial" w:cs="Arial"/>
          <w:color w:val="000000"/>
          <w:spacing w:val="46"/>
          <w:lang w:val="fr-FR"/>
        </w:rPr>
        <w:t xml:space="preserve"> </w:t>
      </w:r>
      <w:r w:rsidRPr="00D935B2">
        <w:rPr>
          <w:rFonts w:ascii="Arial" w:hAnsi="Arial" w:cs="Arial"/>
          <w:color w:val="000000"/>
          <w:lang w:val="fr-FR"/>
        </w:rPr>
        <w:t>revêtements</w:t>
      </w:r>
      <w:r w:rsidRPr="00D935B2">
        <w:rPr>
          <w:rFonts w:ascii="Arial" w:hAnsi="Arial" w:cs="Arial"/>
          <w:lang w:val="fr-FR"/>
        </w:rPr>
        <w:t xml:space="preserve"> </w:t>
      </w:r>
      <w:r w:rsidRPr="00282B92">
        <w:rPr>
          <w:rFonts w:ascii="Arial" w:hAnsi="Arial" w:cs="Arial"/>
          <w:color w:val="000000"/>
          <w:lang w:val="fr-FR"/>
        </w:rPr>
        <w:t>intérieurs</w:t>
      </w:r>
      <w:r w:rsidRPr="00282B92">
        <w:rPr>
          <w:rFonts w:ascii="Arial" w:hAnsi="Arial" w:cs="Arial"/>
          <w:color w:val="000000"/>
          <w:spacing w:val="34"/>
          <w:lang w:val="fr-FR"/>
        </w:rPr>
        <w:t xml:space="preserve"> </w:t>
      </w:r>
      <w:r w:rsidRPr="00282B92">
        <w:rPr>
          <w:rFonts w:ascii="Arial" w:hAnsi="Arial" w:cs="Arial"/>
          <w:color w:val="000000"/>
          <w:lang w:val="fr-FR"/>
        </w:rPr>
        <w:t>en</w:t>
      </w:r>
      <w:r w:rsidRPr="00282B92">
        <w:rPr>
          <w:rFonts w:ascii="Arial" w:hAnsi="Arial" w:cs="Arial"/>
          <w:color w:val="000000"/>
          <w:spacing w:val="34"/>
          <w:lang w:val="fr-FR"/>
        </w:rPr>
        <w:t xml:space="preserve"> </w:t>
      </w:r>
      <w:r w:rsidRPr="00282B92">
        <w:rPr>
          <w:rFonts w:ascii="Arial" w:hAnsi="Arial" w:cs="Arial"/>
          <w:color w:val="000000"/>
          <w:lang w:val="fr-FR"/>
        </w:rPr>
        <w:t>carreaux</w:t>
      </w:r>
      <w:r w:rsidRPr="00282B92">
        <w:rPr>
          <w:rFonts w:ascii="Arial" w:hAnsi="Arial" w:cs="Arial"/>
          <w:color w:val="000000"/>
          <w:spacing w:val="34"/>
          <w:lang w:val="fr-FR"/>
        </w:rPr>
        <w:t xml:space="preserve"> </w:t>
      </w:r>
      <w:r w:rsidRPr="00282B92">
        <w:rPr>
          <w:rFonts w:ascii="Arial" w:hAnsi="Arial" w:cs="Arial"/>
          <w:color w:val="000000"/>
          <w:lang w:val="fr-FR"/>
        </w:rPr>
        <w:t>et</w:t>
      </w:r>
      <w:r w:rsidRPr="00282B92">
        <w:rPr>
          <w:rFonts w:ascii="Arial" w:hAnsi="Arial" w:cs="Arial"/>
          <w:color w:val="000000"/>
          <w:spacing w:val="34"/>
          <w:lang w:val="fr-FR"/>
        </w:rPr>
        <w:t xml:space="preserve"> </w:t>
      </w:r>
      <w:r w:rsidRPr="00282B92">
        <w:rPr>
          <w:rFonts w:ascii="Arial" w:hAnsi="Arial" w:cs="Arial"/>
          <w:color w:val="000000"/>
          <w:lang w:val="fr-FR"/>
        </w:rPr>
        <w:t>dalles</w:t>
      </w:r>
      <w:r w:rsidRPr="00282B92">
        <w:rPr>
          <w:rFonts w:ascii="Arial" w:hAnsi="Arial" w:cs="Arial"/>
          <w:color w:val="000000"/>
          <w:spacing w:val="34"/>
          <w:lang w:val="fr-FR"/>
        </w:rPr>
        <w:t xml:space="preserve"> </w:t>
      </w:r>
      <w:r w:rsidRPr="00282B92">
        <w:rPr>
          <w:rFonts w:ascii="Arial" w:hAnsi="Arial" w:cs="Arial"/>
          <w:color w:val="000000"/>
          <w:lang w:val="fr-FR"/>
        </w:rPr>
        <w:t>céramiques</w:t>
      </w:r>
      <w:r w:rsidRPr="00282B92">
        <w:rPr>
          <w:rFonts w:ascii="Arial" w:hAnsi="Arial" w:cs="Arial"/>
          <w:color w:val="000000"/>
          <w:spacing w:val="34"/>
          <w:lang w:val="fr-FR"/>
        </w:rPr>
        <w:t xml:space="preserve"> </w:t>
      </w:r>
      <w:r w:rsidRPr="00282B92">
        <w:rPr>
          <w:rFonts w:ascii="Arial" w:hAnsi="Arial" w:cs="Arial"/>
          <w:color w:val="000000"/>
          <w:lang w:val="fr-FR"/>
        </w:rPr>
        <w:t>ou</w:t>
      </w:r>
      <w:r w:rsidRPr="00282B92">
        <w:rPr>
          <w:rFonts w:ascii="Arial" w:hAnsi="Arial" w:cs="Arial"/>
          <w:color w:val="000000"/>
          <w:spacing w:val="32"/>
          <w:lang w:val="fr-FR"/>
        </w:rPr>
        <w:t xml:space="preserve"> </w:t>
      </w:r>
      <w:r w:rsidRPr="00282B92">
        <w:rPr>
          <w:rFonts w:ascii="Arial" w:hAnsi="Arial" w:cs="Arial"/>
          <w:color w:val="000000"/>
          <w:lang w:val="fr-FR"/>
        </w:rPr>
        <w:t>assimilés</w:t>
      </w:r>
      <w:r w:rsidRPr="00282B92">
        <w:rPr>
          <w:rFonts w:ascii="Arial" w:hAnsi="Arial" w:cs="Arial"/>
          <w:color w:val="000000"/>
          <w:spacing w:val="39"/>
          <w:lang w:val="fr-FR"/>
        </w:rPr>
        <w:t xml:space="preserve"> </w:t>
      </w:r>
      <w:r w:rsidRPr="00282B92">
        <w:rPr>
          <w:rFonts w:ascii="Arial" w:hAnsi="Arial" w:cs="Arial"/>
          <w:color w:val="000000"/>
          <w:lang w:val="fr-FR"/>
        </w:rPr>
        <w:t>-</w:t>
      </w:r>
      <w:r w:rsidRPr="00282B92">
        <w:rPr>
          <w:rFonts w:ascii="Arial" w:hAnsi="Arial" w:cs="Arial"/>
          <w:color w:val="000000"/>
          <w:spacing w:val="34"/>
          <w:lang w:val="fr-FR"/>
        </w:rPr>
        <w:t xml:space="preserve"> </w:t>
      </w:r>
      <w:r w:rsidRPr="00282B92">
        <w:rPr>
          <w:rFonts w:ascii="Arial" w:hAnsi="Arial" w:cs="Arial"/>
          <w:color w:val="000000"/>
          <w:lang w:val="fr-FR"/>
        </w:rPr>
        <w:t>Réalisation</w:t>
      </w:r>
      <w:r w:rsidRPr="00282B92">
        <w:rPr>
          <w:rFonts w:ascii="Arial" w:hAnsi="Arial" w:cs="Arial"/>
          <w:color w:val="000000"/>
          <w:spacing w:val="31"/>
          <w:lang w:val="fr-FR"/>
        </w:rPr>
        <w:t xml:space="preserve"> </w:t>
      </w:r>
      <w:r w:rsidRPr="00282B92">
        <w:rPr>
          <w:rFonts w:ascii="Arial" w:hAnsi="Arial" w:cs="Arial"/>
          <w:color w:val="000000"/>
          <w:spacing w:val="-7"/>
          <w:lang w:val="fr-FR"/>
        </w:rPr>
        <w:t>des</w:t>
      </w:r>
      <w:r w:rsidRPr="00282B92">
        <w:rPr>
          <w:rFonts w:ascii="Arial" w:hAnsi="Arial" w:cs="Arial"/>
          <w:lang w:val="fr-FR"/>
        </w:rPr>
        <w:t xml:space="preserve"> </w:t>
      </w:r>
      <w:r w:rsidRPr="00282B92">
        <w:rPr>
          <w:rFonts w:ascii="Arial" w:hAnsi="Arial" w:cs="Arial"/>
          <w:color w:val="000000"/>
          <w:lang w:val="fr-FR"/>
        </w:rPr>
        <w:t xml:space="preserve">ouvrages.  </w:t>
      </w:r>
    </w:p>
    <w:p w14:paraId="5FFFEC3B" w14:textId="4733B812" w:rsidR="00B768C1" w:rsidRPr="00282B92" w:rsidRDefault="00000000" w:rsidP="007F21CB">
      <w:pPr>
        <w:pStyle w:val="Paragraphedeliste"/>
        <w:numPr>
          <w:ilvl w:val="0"/>
          <w:numId w:val="3"/>
        </w:numPr>
        <w:spacing w:line="276" w:lineRule="auto"/>
        <w:ind w:hanging="360"/>
        <w:jc w:val="both"/>
        <w:rPr>
          <w:rFonts w:ascii="Arial" w:hAnsi="Arial" w:cs="Arial"/>
          <w:color w:val="010302"/>
          <w:lang w:val="fr-FR"/>
        </w:rPr>
      </w:pPr>
      <w:r w:rsidRPr="00D935B2">
        <w:rPr>
          <w:rFonts w:ascii="Arial" w:hAnsi="Arial" w:cs="Arial"/>
          <w:b/>
          <w:bCs/>
          <w:color w:val="000000"/>
          <w:lang w:val="fr-FR"/>
        </w:rPr>
        <w:t>DTU</w:t>
      </w:r>
      <w:r w:rsidRPr="00D935B2">
        <w:rPr>
          <w:rFonts w:ascii="Arial" w:hAnsi="Arial" w:cs="Arial"/>
          <w:b/>
          <w:bCs/>
          <w:color w:val="000000"/>
          <w:spacing w:val="41"/>
          <w:lang w:val="fr-FR"/>
        </w:rPr>
        <w:t xml:space="preserve"> </w:t>
      </w:r>
      <w:r w:rsidRPr="00D935B2">
        <w:rPr>
          <w:rFonts w:ascii="Arial" w:hAnsi="Arial" w:cs="Arial"/>
          <w:b/>
          <w:bCs/>
          <w:color w:val="000000"/>
          <w:lang w:val="fr-FR"/>
        </w:rPr>
        <w:t>52.1</w:t>
      </w:r>
      <w:r w:rsidRPr="00D935B2">
        <w:rPr>
          <w:rFonts w:ascii="Arial" w:hAnsi="Arial" w:cs="Arial"/>
          <w:color w:val="000000"/>
          <w:spacing w:val="44"/>
          <w:lang w:val="fr-FR"/>
        </w:rPr>
        <w:t xml:space="preserve"> </w:t>
      </w:r>
      <w:r w:rsidRPr="00D935B2">
        <w:rPr>
          <w:rFonts w:ascii="Arial" w:hAnsi="Arial" w:cs="Arial"/>
          <w:color w:val="000000"/>
          <w:lang w:val="fr-FR"/>
        </w:rPr>
        <w:t>:</w:t>
      </w:r>
      <w:r w:rsidRPr="00D935B2">
        <w:rPr>
          <w:rFonts w:ascii="Arial" w:hAnsi="Arial" w:cs="Arial"/>
          <w:color w:val="000000"/>
          <w:spacing w:val="43"/>
          <w:lang w:val="fr-FR"/>
        </w:rPr>
        <w:t xml:space="preserve"> </w:t>
      </w:r>
      <w:r w:rsidRPr="00D935B2">
        <w:rPr>
          <w:rFonts w:ascii="Arial" w:hAnsi="Arial" w:cs="Arial"/>
          <w:color w:val="000000"/>
          <w:lang w:val="fr-FR"/>
        </w:rPr>
        <w:t>Travaux</w:t>
      </w:r>
      <w:r w:rsidRPr="00D935B2">
        <w:rPr>
          <w:rFonts w:ascii="Arial" w:hAnsi="Arial" w:cs="Arial"/>
          <w:color w:val="000000"/>
          <w:spacing w:val="43"/>
          <w:lang w:val="fr-FR"/>
        </w:rPr>
        <w:t xml:space="preserve"> </w:t>
      </w:r>
      <w:r w:rsidRPr="00D935B2">
        <w:rPr>
          <w:rFonts w:ascii="Arial" w:hAnsi="Arial" w:cs="Arial"/>
          <w:color w:val="000000"/>
          <w:lang w:val="fr-FR"/>
        </w:rPr>
        <w:t>de</w:t>
      </w:r>
      <w:r w:rsidRPr="00D935B2">
        <w:rPr>
          <w:rFonts w:ascii="Arial" w:hAnsi="Arial" w:cs="Arial"/>
          <w:color w:val="000000"/>
          <w:spacing w:val="43"/>
          <w:lang w:val="fr-FR"/>
        </w:rPr>
        <w:t xml:space="preserve"> </w:t>
      </w:r>
      <w:r w:rsidRPr="00D935B2">
        <w:rPr>
          <w:rFonts w:ascii="Arial" w:hAnsi="Arial" w:cs="Arial"/>
          <w:color w:val="000000"/>
          <w:lang w:val="fr-FR"/>
        </w:rPr>
        <w:t>carrelage</w:t>
      </w:r>
      <w:r w:rsidRPr="00D935B2">
        <w:rPr>
          <w:rFonts w:ascii="Arial" w:hAnsi="Arial" w:cs="Arial"/>
          <w:color w:val="000000"/>
          <w:spacing w:val="43"/>
          <w:lang w:val="fr-FR"/>
        </w:rPr>
        <w:t xml:space="preserve"> </w:t>
      </w:r>
      <w:r w:rsidRPr="00D935B2">
        <w:rPr>
          <w:rFonts w:ascii="Arial" w:hAnsi="Arial" w:cs="Arial"/>
          <w:color w:val="000000"/>
          <w:lang w:val="fr-FR"/>
        </w:rPr>
        <w:t>et</w:t>
      </w:r>
      <w:r w:rsidRPr="00D935B2">
        <w:rPr>
          <w:rFonts w:ascii="Arial" w:hAnsi="Arial" w:cs="Arial"/>
          <w:color w:val="000000"/>
          <w:spacing w:val="43"/>
          <w:lang w:val="fr-FR"/>
        </w:rPr>
        <w:t xml:space="preserve"> </w:t>
      </w:r>
      <w:r w:rsidRPr="00D935B2">
        <w:rPr>
          <w:rFonts w:ascii="Arial" w:hAnsi="Arial" w:cs="Arial"/>
          <w:color w:val="000000"/>
          <w:lang w:val="fr-FR"/>
        </w:rPr>
        <w:t>de</w:t>
      </w:r>
      <w:r w:rsidRPr="00D935B2">
        <w:rPr>
          <w:rFonts w:ascii="Arial" w:hAnsi="Arial" w:cs="Arial"/>
          <w:color w:val="000000"/>
          <w:spacing w:val="43"/>
          <w:lang w:val="fr-FR"/>
        </w:rPr>
        <w:t xml:space="preserve"> </w:t>
      </w:r>
      <w:r w:rsidRPr="00D935B2">
        <w:rPr>
          <w:rFonts w:ascii="Arial" w:hAnsi="Arial" w:cs="Arial"/>
          <w:color w:val="000000"/>
          <w:lang w:val="fr-FR"/>
        </w:rPr>
        <w:t>dallage</w:t>
      </w:r>
      <w:r w:rsidRPr="00D935B2">
        <w:rPr>
          <w:rFonts w:ascii="Arial" w:hAnsi="Arial" w:cs="Arial"/>
          <w:color w:val="000000"/>
          <w:spacing w:val="46"/>
          <w:lang w:val="fr-FR"/>
        </w:rPr>
        <w:t xml:space="preserve"> </w:t>
      </w:r>
      <w:r w:rsidRPr="00D935B2">
        <w:rPr>
          <w:rFonts w:ascii="Arial" w:hAnsi="Arial" w:cs="Arial"/>
          <w:color w:val="000000"/>
          <w:lang w:val="fr-FR"/>
        </w:rPr>
        <w:t>-</w:t>
      </w:r>
      <w:r w:rsidRPr="00D935B2">
        <w:rPr>
          <w:rFonts w:ascii="Arial" w:hAnsi="Arial" w:cs="Arial"/>
          <w:color w:val="000000"/>
          <w:spacing w:val="44"/>
          <w:lang w:val="fr-FR"/>
        </w:rPr>
        <w:t xml:space="preserve"> </w:t>
      </w:r>
      <w:r w:rsidRPr="00D935B2">
        <w:rPr>
          <w:rFonts w:ascii="Arial" w:hAnsi="Arial" w:cs="Arial"/>
          <w:color w:val="000000"/>
          <w:lang w:val="fr-FR"/>
        </w:rPr>
        <w:t>Partie</w:t>
      </w:r>
      <w:r w:rsidRPr="00D935B2">
        <w:rPr>
          <w:rFonts w:ascii="Arial" w:hAnsi="Arial" w:cs="Arial"/>
          <w:color w:val="000000"/>
          <w:spacing w:val="43"/>
          <w:lang w:val="fr-FR"/>
        </w:rPr>
        <w:t xml:space="preserve"> </w:t>
      </w:r>
      <w:r w:rsidRPr="00D935B2">
        <w:rPr>
          <w:rFonts w:ascii="Arial" w:hAnsi="Arial" w:cs="Arial"/>
          <w:color w:val="000000"/>
          <w:lang w:val="fr-FR"/>
        </w:rPr>
        <w:t>1</w:t>
      </w:r>
      <w:r w:rsidRPr="00D935B2">
        <w:rPr>
          <w:rFonts w:ascii="Arial" w:hAnsi="Arial" w:cs="Arial"/>
          <w:color w:val="000000"/>
          <w:spacing w:val="43"/>
          <w:lang w:val="fr-FR"/>
        </w:rPr>
        <w:t xml:space="preserve"> </w:t>
      </w:r>
      <w:r w:rsidRPr="00D935B2">
        <w:rPr>
          <w:rFonts w:ascii="Arial" w:hAnsi="Arial" w:cs="Arial"/>
          <w:color w:val="000000"/>
          <w:lang w:val="fr-FR"/>
        </w:rPr>
        <w:t>:</w:t>
      </w:r>
      <w:r w:rsidRPr="00D935B2">
        <w:rPr>
          <w:rFonts w:ascii="Arial" w:hAnsi="Arial" w:cs="Arial"/>
          <w:color w:val="000000"/>
          <w:spacing w:val="43"/>
          <w:lang w:val="fr-FR"/>
        </w:rPr>
        <w:t xml:space="preserve"> </w:t>
      </w:r>
      <w:r w:rsidRPr="00D935B2">
        <w:rPr>
          <w:rFonts w:ascii="Arial" w:hAnsi="Arial" w:cs="Arial"/>
          <w:color w:val="000000"/>
          <w:lang w:val="fr-FR"/>
        </w:rPr>
        <w:t>Revêtements</w:t>
      </w:r>
      <w:r w:rsidRPr="00D935B2">
        <w:rPr>
          <w:rFonts w:ascii="Arial" w:hAnsi="Arial" w:cs="Arial"/>
          <w:lang w:val="fr-FR"/>
        </w:rPr>
        <w:t xml:space="preserve"> </w:t>
      </w:r>
      <w:r w:rsidRPr="00282B92">
        <w:rPr>
          <w:rFonts w:ascii="Arial" w:hAnsi="Arial" w:cs="Arial"/>
          <w:color w:val="000000"/>
          <w:spacing w:val="-2"/>
          <w:lang w:val="fr-FR"/>
        </w:rPr>
        <w:t>intérieurs et extérieurs en carreaux et dalles céramiques ou assimilés - Cahier</w:t>
      </w:r>
      <w:r w:rsidRPr="00282B92">
        <w:rPr>
          <w:rFonts w:ascii="Arial" w:hAnsi="Arial" w:cs="Arial"/>
          <w:lang w:val="fr-FR"/>
        </w:rPr>
        <w:t xml:space="preserve"> </w:t>
      </w:r>
      <w:r w:rsidRPr="00282B92">
        <w:rPr>
          <w:rFonts w:ascii="Arial" w:hAnsi="Arial" w:cs="Arial"/>
          <w:color w:val="000000"/>
          <w:lang w:val="fr-FR"/>
        </w:rPr>
        <w:t>des clauses techniques types.</w:t>
      </w:r>
      <w:r w:rsidRPr="00282B92">
        <w:rPr>
          <w:rFonts w:ascii="Arial" w:hAnsi="Arial" w:cs="Arial"/>
          <w:lang w:val="fr-FR"/>
        </w:rPr>
        <w:t xml:space="preserve"> </w:t>
      </w:r>
    </w:p>
    <w:p w14:paraId="781676C9" w14:textId="77777777" w:rsidR="00B768C1" w:rsidRPr="00D935B2" w:rsidRDefault="00000000" w:rsidP="007F21CB">
      <w:pPr>
        <w:spacing w:line="276" w:lineRule="auto"/>
        <w:jc w:val="both"/>
        <w:rPr>
          <w:rFonts w:ascii="Arial" w:hAnsi="Arial" w:cs="Arial"/>
          <w:color w:val="010302"/>
          <w:lang w:val="fr-FR"/>
        </w:rPr>
        <w:sectPr w:rsidR="00B768C1" w:rsidRPr="00D935B2" w:rsidSect="00D935B2">
          <w:type w:val="continuous"/>
          <w:pgSz w:w="11930" w:h="17820"/>
          <w:pgMar w:top="1417" w:right="1417" w:bottom="1417" w:left="1417" w:header="708" w:footer="708" w:gutter="0"/>
          <w:cols w:space="720"/>
          <w:docGrid w:linePitch="360"/>
        </w:sectPr>
      </w:pPr>
      <w:r w:rsidRPr="00D935B2">
        <w:rPr>
          <w:rFonts w:ascii="Arial" w:hAnsi="Arial" w:cs="Arial"/>
          <w:lang w:val="fr-FR"/>
        </w:rPr>
        <w:br w:type="page"/>
      </w:r>
    </w:p>
    <w:p w14:paraId="446BF099"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7BFA0820"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754496" behindDoc="0" locked="0" layoutInCell="1" allowOverlap="1" wp14:anchorId="0FF4E404" wp14:editId="40DC1BE9">
                <wp:simplePos x="0" y="0"/>
                <wp:positionH relativeFrom="page">
                  <wp:posOffset>886460</wp:posOffset>
                </wp:positionH>
                <wp:positionV relativeFrom="paragraph">
                  <wp:posOffset>117475</wp:posOffset>
                </wp:positionV>
                <wp:extent cx="5796915" cy="0"/>
                <wp:effectExtent l="0" t="0" r="0" b="0"/>
                <wp:wrapNone/>
                <wp:docPr id="249" name="Freeform 249"/>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49" o:spid="_x0000_s1026" o:spt="100" style="position:absolute;left:0pt;margin-left:69.8pt;margin-top:9.25pt;height:0pt;width:456.45pt;mso-position-horizontal-relative:page;z-index:251754496;mso-width-relative:page;mso-height-relative:page;" filled="f" stroked="t" coordsize="5796915,180" o:gfxdata="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VbcoD1gAAAAoBAAAP&#10;AAAAAAAAAAEAIAAAACIAAABkcnMvZG93bnJldi54bWxQSwECFAAUAAAACACHTuJASgY4RxoCAACH&#10;BAAADgAAAAAAAAABACAAAAAlAQAAZHJzL2Uyb0RvYy54bWxQSwUGAAAAAAYABgBZAQAAsQUAAAAA&#10;" path="m0,0l5796915,0e">
                <v:fill on="f" focussize="0,0"/>
                <v:stroke weight="0.579842519685039pt" color="#000000 [3204]" joinstyle="round"/>
                <v:imagedata o:title=""/>
                <o:lock v:ext="edit" aspectratio="f"/>
              </v:shape>
            </w:pict>
          </mc:Fallback>
        </mc:AlternateContent>
      </w:r>
    </w:p>
    <w:p w14:paraId="4216BF11" w14:textId="72B05E76" w:rsidR="00B768C1" w:rsidRPr="00D935B2" w:rsidRDefault="00000000" w:rsidP="003D5964">
      <w:pPr>
        <w:pStyle w:val="Titre"/>
        <w:spacing w:line="276" w:lineRule="auto"/>
        <w:jc w:val="center"/>
        <w:rPr>
          <w:rFonts w:ascii="Arial" w:hAnsi="Arial" w:cs="Arial"/>
          <w:color w:val="010302"/>
          <w:sz w:val="28"/>
          <w:szCs w:val="28"/>
          <w:lang w:val="fr-FR"/>
        </w:rPr>
      </w:pPr>
      <w:r w:rsidRPr="00D935B2">
        <w:rPr>
          <w:rFonts w:ascii="Arial" w:hAnsi="Arial" w:cs="Arial"/>
          <w:noProof/>
          <w:sz w:val="28"/>
          <w:szCs w:val="28"/>
        </w:rPr>
        <w:drawing>
          <wp:anchor distT="0" distB="0" distL="114300" distR="114300" simplePos="0" relativeHeight="251755520" behindDoc="1" locked="0" layoutInCell="1" allowOverlap="1" wp14:anchorId="572784CC" wp14:editId="221E6712">
            <wp:simplePos x="0" y="0"/>
            <wp:positionH relativeFrom="page">
              <wp:posOffset>886460</wp:posOffset>
            </wp:positionH>
            <wp:positionV relativeFrom="line">
              <wp:posOffset>-53340</wp:posOffset>
            </wp:positionV>
            <wp:extent cx="5795645" cy="385445"/>
            <wp:effectExtent l="0" t="0" r="0" b="0"/>
            <wp:wrapNone/>
            <wp:docPr id="250" name="Picture 250"/>
            <wp:cNvGraphicFramePr/>
            <a:graphic xmlns:a="http://schemas.openxmlformats.org/drawingml/2006/main">
              <a:graphicData uri="http://schemas.openxmlformats.org/drawingml/2006/picture">
                <pic:pic xmlns:pic="http://schemas.openxmlformats.org/drawingml/2006/picture">
                  <pic:nvPicPr>
                    <pic:cNvPr id="250" name="Picture 250"/>
                    <pic:cNvPicPr>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795390" cy="385445"/>
                    </a:xfrm>
                    <a:prstGeom prst="rect">
                      <a:avLst/>
                    </a:prstGeom>
                    <a:noFill/>
                  </pic:spPr>
                </pic:pic>
              </a:graphicData>
            </a:graphic>
          </wp:anchor>
        </w:drawing>
      </w:r>
      <w:r w:rsidRPr="00D935B2">
        <w:rPr>
          <w:rFonts w:ascii="Arial" w:hAnsi="Arial" w:cs="Arial"/>
          <w:noProof/>
          <w:sz w:val="28"/>
          <w:szCs w:val="28"/>
        </w:rPr>
        <mc:AlternateContent>
          <mc:Choice Requires="wps">
            <w:drawing>
              <wp:anchor distT="0" distB="0" distL="114300" distR="114300" simplePos="0" relativeHeight="251756544" behindDoc="1" locked="0" layoutInCell="1" allowOverlap="1" wp14:anchorId="0364D2AB" wp14:editId="4DF29547">
                <wp:simplePos x="0" y="0"/>
                <wp:positionH relativeFrom="page">
                  <wp:posOffset>886460</wp:posOffset>
                </wp:positionH>
                <wp:positionV relativeFrom="line">
                  <wp:posOffset>-50165</wp:posOffset>
                </wp:positionV>
                <wp:extent cx="5796915" cy="378460"/>
                <wp:effectExtent l="0" t="0" r="0" b="0"/>
                <wp:wrapNone/>
                <wp:docPr id="251" name="Freeform 251"/>
                <wp:cNvGraphicFramePr/>
                <a:graphic xmlns:a="http://schemas.openxmlformats.org/drawingml/2006/main">
                  <a:graphicData uri="http://schemas.microsoft.com/office/word/2010/wordprocessingShape">
                    <wps:wsp>
                      <wps:cNvSpPr/>
                      <wps:spPr>
                        <a:xfrm>
                          <a:off x="0" y="0"/>
                          <a:ext cx="5796915" cy="378460"/>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51" o:spid="_x0000_s1026" o:spt="100" style="position:absolute;left:0pt;margin-left:69.8pt;margin-top:-3.95pt;height:29.8pt;width:456.45pt;mso-position-horizontal-relative:page;mso-position-vertical-relative:line;z-index:-251559936;mso-width-relative:page;mso-height-relative:page;" fillcolor="#DBDBDB" filled="t" stroked="f" coordsize="5796915,378460" o:gfxdata="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mT2Q6dkAAAAKAQAADwAAAAAAAAABACAAAAAiAAAAZHJz&#10;L2Rvd25yZXYueG1sUEsBAhQAFAAAAAgAh07iQAyynpg8AgAADwUAAA4AAAAAAAAAAQAgAAAAKAEA&#10;AGRycy9lMm9Eb2MueG1sUEsFBgAAAAAGAAYAWQEAANYFAAAAAA==&#10;" path="m0,378460l5796915,378460,5796915,0,0,0,0,378460xe">
                <v:fill on="t" focussize="0,0"/>
                <v:stroke on="f" weight="1pt"/>
                <v:imagedata o:title=""/>
                <o:lock v:ext="edit" aspectratio="f"/>
              </v:shape>
            </w:pict>
          </mc:Fallback>
        </mc:AlternateContent>
      </w:r>
      <w:r w:rsidRPr="00D935B2">
        <w:rPr>
          <w:rFonts w:ascii="Arial" w:hAnsi="Arial" w:cs="Arial"/>
          <w:sz w:val="28"/>
          <w:szCs w:val="28"/>
          <w:lang w:val="fr-FR"/>
        </w:rPr>
        <w:t>3.DEFINITION DES MATERIAUX, MATERIELS OU PROCEDES</w:t>
      </w:r>
    </w:p>
    <w:p w14:paraId="7DACCA5C"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757568" behindDoc="0" locked="0" layoutInCell="1" allowOverlap="1" wp14:anchorId="6E55B69B" wp14:editId="694B5523">
                <wp:simplePos x="0" y="0"/>
                <wp:positionH relativeFrom="page">
                  <wp:posOffset>886460</wp:posOffset>
                </wp:positionH>
                <wp:positionV relativeFrom="paragraph">
                  <wp:posOffset>91440</wp:posOffset>
                </wp:positionV>
                <wp:extent cx="5796915" cy="0"/>
                <wp:effectExtent l="0" t="0" r="0" b="0"/>
                <wp:wrapNone/>
                <wp:docPr id="252" name="Freeform 252"/>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52" o:spid="_x0000_s1026" o:spt="100" style="position:absolute;left:0pt;margin-left:69.8pt;margin-top:7.2pt;height:0pt;width:456.45pt;mso-position-horizontal-relative:page;z-index:251757568;mso-width-relative:page;mso-height-relative:page;" filled="f" stroked="t" coordsize="5796915,180" o:gfxdata="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kwD9r1wAAAAoBAAAP&#10;AAAAAAAAAAEAIAAAACIAAABkcnMvZG93bnJldi54bWxQSwECFAAUAAAACACHTuJA9cOgtBkCAACH&#10;BAAADgAAAAAAAAABACAAAAAmAQAAZHJzL2Uyb0RvYy54bWxQSwUGAAAAAAYABgBZAQAAsQUAAAAA&#10;" path="m0,0l5796915,0e">
                <v:fill on="f" focussize="0,0"/>
                <v:stroke weight="0.579842519685039pt" color="#000000 [3204]" joinstyle="round"/>
                <v:imagedata o:title=""/>
                <o:lock v:ext="edit" aspectratio="f"/>
              </v:shape>
            </w:pict>
          </mc:Fallback>
        </mc:AlternateContent>
      </w:r>
    </w:p>
    <w:p w14:paraId="68DC2DCC"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61D5C70B"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spacing w:val="-3"/>
          <w:lang w:val="fr-FR"/>
        </w:rPr>
        <w:t>Les fiches techniques des matériaux utilisés devront être transmis pendant la période</w:t>
      </w:r>
      <w:r w:rsidRPr="00D935B2">
        <w:rPr>
          <w:rFonts w:ascii="Arial" w:hAnsi="Arial" w:cs="Arial"/>
          <w:lang w:val="fr-FR"/>
        </w:rPr>
        <w:t xml:space="preserve"> </w:t>
      </w:r>
      <w:r w:rsidRPr="00D935B2">
        <w:rPr>
          <w:rFonts w:ascii="Arial" w:hAnsi="Arial" w:cs="Arial"/>
          <w:color w:val="000000"/>
          <w:lang w:val="fr-FR"/>
        </w:rPr>
        <w:t>de</w:t>
      </w:r>
      <w:r w:rsidRPr="00D935B2">
        <w:rPr>
          <w:rFonts w:ascii="Arial" w:hAnsi="Arial" w:cs="Arial"/>
          <w:color w:val="000000"/>
          <w:spacing w:val="35"/>
          <w:lang w:val="fr-FR"/>
        </w:rPr>
        <w:t xml:space="preserve"> </w:t>
      </w:r>
      <w:r w:rsidRPr="00D935B2">
        <w:rPr>
          <w:rFonts w:ascii="Arial" w:hAnsi="Arial" w:cs="Arial"/>
          <w:color w:val="000000"/>
          <w:lang w:val="fr-FR"/>
        </w:rPr>
        <w:t>préparation.</w:t>
      </w:r>
      <w:r w:rsidRPr="00D935B2">
        <w:rPr>
          <w:rFonts w:ascii="Arial" w:hAnsi="Arial" w:cs="Arial"/>
          <w:color w:val="000000"/>
          <w:spacing w:val="41"/>
          <w:lang w:val="fr-FR"/>
        </w:rPr>
        <w:t xml:space="preserve"> </w:t>
      </w:r>
      <w:r w:rsidRPr="00D935B2">
        <w:rPr>
          <w:rFonts w:ascii="Arial" w:hAnsi="Arial" w:cs="Arial"/>
          <w:color w:val="000000"/>
          <w:lang w:val="fr-FR"/>
        </w:rPr>
        <w:t>L’origine</w:t>
      </w:r>
      <w:r w:rsidRPr="00D935B2">
        <w:rPr>
          <w:rFonts w:ascii="Arial" w:hAnsi="Arial" w:cs="Arial"/>
          <w:color w:val="000000"/>
          <w:spacing w:val="37"/>
          <w:lang w:val="fr-FR"/>
        </w:rPr>
        <w:t xml:space="preserve"> </w:t>
      </w:r>
      <w:r w:rsidRPr="00D935B2">
        <w:rPr>
          <w:rFonts w:ascii="Arial" w:hAnsi="Arial" w:cs="Arial"/>
          <w:color w:val="000000"/>
          <w:lang w:val="fr-FR"/>
        </w:rPr>
        <w:t>des</w:t>
      </w:r>
      <w:r w:rsidRPr="00D935B2">
        <w:rPr>
          <w:rFonts w:ascii="Arial" w:hAnsi="Arial" w:cs="Arial"/>
          <w:color w:val="000000"/>
          <w:spacing w:val="34"/>
          <w:lang w:val="fr-FR"/>
        </w:rPr>
        <w:t xml:space="preserve"> </w:t>
      </w:r>
      <w:r w:rsidRPr="00D935B2">
        <w:rPr>
          <w:rFonts w:ascii="Arial" w:hAnsi="Arial" w:cs="Arial"/>
          <w:color w:val="000000"/>
          <w:lang w:val="fr-FR"/>
        </w:rPr>
        <w:t>matériaux</w:t>
      </w:r>
      <w:r w:rsidRPr="00D935B2">
        <w:rPr>
          <w:rFonts w:ascii="Arial" w:hAnsi="Arial" w:cs="Arial"/>
          <w:color w:val="000000"/>
          <w:spacing w:val="36"/>
          <w:lang w:val="fr-FR"/>
        </w:rPr>
        <w:t xml:space="preserve"> </w:t>
      </w:r>
      <w:r w:rsidRPr="00D935B2">
        <w:rPr>
          <w:rFonts w:ascii="Arial" w:hAnsi="Arial" w:cs="Arial"/>
          <w:color w:val="000000"/>
          <w:lang w:val="fr-FR"/>
        </w:rPr>
        <w:t>devra</w:t>
      </w:r>
      <w:r w:rsidRPr="00D935B2">
        <w:rPr>
          <w:rFonts w:ascii="Arial" w:hAnsi="Arial" w:cs="Arial"/>
          <w:color w:val="000000"/>
          <w:spacing w:val="38"/>
          <w:lang w:val="fr-FR"/>
        </w:rPr>
        <w:t xml:space="preserve"> </w:t>
      </w:r>
      <w:r w:rsidRPr="00D935B2">
        <w:rPr>
          <w:rFonts w:ascii="Arial" w:hAnsi="Arial" w:cs="Arial"/>
          <w:color w:val="000000"/>
          <w:lang w:val="fr-FR"/>
        </w:rPr>
        <w:t>être</w:t>
      </w:r>
      <w:r w:rsidRPr="00D935B2">
        <w:rPr>
          <w:rFonts w:ascii="Arial" w:hAnsi="Arial" w:cs="Arial"/>
          <w:color w:val="000000"/>
          <w:spacing w:val="25"/>
          <w:lang w:val="fr-FR"/>
        </w:rPr>
        <w:t xml:space="preserve"> </w:t>
      </w:r>
      <w:r w:rsidRPr="00D935B2">
        <w:rPr>
          <w:rFonts w:ascii="Arial" w:hAnsi="Arial" w:cs="Arial"/>
          <w:color w:val="000000"/>
          <w:lang w:val="fr-FR"/>
        </w:rPr>
        <w:t>mentionnée</w:t>
      </w:r>
      <w:r w:rsidRPr="00D935B2">
        <w:rPr>
          <w:rFonts w:ascii="Arial" w:hAnsi="Arial" w:cs="Arial"/>
          <w:color w:val="000000"/>
          <w:spacing w:val="37"/>
          <w:lang w:val="fr-FR"/>
        </w:rPr>
        <w:t xml:space="preserve"> </w:t>
      </w:r>
      <w:r w:rsidRPr="00D935B2">
        <w:rPr>
          <w:rFonts w:ascii="Arial" w:hAnsi="Arial" w:cs="Arial"/>
          <w:color w:val="000000"/>
          <w:lang w:val="fr-FR"/>
        </w:rPr>
        <w:t>sur</w:t>
      </w:r>
      <w:r w:rsidRPr="00D935B2">
        <w:rPr>
          <w:rFonts w:ascii="Arial" w:hAnsi="Arial" w:cs="Arial"/>
          <w:color w:val="000000"/>
          <w:spacing w:val="36"/>
          <w:lang w:val="fr-FR"/>
        </w:rPr>
        <w:t xml:space="preserve"> </w:t>
      </w:r>
      <w:r w:rsidRPr="00D935B2">
        <w:rPr>
          <w:rFonts w:ascii="Arial" w:hAnsi="Arial" w:cs="Arial"/>
          <w:color w:val="000000"/>
          <w:lang w:val="fr-FR"/>
        </w:rPr>
        <w:t>les</w:t>
      </w:r>
      <w:r w:rsidRPr="00D935B2">
        <w:rPr>
          <w:rFonts w:ascii="Arial" w:hAnsi="Arial" w:cs="Arial"/>
          <w:color w:val="000000"/>
          <w:spacing w:val="36"/>
          <w:lang w:val="fr-FR"/>
        </w:rPr>
        <w:t xml:space="preserve"> </w:t>
      </w:r>
      <w:r w:rsidRPr="00D935B2">
        <w:rPr>
          <w:rFonts w:ascii="Arial" w:hAnsi="Arial" w:cs="Arial"/>
          <w:color w:val="000000"/>
          <w:lang w:val="fr-FR"/>
        </w:rPr>
        <w:t>fiches</w:t>
      </w:r>
      <w:r w:rsidRPr="00D935B2">
        <w:rPr>
          <w:rFonts w:ascii="Arial" w:hAnsi="Arial" w:cs="Arial"/>
          <w:color w:val="000000"/>
          <w:spacing w:val="36"/>
          <w:lang w:val="fr-FR"/>
        </w:rPr>
        <w:t xml:space="preserve"> </w:t>
      </w:r>
      <w:r w:rsidRPr="00D935B2">
        <w:rPr>
          <w:rFonts w:ascii="Arial" w:hAnsi="Arial" w:cs="Arial"/>
          <w:color w:val="000000"/>
          <w:spacing w:val="-10"/>
          <w:lang w:val="fr-FR"/>
        </w:rPr>
        <w:t>des</w:t>
      </w:r>
      <w:r w:rsidRPr="00D935B2">
        <w:rPr>
          <w:rFonts w:ascii="Arial" w:hAnsi="Arial" w:cs="Arial"/>
          <w:lang w:val="fr-FR"/>
        </w:rPr>
        <w:t xml:space="preserve"> </w:t>
      </w:r>
      <w:r w:rsidRPr="00D935B2">
        <w:rPr>
          <w:rFonts w:ascii="Arial" w:hAnsi="Arial" w:cs="Arial"/>
          <w:color w:val="000000"/>
          <w:lang w:val="fr-FR"/>
        </w:rPr>
        <w:t>matériaux</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6141EC54"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9142B9B" w14:textId="67263E76" w:rsidR="00B768C1" w:rsidRPr="00D935B2" w:rsidRDefault="00000000" w:rsidP="007F21CB">
      <w:pPr>
        <w:pStyle w:val="Titre1"/>
        <w:spacing w:before="0" w:line="276" w:lineRule="auto"/>
        <w:jc w:val="both"/>
        <w:rPr>
          <w:rFonts w:ascii="Arial" w:eastAsiaTheme="minorHAnsi" w:hAnsi="Arial" w:cs="Arial"/>
          <w:color w:val="306F22"/>
          <w:sz w:val="28"/>
          <w:szCs w:val="28"/>
          <w:lang w:val="fr-FR"/>
        </w:rPr>
      </w:pPr>
      <w:r w:rsidRPr="00D935B2">
        <w:rPr>
          <w:rFonts w:ascii="Arial" w:hAnsi="Arial" w:cs="Arial"/>
          <w:color w:val="306F22"/>
          <w:sz w:val="28"/>
          <w:szCs w:val="28"/>
          <w:lang w:val="fr-FR"/>
        </w:rPr>
        <w:t xml:space="preserve"> </w:t>
      </w:r>
      <w:r w:rsidRPr="00D935B2">
        <w:rPr>
          <w:rFonts w:ascii="Arial" w:hAnsi="Arial" w:cs="Arial"/>
          <w:color w:val="306F22"/>
          <w:sz w:val="28"/>
          <w:szCs w:val="28"/>
          <w:lang w:val="fr-FR"/>
        </w:rPr>
        <w:tab/>
        <w:t xml:space="preserve">                  </w:t>
      </w:r>
      <w:bookmarkStart w:id="7" w:name="_Toc193887967"/>
      <w:r w:rsidRPr="00D935B2">
        <w:rPr>
          <w:rFonts w:ascii="Arial" w:eastAsiaTheme="minorHAnsi" w:hAnsi="Arial" w:cs="Arial"/>
          <w:color w:val="306F22"/>
          <w:sz w:val="28"/>
          <w:szCs w:val="28"/>
          <w:lang w:val="fr-FR"/>
        </w:rPr>
        <w:t>3.1. Produits certifi</w:t>
      </w:r>
      <w:r w:rsidR="003D5964">
        <w:rPr>
          <w:rFonts w:ascii="Arial" w:eastAsiaTheme="minorHAnsi" w:hAnsi="Arial" w:cs="Arial"/>
          <w:color w:val="306F22"/>
          <w:sz w:val="28"/>
          <w:szCs w:val="28"/>
          <w:lang w:val="fr-FR"/>
        </w:rPr>
        <w:t>é</w:t>
      </w:r>
      <w:r w:rsidRPr="00D935B2">
        <w:rPr>
          <w:rFonts w:ascii="Arial" w:eastAsiaTheme="minorHAnsi" w:hAnsi="Arial" w:cs="Arial"/>
          <w:color w:val="306F22"/>
          <w:sz w:val="28"/>
          <w:szCs w:val="28"/>
          <w:lang w:val="fr-FR"/>
        </w:rPr>
        <w:t>s</w:t>
      </w:r>
      <w:bookmarkEnd w:id="7"/>
      <w:r w:rsidRPr="00D935B2">
        <w:rPr>
          <w:rFonts w:ascii="Arial" w:eastAsiaTheme="minorHAnsi" w:hAnsi="Arial" w:cs="Arial"/>
          <w:color w:val="306F22"/>
          <w:sz w:val="28"/>
          <w:szCs w:val="28"/>
          <w:lang w:val="fr-FR"/>
        </w:rPr>
        <w:t xml:space="preserve">    </w:t>
      </w:r>
    </w:p>
    <w:p w14:paraId="55D9B206" w14:textId="443F7B7F"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spacing w:val="-3"/>
          <w:lang w:val="fr-FR"/>
        </w:rPr>
        <w:t>Pour tous les matériaux et fournitures ayant fait l'objet d'une certification, l'entrepreneur</w:t>
      </w:r>
      <w:r w:rsidRPr="00D935B2">
        <w:rPr>
          <w:rFonts w:ascii="Arial" w:hAnsi="Arial" w:cs="Arial"/>
          <w:lang w:val="fr-FR"/>
        </w:rPr>
        <w:t xml:space="preserve"> </w:t>
      </w:r>
      <w:r w:rsidRPr="00D935B2">
        <w:rPr>
          <w:rFonts w:ascii="Arial" w:hAnsi="Arial" w:cs="Arial"/>
          <w:color w:val="000000"/>
          <w:lang w:val="fr-FR"/>
        </w:rPr>
        <w:t>ne</w:t>
      </w:r>
      <w:r w:rsidRPr="00D935B2">
        <w:rPr>
          <w:rFonts w:ascii="Arial" w:hAnsi="Arial" w:cs="Arial"/>
          <w:color w:val="000000"/>
          <w:spacing w:val="4"/>
          <w:lang w:val="fr-FR"/>
        </w:rPr>
        <w:t xml:space="preserve"> </w:t>
      </w:r>
      <w:r w:rsidRPr="00D935B2">
        <w:rPr>
          <w:rFonts w:ascii="Arial" w:hAnsi="Arial" w:cs="Arial"/>
          <w:color w:val="000000"/>
          <w:lang w:val="fr-FR"/>
        </w:rPr>
        <w:t>pourra</w:t>
      </w:r>
      <w:r w:rsidRPr="00D935B2">
        <w:rPr>
          <w:rFonts w:ascii="Arial" w:hAnsi="Arial" w:cs="Arial"/>
          <w:color w:val="000000"/>
          <w:spacing w:val="1"/>
          <w:lang w:val="fr-FR"/>
        </w:rPr>
        <w:t xml:space="preserve"> </w:t>
      </w:r>
      <w:r w:rsidR="000A7A26" w:rsidRPr="00D935B2">
        <w:rPr>
          <w:rFonts w:ascii="Arial" w:hAnsi="Arial" w:cs="Arial"/>
          <w:color w:val="000000"/>
          <w:lang w:val="fr-FR"/>
        </w:rPr>
        <w:t>mettre</w:t>
      </w:r>
      <w:r w:rsidR="000A7A26" w:rsidRPr="00D935B2">
        <w:rPr>
          <w:rFonts w:ascii="Arial" w:hAnsi="Arial" w:cs="Arial"/>
          <w:color w:val="000000"/>
          <w:spacing w:val="1"/>
          <w:lang w:val="fr-FR"/>
        </w:rPr>
        <w:t xml:space="preserve"> en</w:t>
      </w:r>
      <w:r w:rsidR="000A7A26" w:rsidRPr="00D935B2">
        <w:rPr>
          <w:rFonts w:ascii="Arial" w:hAnsi="Arial" w:cs="Arial"/>
          <w:color w:val="000000"/>
          <w:spacing w:val="2"/>
          <w:lang w:val="fr-FR"/>
        </w:rPr>
        <w:t xml:space="preserve"> œuvre</w:t>
      </w:r>
      <w:r w:rsidRPr="00D935B2">
        <w:rPr>
          <w:rFonts w:ascii="Arial" w:hAnsi="Arial" w:cs="Arial"/>
          <w:color w:val="000000"/>
          <w:spacing w:val="61"/>
          <w:lang w:val="fr-FR"/>
        </w:rPr>
        <w:t xml:space="preserve"> </w:t>
      </w:r>
      <w:r w:rsidR="000A7A26" w:rsidRPr="00D935B2">
        <w:rPr>
          <w:rFonts w:ascii="Arial" w:hAnsi="Arial" w:cs="Arial"/>
          <w:color w:val="000000"/>
          <w:lang w:val="fr-FR"/>
        </w:rPr>
        <w:t>que</w:t>
      </w:r>
      <w:r w:rsidR="000A7A26" w:rsidRPr="00D935B2">
        <w:rPr>
          <w:rFonts w:ascii="Arial" w:hAnsi="Arial" w:cs="Arial"/>
          <w:color w:val="000000"/>
          <w:spacing w:val="1"/>
          <w:lang w:val="fr-FR"/>
        </w:rPr>
        <w:t xml:space="preserve"> des</w:t>
      </w:r>
      <w:r w:rsidRPr="00D935B2">
        <w:rPr>
          <w:rFonts w:ascii="Arial" w:hAnsi="Arial" w:cs="Arial"/>
          <w:color w:val="000000"/>
          <w:spacing w:val="61"/>
          <w:lang w:val="fr-FR"/>
        </w:rPr>
        <w:t xml:space="preserve"> </w:t>
      </w:r>
      <w:r w:rsidRPr="00D935B2">
        <w:rPr>
          <w:rFonts w:ascii="Arial" w:hAnsi="Arial" w:cs="Arial"/>
          <w:color w:val="000000"/>
          <w:lang w:val="fr-FR"/>
        </w:rPr>
        <w:t>matériaux</w:t>
      </w:r>
      <w:r w:rsidRPr="00D935B2">
        <w:rPr>
          <w:rFonts w:ascii="Arial" w:hAnsi="Arial" w:cs="Arial"/>
          <w:color w:val="000000"/>
          <w:spacing w:val="3"/>
          <w:lang w:val="fr-FR"/>
        </w:rPr>
        <w:t xml:space="preserve"> </w:t>
      </w:r>
      <w:r w:rsidRPr="00D935B2">
        <w:rPr>
          <w:rFonts w:ascii="Arial" w:hAnsi="Arial" w:cs="Arial"/>
          <w:color w:val="000000"/>
          <w:lang w:val="fr-FR"/>
        </w:rPr>
        <w:t>et</w:t>
      </w:r>
      <w:r w:rsidRPr="00D935B2">
        <w:rPr>
          <w:rFonts w:ascii="Arial" w:hAnsi="Arial" w:cs="Arial"/>
          <w:color w:val="000000"/>
          <w:spacing w:val="2"/>
          <w:lang w:val="fr-FR"/>
        </w:rPr>
        <w:t xml:space="preserve"> </w:t>
      </w:r>
      <w:r w:rsidRPr="00D935B2">
        <w:rPr>
          <w:rFonts w:ascii="Arial" w:hAnsi="Arial" w:cs="Arial"/>
          <w:color w:val="000000"/>
          <w:lang w:val="fr-FR"/>
        </w:rPr>
        <w:t>fournitures</w:t>
      </w:r>
      <w:r w:rsidRPr="00D935B2">
        <w:rPr>
          <w:rFonts w:ascii="Arial" w:hAnsi="Arial" w:cs="Arial"/>
          <w:color w:val="000000"/>
          <w:spacing w:val="2"/>
          <w:lang w:val="fr-FR"/>
        </w:rPr>
        <w:t xml:space="preserve"> </w:t>
      </w:r>
      <w:r w:rsidRPr="00D935B2">
        <w:rPr>
          <w:rFonts w:ascii="Arial" w:hAnsi="Arial" w:cs="Arial"/>
          <w:color w:val="000000"/>
          <w:lang w:val="fr-FR"/>
        </w:rPr>
        <w:t>titulaires</w:t>
      </w:r>
      <w:r w:rsidRPr="00D935B2">
        <w:rPr>
          <w:rFonts w:ascii="Arial" w:hAnsi="Arial" w:cs="Arial"/>
          <w:color w:val="000000"/>
          <w:spacing w:val="3"/>
          <w:lang w:val="fr-FR"/>
        </w:rPr>
        <w:t xml:space="preserve"> </w:t>
      </w:r>
      <w:r w:rsidRPr="00D935B2">
        <w:rPr>
          <w:rFonts w:ascii="Arial" w:hAnsi="Arial" w:cs="Arial"/>
          <w:color w:val="000000"/>
          <w:lang w:val="fr-FR"/>
        </w:rPr>
        <w:t>de</w:t>
      </w:r>
      <w:r w:rsidRPr="00D935B2">
        <w:rPr>
          <w:rFonts w:ascii="Arial" w:hAnsi="Arial" w:cs="Arial"/>
          <w:color w:val="000000"/>
          <w:spacing w:val="2"/>
          <w:lang w:val="fr-FR"/>
        </w:rPr>
        <w:t xml:space="preserve"> </w:t>
      </w:r>
      <w:r w:rsidRPr="00D935B2">
        <w:rPr>
          <w:rFonts w:ascii="Arial" w:hAnsi="Arial" w:cs="Arial"/>
          <w:color w:val="000000"/>
          <w:spacing w:val="-4"/>
          <w:lang w:val="fr-FR"/>
        </w:rPr>
        <w:t>cette</w:t>
      </w:r>
      <w:r w:rsidRPr="00D935B2">
        <w:rPr>
          <w:rFonts w:ascii="Arial" w:hAnsi="Arial" w:cs="Arial"/>
          <w:lang w:val="fr-FR"/>
        </w:rPr>
        <w:t xml:space="preserve"> </w:t>
      </w:r>
      <w:r w:rsidRPr="00D935B2">
        <w:rPr>
          <w:rFonts w:ascii="Arial" w:hAnsi="Arial" w:cs="Arial"/>
          <w:color w:val="000000"/>
          <w:lang w:val="fr-FR"/>
        </w:rPr>
        <w:t>certification</w:t>
      </w:r>
      <w:r w:rsidRPr="00D935B2">
        <w:rPr>
          <w:rFonts w:ascii="Arial" w:hAnsi="Arial" w:cs="Arial"/>
          <w:color w:val="000000"/>
          <w:spacing w:val="29"/>
          <w:lang w:val="fr-FR"/>
        </w:rPr>
        <w:t xml:space="preserve">. </w:t>
      </w:r>
      <w:r w:rsidRPr="00D935B2">
        <w:rPr>
          <w:rFonts w:ascii="Arial" w:hAnsi="Arial" w:cs="Arial"/>
          <w:color w:val="010302"/>
          <w:lang w:val="fr-FR"/>
        </w:rPr>
        <w:t xml:space="preserve">  </w:t>
      </w:r>
    </w:p>
    <w:p w14:paraId="1B8F6C6B" w14:textId="55E88F12"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L’entrepreneur devra présenter à l’agrément du Maître d’œuvre</w:t>
      </w:r>
      <w:r w:rsidRPr="00D935B2">
        <w:rPr>
          <w:rFonts w:ascii="Arial" w:hAnsi="Arial" w:cs="Arial"/>
          <w:color w:val="000000"/>
          <w:spacing w:val="2"/>
          <w:lang w:val="fr-FR"/>
        </w:rPr>
        <w:t xml:space="preserve">, </w:t>
      </w:r>
      <w:r w:rsidRPr="00D935B2">
        <w:rPr>
          <w:rFonts w:ascii="Arial" w:hAnsi="Arial" w:cs="Arial"/>
          <w:color w:val="000000"/>
          <w:lang w:val="fr-FR"/>
        </w:rPr>
        <w:t>le</w:t>
      </w:r>
      <w:r w:rsidRPr="00D935B2">
        <w:rPr>
          <w:rFonts w:ascii="Arial" w:hAnsi="Arial" w:cs="Arial"/>
          <w:color w:val="000000"/>
          <w:spacing w:val="1"/>
          <w:lang w:val="fr-FR"/>
        </w:rPr>
        <w:t xml:space="preserve">s </w:t>
      </w:r>
      <w:r w:rsidRPr="00D935B2">
        <w:rPr>
          <w:rFonts w:ascii="Arial" w:hAnsi="Arial" w:cs="Arial"/>
          <w:color w:val="000000"/>
          <w:lang w:val="fr-FR"/>
        </w:rPr>
        <w:t>échantillon</w:t>
      </w:r>
      <w:r w:rsidRPr="00D935B2">
        <w:rPr>
          <w:rFonts w:ascii="Arial" w:hAnsi="Arial" w:cs="Arial"/>
          <w:color w:val="000000"/>
          <w:spacing w:val="2"/>
          <w:lang w:val="fr-FR"/>
        </w:rPr>
        <w:t xml:space="preserve">s </w:t>
      </w:r>
      <w:r w:rsidRPr="00D935B2">
        <w:rPr>
          <w:rFonts w:ascii="Arial" w:hAnsi="Arial" w:cs="Arial"/>
          <w:color w:val="000000"/>
          <w:lang w:val="fr-FR"/>
        </w:rPr>
        <w:t>de</w:t>
      </w:r>
      <w:r w:rsidRPr="00D935B2">
        <w:rPr>
          <w:rFonts w:ascii="Arial" w:hAnsi="Arial" w:cs="Arial"/>
          <w:lang w:val="fr-FR"/>
        </w:rPr>
        <w:t xml:space="preserve"> </w:t>
      </w:r>
      <w:r w:rsidRPr="00D935B2">
        <w:rPr>
          <w:rFonts w:ascii="Arial" w:hAnsi="Arial" w:cs="Arial"/>
          <w:color w:val="000000"/>
          <w:lang w:val="fr-FR"/>
        </w:rPr>
        <w:t>matériaux et d’appareillages</w:t>
      </w:r>
      <w:r w:rsidRPr="00D935B2">
        <w:rPr>
          <w:rFonts w:ascii="Arial" w:hAnsi="Arial" w:cs="Arial"/>
          <w:color w:val="000000"/>
          <w:spacing w:val="-1"/>
          <w:lang w:val="fr-FR"/>
        </w:rPr>
        <w:t xml:space="preserve"> ou une documentation graphique avec photographies et</w:t>
      </w:r>
      <w:r w:rsidRPr="00D935B2">
        <w:rPr>
          <w:rFonts w:ascii="Arial" w:hAnsi="Arial" w:cs="Arial"/>
          <w:lang w:val="fr-FR"/>
        </w:rPr>
        <w:t xml:space="preserve"> </w:t>
      </w:r>
      <w:r w:rsidRPr="00D935B2">
        <w:rPr>
          <w:rFonts w:ascii="Arial" w:hAnsi="Arial" w:cs="Arial"/>
          <w:color w:val="000000"/>
          <w:lang w:val="fr-FR"/>
        </w:rPr>
        <w:t xml:space="preserve">dessins explicites </w:t>
      </w:r>
      <w:r w:rsidRPr="00D935B2">
        <w:rPr>
          <w:rFonts w:ascii="Arial" w:hAnsi="Arial" w:cs="Arial"/>
          <w:color w:val="000000"/>
          <w:sz w:val="23"/>
          <w:szCs w:val="23"/>
          <w:lang w:val="fr-FR"/>
        </w:rPr>
        <w:t xml:space="preserve">(cas des gros matériels), </w:t>
      </w:r>
      <w:r w:rsidRPr="00D935B2">
        <w:rPr>
          <w:rFonts w:ascii="Arial" w:hAnsi="Arial" w:cs="Arial"/>
          <w:color w:val="000000"/>
          <w:lang w:val="fr-FR"/>
        </w:rPr>
        <w:t>et ce, avant toute mise en œuvre</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683F0F59"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Dans le cas contraire, l’entreprise aura à sa charge toutes les incidences techniques</w:t>
      </w:r>
      <w:r w:rsidRPr="00D935B2">
        <w:rPr>
          <w:rFonts w:ascii="Arial" w:hAnsi="Arial" w:cs="Arial"/>
          <w:lang w:val="fr-FR"/>
        </w:rPr>
        <w:t xml:space="preserve"> </w:t>
      </w:r>
      <w:r w:rsidRPr="00D935B2">
        <w:rPr>
          <w:rFonts w:ascii="Arial" w:hAnsi="Arial" w:cs="Arial"/>
          <w:color w:val="000000"/>
          <w:lang w:val="fr-FR"/>
        </w:rPr>
        <w:t xml:space="preserve">et financières qui pourraient résulter d’une modification de matériel ou </w:t>
      </w:r>
      <w:r w:rsidRPr="00D935B2">
        <w:rPr>
          <w:rFonts w:ascii="Arial" w:hAnsi="Arial" w:cs="Arial"/>
          <w:color w:val="000000"/>
          <w:spacing w:val="-4"/>
          <w:lang w:val="fr-FR"/>
        </w:rPr>
        <w:t>d’appareillage,</w:t>
      </w:r>
      <w:r w:rsidRPr="00D935B2">
        <w:rPr>
          <w:rFonts w:ascii="Arial" w:hAnsi="Arial" w:cs="Arial"/>
          <w:lang w:val="fr-FR"/>
        </w:rPr>
        <w:t xml:space="preserve"> </w:t>
      </w:r>
      <w:r w:rsidRPr="00D935B2">
        <w:rPr>
          <w:rFonts w:ascii="Arial" w:hAnsi="Arial" w:cs="Arial"/>
          <w:color w:val="000000"/>
          <w:lang w:val="fr-FR"/>
        </w:rPr>
        <w:t>demandée par l’architecte ou par le Maître d’œuvre</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563CB84D"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72773C2F" w14:textId="77777777" w:rsidR="00B768C1" w:rsidRPr="00D935B2" w:rsidRDefault="00000000" w:rsidP="007F21CB">
      <w:pPr>
        <w:pStyle w:val="Titre1"/>
        <w:spacing w:before="0" w:line="276" w:lineRule="auto"/>
        <w:jc w:val="both"/>
        <w:rPr>
          <w:rFonts w:ascii="Arial" w:hAnsi="Arial" w:cs="Arial"/>
          <w:color w:val="306F22"/>
          <w:sz w:val="28"/>
          <w:szCs w:val="28"/>
          <w:lang w:val="fr-FR"/>
        </w:rPr>
      </w:pPr>
      <w:r w:rsidRPr="00D935B2">
        <w:rPr>
          <w:rFonts w:ascii="Arial" w:hAnsi="Arial" w:cs="Arial"/>
          <w:color w:val="306F22"/>
          <w:sz w:val="28"/>
          <w:szCs w:val="28"/>
          <w:lang w:val="fr-FR"/>
        </w:rPr>
        <w:t xml:space="preserve"> </w:t>
      </w:r>
      <w:r w:rsidRPr="00D935B2">
        <w:rPr>
          <w:rFonts w:ascii="Arial" w:hAnsi="Arial" w:cs="Arial"/>
          <w:color w:val="306F22"/>
          <w:sz w:val="28"/>
          <w:szCs w:val="28"/>
          <w:lang w:val="fr-FR"/>
        </w:rPr>
        <w:tab/>
        <w:t xml:space="preserve">                </w:t>
      </w:r>
      <w:bookmarkStart w:id="8" w:name="_Toc193887968"/>
      <w:r w:rsidRPr="00D935B2">
        <w:rPr>
          <w:rFonts w:ascii="Arial" w:hAnsi="Arial" w:cs="Arial"/>
          <w:color w:val="306F22"/>
          <w:sz w:val="28"/>
          <w:szCs w:val="28"/>
          <w:lang w:val="fr-FR"/>
        </w:rPr>
        <w:t>3.2. Garantie du matériel</w:t>
      </w:r>
      <w:bookmarkEnd w:id="8"/>
      <w:r w:rsidRPr="00D935B2">
        <w:rPr>
          <w:rFonts w:ascii="Arial" w:hAnsi="Arial" w:cs="Arial"/>
          <w:color w:val="306F22"/>
          <w:sz w:val="28"/>
          <w:szCs w:val="28"/>
          <w:lang w:val="fr-FR"/>
        </w:rPr>
        <w:t xml:space="preserve">   </w:t>
      </w:r>
    </w:p>
    <w:p w14:paraId="634CCB96" w14:textId="171E821C"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spacing w:val="-1"/>
          <w:lang w:val="fr-FR"/>
        </w:rPr>
        <w:t xml:space="preserve">Le matériel installé devra donner le maximum de fiabilité pour un service permanent.  </w:t>
      </w:r>
      <w:r w:rsidRPr="00D935B2">
        <w:rPr>
          <w:rFonts w:ascii="Arial" w:hAnsi="Arial" w:cs="Arial"/>
          <w:color w:val="000000"/>
          <w:lang w:val="fr-FR"/>
        </w:rPr>
        <w:t>Cette garantie portera sur tous les défauts visibles ou non des matériaux employés, contre tous les vices de construction ou de conception et sur le bon fonctionnement de l'installation, tant dans l'ensemble que dans les détails</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142B24B8"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Toute</w:t>
      </w:r>
      <w:r w:rsidRPr="00D935B2">
        <w:rPr>
          <w:rFonts w:ascii="Arial" w:hAnsi="Arial" w:cs="Arial"/>
          <w:color w:val="000000"/>
          <w:spacing w:val="29"/>
          <w:lang w:val="fr-FR"/>
        </w:rPr>
        <w:t xml:space="preserve"> </w:t>
      </w:r>
      <w:r w:rsidRPr="00D935B2">
        <w:rPr>
          <w:rFonts w:ascii="Arial" w:hAnsi="Arial" w:cs="Arial"/>
          <w:color w:val="000000"/>
          <w:lang w:val="fr-FR"/>
        </w:rPr>
        <w:t>pièce</w:t>
      </w:r>
      <w:r w:rsidRPr="00D935B2">
        <w:rPr>
          <w:rFonts w:ascii="Arial" w:hAnsi="Arial" w:cs="Arial"/>
          <w:color w:val="000000"/>
          <w:spacing w:val="29"/>
          <w:lang w:val="fr-FR"/>
        </w:rPr>
        <w:t xml:space="preserve"> </w:t>
      </w:r>
      <w:r w:rsidRPr="00D935B2">
        <w:rPr>
          <w:rFonts w:ascii="Arial" w:hAnsi="Arial" w:cs="Arial"/>
          <w:color w:val="000000"/>
          <w:lang w:val="fr-FR"/>
        </w:rPr>
        <w:t>ou</w:t>
      </w:r>
      <w:r w:rsidRPr="00D935B2">
        <w:rPr>
          <w:rFonts w:ascii="Arial" w:hAnsi="Arial" w:cs="Arial"/>
          <w:color w:val="000000"/>
          <w:spacing w:val="27"/>
          <w:lang w:val="fr-FR"/>
        </w:rPr>
        <w:t xml:space="preserve"> </w:t>
      </w:r>
      <w:r w:rsidRPr="00D935B2">
        <w:rPr>
          <w:rFonts w:ascii="Arial" w:hAnsi="Arial" w:cs="Arial"/>
          <w:color w:val="000000"/>
          <w:lang w:val="fr-FR"/>
        </w:rPr>
        <w:t>élément</w:t>
      </w:r>
      <w:r w:rsidRPr="00D935B2">
        <w:rPr>
          <w:rFonts w:ascii="Arial" w:hAnsi="Arial" w:cs="Arial"/>
          <w:color w:val="000000"/>
          <w:spacing w:val="29"/>
          <w:lang w:val="fr-FR"/>
        </w:rPr>
        <w:t xml:space="preserve"> </w:t>
      </w:r>
      <w:r w:rsidRPr="00D935B2">
        <w:rPr>
          <w:rFonts w:ascii="Arial" w:hAnsi="Arial" w:cs="Arial"/>
          <w:color w:val="000000"/>
          <w:lang w:val="fr-FR"/>
        </w:rPr>
        <w:t>reconnu</w:t>
      </w:r>
      <w:r w:rsidRPr="00D935B2">
        <w:rPr>
          <w:rFonts w:ascii="Arial" w:hAnsi="Arial" w:cs="Arial"/>
          <w:color w:val="000000"/>
          <w:spacing w:val="30"/>
          <w:lang w:val="fr-FR"/>
        </w:rPr>
        <w:t xml:space="preserve"> </w:t>
      </w:r>
      <w:r w:rsidRPr="00D935B2">
        <w:rPr>
          <w:rFonts w:ascii="Arial" w:hAnsi="Arial" w:cs="Arial"/>
          <w:color w:val="000000"/>
          <w:lang w:val="fr-FR"/>
        </w:rPr>
        <w:t>défectueux</w:t>
      </w:r>
      <w:r w:rsidRPr="00D935B2">
        <w:rPr>
          <w:rFonts w:ascii="Arial" w:hAnsi="Arial" w:cs="Arial"/>
          <w:color w:val="000000"/>
          <w:spacing w:val="29"/>
          <w:lang w:val="fr-FR"/>
        </w:rPr>
        <w:t xml:space="preserve"> </w:t>
      </w:r>
      <w:r w:rsidRPr="00D935B2">
        <w:rPr>
          <w:rFonts w:ascii="Arial" w:hAnsi="Arial" w:cs="Arial"/>
          <w:color w:val="000000"/>
          <w:lang w:val="fr-FR"/>
        </w:rPr>
        <w:t>sera</w:t>
      </w:r>
      <w:r w:rsidRPr="00D935B2">
        <w:rPr>
          <w:rFonts w:ascii="Arial" w:hAnsi="Arial" w:cs="Arial"/>
          <w:color w:val="000000"/>
          <w:spacing w:val="27"/>
          <w:lang w:val="fr-FR"/>
        </w:rPr>
        <w:t xml:space="preserve"> </w:t>
      </w:r>
      <w:r w:rsidRPr="00D935B2">
        <w:rPr>
          <w:rFonts w:ascii="Arial" w:hAnsi="Arial" w:cs="Arial"/>
          <w:color w:val="000000"/>
          <w:lang w:val="fr-FR"/>
        </w:rPr>
        <w:t>remplacé</w:t>
      </w:r>
      <w:r w:rsidRPr="00D935B2">
        <w:rPr>
          <w:rFonts w:ascii="Arial" w:hAnsi="Arial" w:cs="Arial"/>
          <w:color w:val="000000"/>
          <w:spacing w:val="29"/>
          <w:lang w:val="fr-FR"/>
        </w:rPr>
        <w:t xml:space="preserve"> </w:t>
      </w:r>
      <w:r w:rsidRPr="00D935B2">
        <w:rPr>
          <w:rFonts w:ascii="Arial" w:hAnsi="Arial" w:cs="Arial"/>
          <w:color w:val="000000"/>
          <w:lang w:val="fr-FR"/>
        </w:rPr>
        <w:t>;</w:t>
      </w:r>
      <w:r w:rsidRPr="00D935B2">
        <w:rPr>
          <w:rFonts w:ascii="Arial" w:hAnsi="Arial" w:cs="Arial"/>
          <w:color w:val="000000"/>
          <w:spacing w:val="29"/>
          <w:lang w:val="fr-FR"/>
        </w:rPr>
        <w:t xml:space="preserve"> </w:t>
      </w:r>
      <w:r w:rsidRPr="00D935B2">
        <w:rPr>
          <w:rFonts w:ascii="Arial" w:hAnsi="Arial" w:cs="Arial"/>
          <w:color w:val="000000"/>
          <w:lang w:val="fr-FR"/>
        </w:rPr>
        <w:t>aucun</w:t>
      </w:r>
      <w:r w:rsidRPr="00D935B2">
        <w:rPr>
          <w:rFonts w:ascii="Arial" w:hAnsi="Arial" w:cs="Arial"/>
          <w:color w:val="000000"/>
          <w:spacing w:val="29"/>
          <w:lang w:val="fr-FR"/>
        </w:rPr>
        <w:t xml:space="preserve"> </w:t>
      </w:r>
      <w:r w:rsidRPr="00D935B2">
        <w:rPr>
          <w:rFonts w:ascii="Arial" w:hAnsi="Arial" w:cs="Arial"/>
          <w:color w:val="000000"/>
          <w:spacing w:val="-2"/>
          <w:lang w:val="fr-FR"/>
        </w:rPr>
        <w:t>remplacement</w:t>
      </w:r>
      <w:r w:rsidRPr="00D935B2">
        <w:rPr>
          <w:rFonts w:ascii="Arial" w:hAnsi="Arial" w:cs="Arial"/>
          <w:lang w:val="fr-FR"/>
        </w:rPr>
        <w:t xml:space="preserve"> </w:t>
      </w:r>
      <w:r w:rsidRPr="00D935B2">
        <w:rPr>
          <w:rFonts w:ascii="Arial" w:hAnsi="Arial" w:cs="Arial"/>
          <w:color w:val="000000"/>
          <w:lang w:val="fr-FR"/>
        </w:rPr>
        <w:t xml:space="preserve">partiel </w:t>
      </w:r>
      <w:r w:rsidRPr="00D935B2">
        <w:rPr>
          <w:rFonts w:ascii="Arial" w:hAnsi="Arial" w:cs="Arial"/>
          <w:color w:val="000000"/>
          <w:spacing w:val="-1"/>
          <w:lang w:val="fr-FR"/>
        </w:rPr>
        <w:t>ne sera admis ; en cas de défectuosité d'un appareil, la durée de garantie sera</w:t>
      </w:r>
      <w:r w:rsidRPr="00D935B2">
        <w:rPr>
          <w:rFonts w:ascii="Arial" w:hAnsi="Arial" w:cs="Arial"/>
          <w:lang w:val="fr-FR"/>
        </w:rPr>
        <w:t xml:space="preserve"> </w:t>
      </w:r>
      <w:r w:rsidRPr="00D935B2">
        <w:rPr>
          <w:rFonts w:ascii="Arial" w:hAnsi="Arial" w:cs="Arial"/>
          <w:color w:val="000000"/>
          <w:lang w:val="fr-FR"/>
        </w:rPr>
        <w:t xml:space="preserve">prolongée d'une durée égale à celle de l'indisponibilité.  </w:t>
      </w:r>
      <w:r w:rsidRPr="00D935B2">
        <w:rPr>
          <w:rFonts w:ascii="Arial" w:hAnsi="Arial" w:cs="Arial"/>
          <w:color w:val="010302"/>
          <w:lang w:val="fr-FR"/>
        </w:rPr>
        <w:t xml:space="preserve">  </w:t>
      </w:r>
    </w:p>
    <w:p w14:paraId="562C578C"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7E27723E" w14:textId="77777777" w:rsidR="00B768C1" w:rsidRPr="00D935B2" w:rsidRDefault="00000000" w:rsidP="007F21CB">
      <w:pPr>
        <w:pStyle w:val="Titre1"/>
        <w:spacing w:before="0" w:line="276" w:lineRule="auto"/>
        <w:jc w:val="both"/>
        <w:rPr>
          <w:rFonts w:ascii="Arial" w:hAnsi="Arial" w:cs="Arial"/>
          <w:color w:val="306F22"/>
          <w:sz w:val="28"/>
          <w:szCs w:val="28"/>
          <w:lang w:val="fr-FR"/>
        </w:rPr>
      </w:pPr>
      <w:r w:rsidRPr="00D935B2">
        <w:rPr>
          <w:rFonts w:ascii="Arial" w:hAnsi="Arial" w:cs="Arial"/>
          <w:color w:val="306F22"/>
          <w:sz w:val="28"/>
          <w:szCs w:val="28"/>
          <w:lang w:val="fr-FR"/>
        </w:rPr>
        <w:t xml:space="preserve">                       </w:t>
      </w:r>
      <w:bookmarkStart w:id="9" w:name="_Toc193887969"/>
      <w:r w:rsidRPr="00D935B2">
        <w:rPr>
          <w:rFonts w:ascii="Arial" w:hAnsi="Arial" w:cs="Arial"/>
          <w:color w:val="306F22"/>
          <w:sz w:val="28"/>
          <w:szCs w:val="28"/>
          <w:lang w:val="fr-FR"/>
        </w:rPr>
        <w:t>3.3. Support des plafonds</w:t>
      </w:r>
      <w:bookmarkEnd w:id="9"/>
      <w:r w:rsidRPr="00D935B2">
        <w:rPr>
          <w:rFonts w:ascii="Arial" w:hAnsi="Arial" w:cs="Arial"/>
          <w:color w:val="306F22"/>
          <w:sz w:val="28"/>
          <w:szCs w:val="28"/>
          <w:lang w:val="fr-FR"/>
        </w:rPr>
        <w:t xml:space="preserve"> </w:t>
      </w:r>
    </w:p>
    <w:p w14:paraId="4A56B34D"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7B2977B2" w14:textId="6B0B7615" w:rsidR="00B768C1" w:rsidRPr="00D935B2" w:rsidRDefault="00000000" w:rsidP="007F21CB">
      <w:pPr>
        <w:spacing w:line="276" w:lineRule="auto"/>
        <w:jc w:val="both"/>
        <w:rPr>
          <w:rFonts w:ascii="Arial" w:hAnsi="Arial" w:cs="Arial"/>
          <w:color w:val="000000"/>
          <w:lang w:val="fr-FR"/>
        </w:rPr>
      </w:pPr>
      <w:r w:rsidRPr="00D935B2">
        <w:rPr>
          <w:rFonts w:ascii="Arial" w:hAnsi="Arial" w:cs="Arial"/>
          <w:color w:val="000000"/>
          <w:lang w:val="fr-FR"/>
        </w:rPr>
        <w:t xml:space="preserve">Il appartiendra à l'entrepreneur du présent corps d'état de se mettre en rapport en temps voulu avec le ou les entrepreneurs chargés de l'exécution des ouvrages constituant les supports des plafonds, afin de leur donner toutes indications utiles avec tous dessins cotés à l'appui, pour ce qui est des percements, douilles, fers ou crochets en attente, rails de fixation, etc., à prévoir dans ces supports  </w:t>
      </w:r>
    </w:p>
    <w:p w14:paraId="00E1E8FF"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75B41F87" w14:textId="77777777" w:rsidR="00B768C1" w:rsidRPr="00D935B2" w:rsidRDefault="00000000" w:rsidP="007F21CB">
      <w:pPr>
        <w:pStyle w:val="Titre1"/>
        <w:spacing w:before="0" w:line="276" w:lineRule="auto"/>
        <w:jc w:val="both"/>
        <w:rPr>
          <w:rFonts w:ascii="Arial" w:hAnsi="Arial" w:cs="Arial"/>
          <w:color w:val="306F22"/>
          <w:sz w:val="28"/>
          <w:szCs w:val="28"/>
          <w:lang w:val="fr-FR"/>
        </w:rPr>
      </w:pPr>
      <w:r w:rsidRPr="00D935B2">
        <w:rPr>
          <w:rFonts w:ascii="Arial" w:hAnsi="Arial" w:cs="Arial"/>
          <w:color w:val="306F22"/>
          <w:sz w:val="28"/>
          <w:szCs w:val="28"/>
          <w:lang w:val="fr-FR"/>
        </w:rPr>
        <w:t xml:space="preserve"> </w:t>
      </w:r>
      <w:r w:rsidRPr="00D935B2">
        <w:rPr>
          <w:rFonts w:ascii="Arial" w:hAnsi="Arial" w:cs="Arial"/>
          <w:color w:val="306F22"/>
          <w:sz w:val="28"/>
          <w:szCs w:val="28"/>
          <w:lang w:val="fr-FR"/>
        </w:rPr>
        <w:tab/>
        <w:t xml:space="preserve">                </w:t>
      </w:r>
      <w:bookmarkStart w:id="10" w:name="_Toc193887970"/>
      <w:r w:rsidRPr="00D935B2">
        <w:rPr>
          <w:rFonts w:ascii="Arial" w:hAnsi="Arial" w:cs="Arial"/>
          <w:color w:val="306F22"/>
          <w:sz w:val="28"/>
          <w:szCs w:val="28"/>
          <w:lang w:val="fr-FR"/>
        </w:rPr>
        <w:t>3.4. Revêtement de plafond</w:t>
      </w:r>
      <w:bookmarkEnd w:id="10"/>
      <w:r w:rsidRPr="00D935B2">
        <w:rPr>
          <w:rFonts w:ascii="Arial" w:hAnsi="Arial" w:cs="Arial"/>
          <w:color w:val="306F22"/>
          <w:sz w:val="28"/>
          <w:szCs w:val="28"/>
          <w:lang w:val="fr-FR"/>
        </w:rPr>
        <w:t xml:space="preserve">  </w:t>
      </w:r>
    </w:p>
    <w:p w14:paraId="638CD7F6" w14:textId="5F640E32" w:rsidR="00B768C1" w:rsidRDefault="00000000" w:rsidP="007F21CB">
      <w:pPr>
        <w:spacing w:line="276" w:lineRule="auto"/>
        <w:jc w:val="both"/>
        <w:rPr>
          <w:rFonts w:ascii="Arial" w:hAnsi="Arial" w:cs="Arial"/>
          <w:color w:val="000000"/>
          <w:lang w:val="fr-FR"/>
        </w:rPr>
      </w:pPr>
      <w:r w:rsidRPr="00D935B2">
        <w:rPr>
          <w:rFonts w:ascii="Arial" w:hAnsi="Arial" w:cs="Arial"/>
          <w:color w:val="000000"/>
          <w:lang w:val="fr-FR"/>
        </w:rPr>
        <w:t>Les éléments du revêtement de plafond seront fixés sur l'ossature suivant le système prévu par le fabricant. Cette fixation devra être telle qu'il ne puisse se produire aucune déformation du revêtement par suite de dilatations ou autres causes.</w:t>
      </w:r>
    </w:p>
    <w:p w14:paraId="2C1291CA" w14:textId="77777777" w:rsidR="00282B92" w:rsidRPr="00282B92" w:rsidRDefault="00282B92" w:rsidP="007F21CB">
      <w:pPr>
        <w:spacing w:line="276" w:lineRule="auto"/>
        <w:jc w:val="both"/>
        <w:rPr>
          <w:rFonts w:ascii="Arial" w:hAnsi="Arial" w:cs="Arial"/>
          <w:color w:val="000000"/>
          <w:lang w:val="fr-FR"/>
        </w:rPr>
      </w:pPr>
    </w:p>
    <w:p w14:paraId="2D45F307" w14:textId="77777777" w:rsidR="00B768C1" w:rsidRPr="00D935B2" w:rsidRDefault="00B768C1" w:rsidP="007F21CB">
      <w:pPr>
        <w:spacing w:line="276" w:lineRule="auto"/>
        <w:jc w:val="both"/>
        <w:rPr>
          <w:rFonts w:ascii="Arial" w:hAnsi="Arial" w:cs="Arial"/>
          <w:color w:val="FF0000"/>
          <w:spacing w:val="-3"/>
          <w:lang w:val="fr-FR"/>
        </w:rPr>
        <w:sectPr w:rsidR="00B768C1" w:rsidRPr="00D935B2" w:rsidSect="00D935B2">
          <w:type w:val="continuous"/>
          <w:pgSz w:w="11930" w:h="17820"/>
          <w:pgMar w:top="1417" w:right="1417" w:bottom="1417" w:left="1417" w:header="708" w:footer="708" w:gutter="0"/>
          <w:cols w:space="720"/>
          <w:docGrid w:linePitch="360"/>
        </w:sectPr>
      </w:pPr>
    </w:p>
    <w:p w14:paraId="78DBE598" w14:textId="240D246C" w:rsidR="00B768C1" w:rsidRPr="00282B92" w:rsidRDefault="00000000" w:rsidP="00282B92">
      <w:pPr>
        <w:spacing w:line="276" w:lineRule="auto"/>
        <w:ind w:firstLineChars="300" w:firstLine="660"/>
        <w:jc w:val="both"/>
        <w:rPr>
          <w:rFonts w:ascii="Arial" w:hAnsi="Arial" w:cs="Arial"/>
          <w:color w:val="000000"/>
          <w:lang w:val="fr-FR"/>
        </w:rPr>
      </w:pPr>
      <w:r w:rsidRPr="00D935B2">
        <w:rPr>
          <w:rFonts w:ascii="Arial" w:hAnsi="Arial" w:cs="Arial"/>
          <w:color w:val="000000"/>
          <w:lang w:val="fr-FR"/>
        </w:rPr>
        <w:t xml:space="preserve"> En aucun cas, la fixation, quelle qu'elle soit, </w:t>
      </w:r>
      <w:r w:rsidR="00282B92" w:rsidRPr="00D935B2">
        <w:rPr>
          <w:rFonts w:ascii="Arial" w:hAnsi="Arial" w:cs="Arial"/>
          <w:color w:val="000000"/>
          <w:lang w:val="fr-FR"/>
        </w:rPr>
        <w:t>ne devra</w:t>
      </w:r>
      <w:r w:rsidRPr="00D935B2">
        <w:rPr>
          <w:rFonts w:ascii="Arial" w:hAnsi="Arial" w:cs="Arial"/>
          <w:color w:val="000000"/>
          <w:lang w:val="fr-FR"/>
        </w:rPr>
        <w:t xml:space="preserve"> être visible sur le parement fini. La finition du plafond devra être</w:t>
      </w:r>
      <w:r w:rsidR="00282B92">
        <w:rPr>
          <w:rFonts w:ascii="Arial" w:hAnsi="Arial" w:cs="Arial"/>
          <w:color w:val="000000"/>
          <w:lang w:val="fr-FR"/>
        </w:rPr>
        <w:t xml:space="preserve"> </w:t>
      </w:r>
      <w:r w:rsidRPr="00D935B2">
        <w:rPr>
          <w:rFonts w:ascii="Arial" w:hAnsi="Arial" w:cs="Arial"/>
          <w:color w:val="000000"/>
          <w:lang w:val="fr-FR"/>
        </w:rPr>
        <w:t xml:space="preserve">très soigneusement réalisée, notamment en ce qui concerne les ajustages en rives et au droit des pénétrations, en aucun cas par un couvre-joint rapporté sous le plafond  </w:t>
      </w:r>
    </w:p>
    <w:p w14:paraId="2703F786"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5E3B9A88" w14:textId="77777777" w:rsidR="00B768C1" w:rsidRPr="00D935B2" w:rsidRDefault="00000000" w:rsidP="007F21CB">
      <w:pPr>
        <w:pStyle w:val="Titre1"/>
        <w:spacing w:before="0" w:line="276" w:lineRule="auto"/>
        <w:jc w:val="both"/>
        <w:rPr>
          <w:rFonts w:ascii="Arial" w:hAnsi="Arial" w:cs="Arial"/>
          <w:color w:val="306F22"/>
          <w:sz w:val="28"/>
          <w:szCs w:val="28"/>
          <w:lang w:val="fr-FR"/>
        </w:rPr>
      </w:pPr>
      <w:r w:rsidRPr="00D935B2">
        <w:rPr>
          <w:rFonts w:ascii="Arial" w:hAnsi="Arial" w:cs="Arial"/>
          <w:color w:val="306F22"/>
          <w:sz w:val="28"/>
          <w:szCs w:val="28"/>
          <w:lang w:val="fr-FR"/>
        </w:rPr>
        <w:t xml:space="preserve"> </w:t>
      </w:r>
      <w:r w:rsidRPr="00D935B2">
        <w:rPr>
          <w:rFonts w:ascii="Arial" w:hAnsi="Arial" w:cs="Arial"/>
          <w:color w:val="306F22"/>
          <w:sz w:val="28"/>
          <w:szCs w:val="28"/>
          <w:lang w:val="fr-FR"/>
        </w:rPr>
        <w:tab/>
        <w:t xml:space="preserve">                       </w:t>
      </w:r>
      <w:bookmarkStart w:id="11" w:name="_Toc193887971"/>
      <w:r w:rsidRPr="00D935B2">
        <w:rPr>
          <w:rFonts w:ascii="Arial" w:hAnsi="Arial" w:cs="Arial"/>
          <w:color w:val="306F22"/>
          <w:sz w:val="28"/>
          <w:szCs w:val="28"/>
          <w:lang w:val="fr-FR"/>
        </w:rPr>
        <w:t>3.5. Les carrelages</w:t>
      </w:r>
      <w:bookmarkEnd w:id="11"/>
      <w:r w:rsidRPr="00D935B2">
        <w:rPr>
          <w:rFonts w:ascii="Arial" w:hAnsi="Arial" w:cs="Arial"/>
          <w:color w:val="306F22"/>
          <w:sz w:val="28"/>
          <w:szCs w:val="28"/>
          <w:lang w:val="fr-FR"/>
        </w:rPr>
        <w:t xml:space="preserve">   </w:t>
      </w:r>
    </w:p>
    <w:p w14:paraId="2FA43EDB" w14:textId="0A975FCB"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Le maître d'Œuvre est le seul à définir le format des revêtements de sols utilisés suivant</w:t>
      </w:r>
      <w:r w:rsidRPr="00D935B2">
        <w:rPr>
          <w:rFonts w:ascii="Arial" w:hAnsi="Arial" w:cs="Arial"/>
          <w:color w:val="000000"/>
          <w:spacing w:val="-3"/>
          <w:lang w:val="fr-FR"/>
        </w:rPr>
        <w:t xml:space="preserve"> les</w:t>
      </w:r>
      <w:r w:rsidRPr="00D935B2">
        <w:rPr>
          <w:rFonts w:ascii="Arial" w:hAnsi="Arial" w:cs="Arial"/>
          <w:lang w:val="fr-FR"/>
        </w:rPr>
        <w:t xml:space="preserve"> </w:t>
      </w:r>
      <w:r w:rsidRPr="00D935B2">
        <w:rPr>
          <w:rFonts w:ascii="Arial" w:hAnsi="Arial" w:cs="Arial"/>
          <w:color w:val="000000"/>
          <w:lang w:val="fr-FR"/>
        </w:rPr>
        <w:t>présentations</w:t>
      </w:r>
      <w:r w:rsidRPr="00D935B2">
        <w:rPr>
          <w:rFonts w:ascii="Arial" w:hAnsi="Arial" w:cs="Arial"/>
          <w:color w:val="000000"/>
          <w:spacing w:val="22"/>
          <w:lang w:val="fr-FR"/>
        </w:rPr>
        <w:t xml:space="preserve"> </w:t>
      </w:r>
      <w:r w:rsidRPr="00D935B2">
        <w:rPr>
          <w:rFonts w:ascii="Arial" w:hAnsi="Arial" w:cs="Arial"/>
          <w:color w:val="000000"/>
          <w:lang w:val="fr-FR"/>
        </w:rPr>
        <w:t>d'échantillon</w:t>
      </w:r>
      <w:r w:rsidRPr="00D935B2">
        <w:rPr>
          <w:rFonts w:ascii="Arial" w:hAnsi="Arial" w:cs="Arial"/>
          <w:color w:val="000000"/>
          <w:spacing w:val="22"/>
          <w:lang w:val="fr-FR"/>
        </w:rPr>
        <w:t xml:space="preserve"> </w:t>
      </w:r>
      <w:r w:rsidRPr="00D935B2">
        <w:rPr>
          <w:rFonts w:ascii="Arial" w:hAnsi="Arial" w:cs="Arial"/>
          <w:color w:val="000000"/>
          <w:lang w:val="fr-FR"/>
        </w:rPr>
        <w:t>par</w:t>
      </w:r>
      <w:r w:rsidRPr="00D935B2">
        <w:rPr>
          <w:rFonts w:ascii="Arial" w:hAnsi="Arial" w:cs="Arial"/>
          <w:color w:val="000000"/>
          <w:spacing w:val="22"/>
          <w:lang w:val="fr-FR"/>
        </w:rPr>
        <w:t xml:space="preserve"> </w:t>
      </w:r>
      <w:r w:rsidRPr="00D935B2">
        <w:rPr>
          <w:rFonts w:ascii="Arial" w:hAnsi="Arial" w:cs="Arial"/>
          <w:color w:val="000000"/>
          <w:lang w:val="fr-FR"/>
        </w:rPr>
        <w:t>l'entrepreneur.</w:t>
      </w:r>
      <w:r w:rsidRPr="00D935B2">
        <w:rPr>
          <w:rFonts w:ascii="Arial" w:hAnsi="Arial" w:cs="Arial"/>
          <w:color w:val="000000"/>
          <w:spacing w:val="23"/>
          <w:lang w:val="fr-FR"/>
        </w:rPr>
        <w:t xml:space="preserve"> </w:t>
      </w:r>
      <w:r w:rsidRPr="00D935B2">
        <w:rPr>
          <w:rFonts w:ascii="Arial" w:hAnsi="Arial" w:cs="Arial"/>
          <w:color w:val="000000"/>
          <w:lang w:val="fr-FR"/>
        </w:rPr>
        <w:t>Il</w:t>
      </w:r>
      <w:r w:rsidRPr="00D935B2">
        <w:rPr>
          <w:rFonts w:ascii="Arial" w:hAnsi="Arial" w:cs="Arial"/>
          <w:color w:val="000000"/>
          <w:spacing w:val="20"/>
          <w:lang w:val="fr-FR"/>
        </w:rPr>
        <w:t xml:space="preserve"> </w:t>
      </w:r>
      <w:r w:rsidRPr="00D935B2">
        <w:rPr>
          <w:rFonts w:ascii="Arial" w:hAnsi="Arial" w:cs="Arial"/>
          <w:color w:val="000000"/>
          <w:lang w:val="fr-FR"/>
        </w:rPr>
        <w:t>fera</w:t>
      </w:r>
      <w:r w:rsidRPr="00D935B2">
        <w:rPr>
          <w:rFonts w:ascii="Arial" w:hAnsi="Arial" w:cs="Arial"/>
          <w:color w:val="000000"/>
          <w:spacing w:val="22"/>
          <w:lang w:val="fr-FR"/>
        </w:rPr>
        <w:t xml:space="preserve"> </w:t>
      </w:r>
      <w:r w:rsidRPr="00D935B2">
        <w:rPr>
          <w:rFonts w:ascii="Arial" w:hAnsi="Arial" w:cs="Arial"/>
          <w:color w:val="000000"/>
          <w:lang w:val="fr-FR"/>
        </w:rPr>
        <w:t>part</w:t>
      </w:r>
      <w:r w:rsidRPr="00D935B2">
        <w:rPr>
          <w:rFonts w:ascii="Arial" w:hAnsi="Arial" w:cs="Arial"/>
          <w:color w:val="000000"/>
          <w:spacing w:val="22"/>
          <w:lang w:val="fr-FR"/>
        </w:rPr>
        <w:t xml:space="preserve"> </w:t>
      </w:r>
      <w:r w:rsidRPr="00D935B2">
        <w:rPr>
          <w:rFonts w:ascii="Arial" w:hAnsi="Arial" w:cs="Arial"/>
          <w:color w:val="000000"/>
          <w:lang w:val="fr-FR"/>
        </w:rPr>
        <w:t>de</w:t>
      </w:r>
      <w:r w:rsidRPr="00D935B2">
        <w:rPr>
          <w:rFonts w:ascii="Arial" w:hAnsi="Arial" w:cs="Arial"/>
          <w:color w:val="000000"/>
          <w:spacing w:val="22"/>
          <w:lang w:val="fr-FR"/>
        </w:rPr>
        <w:t xml:space="preserve"> </w:t>
      </w:r>
      <w:r w:rsidRPr="00D935B2">
        <w:rPr>
          <w:rFonts w:ascii="Arial" w:hAnsi="Arial" w:cs="Arial"/>
          <w:color w:val="000000"/>
          <w:lang w:val="fr-FR"/>
        </w:rPr>
        <w:t>sa</w:t>
      </w:r>
      <w:r w:rsidRPr="00D935B2">
        <w:rPr>
          <w:rFonts w:ascii="Arial" w:hAnsi="Arial" w:cs="Arial"/>
          <w:color w:val="000000"/>
          <w:spacing w:val="22"/>
          <w:lang w:val="fr-FR"/>
        </w:rPr>
        <w:t xml:space="preserve"> </w:t>
      </w:r>
      <w:r w:rsidRPr="00D935B2">
        <w:rPr>
          <w:rFonts w:ascii="Arial" w:hAnsi="Arial" w:cs="Arial"/>
          <w:color w:val="000000"/>
          <w:lang w:val="fr-FR"/>
        </w:rPr>
        <w:t>décision</w:t>
      </w:r>
      <w:r w:rsidRPr="00D935B2">
        <w:rPr>
          <w:rFonts w:ascii="Arial" w:hAnsi="Arial" w:cs="Arial"/>
          <w:color w:val="000000"/>
          <w:spacing w:val="20"/>
          <w:lang w:val="fr-FR"/>
        </w:rPr>
        <w:t xml:space="preserve"> </w:t>
      </w:r>
      <w:r w:rsidRPr="00D935B2">
        <w:rPr>
          <w:rFonts w:ascii="Arial" w:hAnsi="Arial" w:cs="Arial"/>
          <w:color w:val="000000"/>
          <w:lang w:val="fr-FR"/>
        </w:rPr>
        <w:t>par</w:t>
      </w:r>
      <w:r w:rsidRPr="00D935B2">
        <w:rPr>
          <w:rFonts w:ascii="Arial" w:hAnsi="Arial" w:cs="Arial"/>
          <w:color w:val="000000"/>
          <w:spacing w:val="22"/>
          <w:lang w:val="fr-FR"/>
        </w:rPr>
        <w:t xml:space="preserve"> </w:t>
      </w:r>
      <w:r w:rsidRPr="00D935B2">
        <w:rPr>
          <w:rFonts w:ascii="Arial" w:hAnsi="Arial" w:cs="Arial"/>
          <w:color w:val="000000"/>
          <w:lang w:val="fr-FR"/>
        </w:rPr>
        <w:t>écrit</w:t>
      </w:r>
      <w:r w:rsidRPr="00D935B2">
        <w:rPr>
          <w:rFonts w:ascii="Arial" w:hAnsi="Arial" w:cs="Arial"/>
          <w:color w:val="000000"/>
          <w:spacing w:val="22"/>
          <w:lang w:val="fr-FR"/>
        </w:rPr>
        <w:t xml:space="preserve"> </w:t>
      </w:r>
      <w:r w:rsidRPr="00D935B2">
        <w:rPr>
          <w:rFonts w:ascii="Arial" w:hAnsi="Arial" w:cs="Arial"/>
          <w:color w:val="000000"/>
          <w:lang w:val="fr-FR"/>
        </w:rPr>
        <w:t>au</w:t>
      </w:r>
      <w:r w:rsidRPr="00D935B2">
        <w:rPr>
          <w:rFonts w:ascii="Arial" w:hAnsi="Arial" w:cs="Arial"/>
          <w:color w:val="000000"/>
          <w:spacing w:val="25"/>
          <w:lang w:val="fr-FR"/>
        </w:rPr>
        <w:t xml:space="preserve"> </w:t>
      </w:r>
      <w:r w:rsidRPr="00D935B2">
        <w:rPr>
          <w:rFonts w:ascii="Arial" w:hAnsi="Arial" w:cs="Arial"/>
          <w:color w:val="000000"/>
          <w:spacing w:val="-4"/>
          <w:lang w:val="fr-FR"/>
        </w:rPr>
        <w:t>maître</w:t>
      </w:r>
      <w:r w:rsidRPr="00D935B2">
        <w:rPr>
          <w:rFonts w:ascii="Arial" w:hAnsi="Arial" w:cs="Arial"/>
          <w:lang w:val="fr-FR"/>
        </w:rPr>
        <w:t xml:space="preserve"> </w:t>
      </w:r>
      <w:r w:rsidR="00282B92" w:rsidRPr="00D935B2">
        <w:rPr>
          <w:rFonts w:ascii="Arial" w:hAnsi="Arial" w:cs="Arial"/>
          <w:color w:val="000000"/>
          <w:lang w:val="fr-FR"/>
        </w:rPr>
        <w:t>d’Ouvrage et</w:t>
      </w:r>
      <w:r w:rsidRPr="00D935B2">
        <w:rPr>
          <w:rFonts w:ascii="Arial" w:hAnsi="Arial" w:cs="Arial"/>
          <w:color w:val="000000"/>
          <w:spacing w:val="10"/>
          <w:lang w:val="fr-FR"/>
        </w:rPr>
        <w:t xml:space="preserve"> </w:t>
      </w:r>
      <w:r w:rsidRPr="00D935B2">
        <w:rPr>
          <w:rFonts w:ascii="Arial" w:hAnsi="Arial" w:cs="Arial"/>
          <w:color w:val="000000"/>
          <w:lang w:val="fr-FR"/>
        </w:rPr>
        <w:t>à</w:t>
      </w:r>
      <w:r w:rsidRPr="00D935B2">
        <w:rPr>
          <w:rFonts w:ascii="Arial" w:hAnsi="Arial" w:cs="Arial"/>
          <w:color w:val="000000"/>
          <w:spacing w:val="10"/>
          <w:lang w:val="fr-FR"/>
        </w:rPr>
        <w:t xml:space="preserve"> </w:t>
      </w:r>
      <w:r w:rsidRPr="00D935B2">
        <w:rPr>
          <w:rFonts w:ascii="Arial" w:hAnsi="Arial" w:cs="Arial"/>
          <w:color w:val="000000"/>
          <w:lang w:val="fr-FR"/>
        </w:rPr>
        <w:t>l'Entrepreneur.</w:t>
      </w:r>
      <w:r w:rsidRPr="00D935B2">
        <w:rPr>
          <w:rFonts w:ascii="Arial" w:hAnsi="Arial" w:cs="Arial"/>
          <w:color w:val="000000"/>
          <w:spacing w:val="10"/>
          <w:lang w:val="fr-FR"/>
        </w:rPr>
        <w:t xml:space="preserve">  </w:t>
      </w:r>
      <w:r w:rsidRPr="00D935B2">
        <w:rPr>
          <w:rFonts w:ascii="Arial" w:hAnsi="Arial" w:cs="Arial"/>
          <w:color w:val="000000"/>
          <w:lang w:val="fr-FR"/>
        </w:rPr>
        <w:t>Tous</w:t>
      </w:r>
      <w:r w:rsidRPr="00D935B2">
        <w:rPr>
          <w:rFonts w:ascii="Arial" w:hAnsi="Arial" w:cs="Arial"/>
          <w:color w:val="000000"/>
          <w:spacing w:val="10"/>
          <w:lang w:val="fr-FR"/>
        </w:rPr>
        <w:t xml:space="preserve"> </w:t>
      </w:r>
      <w:r w:rsidRPr="00D935B2">
        <w:rPr>
          <w:rFonts w:ascii="Arial" w:hAnsi="Arial" w:cs="Arial"/>
          <w:color w:val="000000"/>
          <w:lang w:val="fr-FR"/>
        </w:rPr>
        <w:t>les</w:t>
      </w:r>
      <w:r w:rsidRPr="00D935B2">
        <w:rPr>
          <w:rFonts w:ascii="Arial" w:hAnsi="Arial" w:cs="Arial"/>
          <w:color w:val="000000"/>
          <w:spacing w:val="9"/>
          <w:lang w:val="fr-FR"/>
        </w:rPr>
        <w:t xml:space="preserve"> </w:t>
      </w:r>
      <w:r w:rsidRPr="00D935B2">
        <w:rPr>
          <w:rFonts w:ascii="Arial" w:hAnsi="Arial" w:cs="Arial"/>
          <w:color w:val="000000"/>
          <w:lang w:val="fr-FR"/>
        </w:rPr>
        <w:t>revêtements</w:t>
      </w:r>
      <w:r w:rsidRPr="00D935B2">
        <w:rPr>
          <w:rFonts w:ascii="Arial" w:hAnsi="Arial" w:cs="Arial"/>
          <w:color w:val="000000"/>
          <w:spacing w:val="10"/>
          <w:lang w:val="fr-FR"/>
        </w:rPr>
        <w:t xml:space="preserve"> </w:t>
      </w:r>
      <w:r w:rsidRPr="00D935B2">
        <w:rPr>
          <w:rFonts w:ascii="Arial" w:hAnsi="Arial" w:cs="Arial"/>
          <w:color w:val="000000"/>
          <w:lang w:val="fr-FR"/>
        </w:rPr>
        <w:t>utilisés</w:t>
      </w:r>
      <w:r w:rsidRPr="00D935B2">
        <w:rPr>
          <w:rFonts w:ascii="Arial" w:hAnsi="Arial" w:cs="Arial"/>
          <w:color w:val="000000"/>
          <w:spacing w:val="10"/>
          <w:lang w:val="fr-FR"/>
        </w:rPr>
        <w:t xml:space="preserve"> </w:t>
      </w:r>
      <w:r w:rsidRPr="00D935B2">
        <w:rPr>
          <w:rFonts w:ascii="Arial" w:hAnsi="Arial" w:cs="Arial"/>
          <w:color w:val="000000"/>
          <w:lang w:val="fr-FR"/>
        </w:rPr>
        <w:t>devront</w:t>
      </w:r>
      <w:r w:rsidRPr="00D935B2">
        <w:rPr>
          <w:rFonts w:ascii="Arial" w:hAnsi="Arial" w:cs="Arial"/>
          <w:color w:val="000000"/>
          <w:spacing w:val="10"/>
          <w:lang w:val="fr-FR"/>
        </w:rPr>
        <w:t xml:space="preserve"> </w:t>
      </w:r>
      <w:r w:rsidRPr="00D935B2">
        <w:rPr>
          <w:rFonts w:ascii="Arial" w:hAnsi="Arial" w:cs="Arial"/>
          <w:color w:val="000000"/>
          <w:lang w:val="fr-FR"/>
        </w:rPr>
        <w:t>répondre</w:t>
      </w:r>
      <w:r w:rsidRPr="00D935B2">
        <w:rPr>
          <w:rFonts w:ascii="Arial" w:hAnsi="Arial" w:cs="Arial"/>
          <w:color w:val="000000"/>
          <w:spacing w:val="10"/>
          <w:lang w:val="fr-FR"/>
        </w:rPr>
        <w:t xml:space="preserve"> </w:t>
      </w:r>
      <w:r w:rsidRPr="00D935B2">
        <w:rPr>
          <w:rFonts w:ascii="Arial" w:hAnsi="Arial" w:cs="Arial"/>
          <w:color w:val="000000"/>
          <w:lang w:val="fr-FR"/>
        </w:rPr>
        <w:t>à</w:t>
      </w:r>
      <w:r w:rsidRPr="00D935B2">
        <w:rPr>
          <w:rFonts w:ascii="Arial" w:hAnsi="Arial" w:cs="Arial"/>
          <w:color w:val="000000"/>
          <w:spacing w:val="10"/>
          <w:lang w:val="fr-FR"/>
        </w:rPr>
        <w:t xml:space="preserve"> </w:t>
      </w:r>
      <w:r w:rsidRPr="00D935B2">
        <w:rPr>
          <w:rFonts w:ascii="Arial" w:hAnsi="Arial" w:cs="Arial"/>
          <w:color w:val="000000"/>
          <w:spacing w:val="-6"/>
          <w:lang w:val="fr-FR"/>
        </w:rPr>
        <w:t>une</w:t>
      </w:r>
      <w:r w:rsidRPr="00D935B2">
        <w:rPr>
          <w:rFonts w:ascii="Arial" w:hAnsi="Arial" w:cs="Arial"/>
          <w:lang w:val="fr-FR"/>
        </w:rPr>
        <w:t xml:space="preserve"> </w:t>
      </w:r>
      <w:r w:rsidRPr="00D935B2">
        <w:rPr>
          <w:rFonts w:ascii="Arial" w:hAnsi="Arial" w:cs="Arial"/>
          <w:color w:val="000000"/>
          <w:lang w:val="fr-FR"/>
        </w:rPr>
        <w:lastRenderedPageBreak/>
        <w:t>classification</w:t>
      </w:r>
      <w:r w:rsidRPr="00D935B2">
        <w:rPr>
          <w:rFonts w:ascii="Arial" w:hAnsi="Arial" w:cs="Arial"/>
          <w:color w:val="000000"/>
          <w:spacing w:val="53"/>
          <w:lang w:val="fr-FR"/>
        </w:rPr>
        <w:t xml:space="preserve"> </w:t>
      </w:r>
      <w:r w:rsidRPr="00D935B2">
        <w:rPr>
          <w:rFonts w:ascii="Arial" w:hAnsi="Arial" w:cs="Arial"/>
          <w:color w:val="000000"/>
          <w:lang w:val="fr-FR"/>
        </w:rPr>
        <w:t>U.P.E.C</w:t>
      </w:r>
      <w:r w:rsidRPr="00D935B2">
        <w:rPr>
          <w:rFonts w:ascii="Arial" w:hAnsi="Arial" w:cs="Arial"/>
          <w:color w:val="000000"/>
          <w:spacing w:val="53"/>
          <w:lang w:val="fr-FR"/>
        </w:rPr>
        <w:t xml:space="preserve"> </w:t>
      </w:r>
      <w:r w:rsidRPr="00D935B2">
        <w:rPr>
          <w:rFonts w:ascii="Arial" w:hAnsi="Arial" w:cs="Arial"/>
          <w:color w:val="000000"/>
          <w:lang w:val="fr-FR"/>
        </w:rPr>
        <w:t>correspondant</w:t>
      </w:r>
      <w:r w:rsidRPr="00D935B2">
        <w:rPr>
          <w:rFonts w:ascii="Arial" w:hAnsi="Arial" w:cs="Arial"/>
          <w:color w:val="000000"/>
          <w:spacing w:val="53"/>
          <w:lang w:val="fr-FR"/>
        </w:rPr>
        <w:t xml:space="preserve"> </w:t>
      </w:r>
      <w:r w:rsidRPr="00D935B2">
        <w:rPr>
          <w:rFonts w:ascii="Arial" w:hAnsi="Arial" w:cs="Arial"/>
          <w:color w:val="000000"/>
          <w:lang w:val="fr-FR"/>
        </w:rPr>
        <w:t>au</w:t>
      </w:r>
      <w:r w:rsidRPr="00D935B2">
        <w:rPr>
          <w:rFonts w:ascii="Arial" w:hAnsi="Arial" w:cs="Arial"/>
          <w:color w:val="000000"/>
          <w:spacing w:val="51"/>
          <w:lang w:val="fr-FR"/>
        </w:rPr>
        <w:t xml:space="preserve"> </w:t>
      </w:r>
      <w:r w:rsidRPr="00D935B2">
        <w:rPr>
          <w:rFonts w:ascii="Arial" w:hAnsi="Arial" w:cs="Arial"/>
          <w:color w:val="000000"/>
          <w:lang w:val="fr-FR"/>
        </w:rPr>
        <w:t>minimum</w:t>
      </w:r>
      <w:r w:rsidRPr="00D935B2">
        <w:rPr>
          <w:rFonts w:ascii="Arial" w:hAnsi="Arial" w:cs="Arial"/>
          <w:color w:val="000000"/>
          <w:spacing w:val="54"/>
          <w:lang w:val="fr-FR"/>
        </w:rPr>
        <w:t xml:space="preserve"> </w:t>
      </w:r>
      <w:r w:rsidRPr="00D935B2">
        <w:rPr>
          <w:rFonts w:ascii="Arial" w:hAnsi="Arial" w:cs="Arial"/>
          <w:color w:val="000000"/>
          <w:lang w:val="fr-FR"/>
        </w:rPr>
        <w:t>à</w:t>
      </w:r>
      <w:r w:rsidRPr="00D935B2">
        <w:rPr>
          <w:rFonts w:ascii="Arial" w:hAnsi="Arial" w:cs="Arial"/>
          <w:color w:val="000000"/>
          <w:spacing w:val="53"/>
          <w:lang w:val="fr-FR"/>
        </w:rPr>
        <w:t xml:space="preserve"> </w:t>
      </w:r>
      <w:r w:rsidRPr="00D935B2">
        <w:rPr>
          <w:rFonts w:ascii="Arial" w:hAnsi="Arial" w:cs="Arial"/>
          <w:color w:val="000000"/>
          <w:lang w:val="fr-FR"/>
        </w:rPr>
        <w:t>celle</w:t>
      </w:r>
      <w:r w:rsidRPr="00D935B2">
        <w:rPr>
          <w:rFonts w:ascii="Arial" w:hAnsi="Arial" w:cs="Arial"/>
          <w:color w:val="000000"/>
          <w:spacing w:val="53"/>
          <w:lang w:val="fr-FR"/>
        </w:rPr>
        <w:t xml:space="preserve"> </w:t>
      </w:r>
      <w:r w:rsidRPr="00D935B2">
        <w:rPr>
          <w:rFonts w:ascii="Arial" w:hAnsi="Arial" w:cs="Arial"/>
          <w:color w:val="000000"/>
          <w:lang w:val="fr-FR"/>
        </w:rPr>
        <w:t>imposée</w:t>
      </w:r>
      <w:r w:rsidRPr="00D935B2">
        <w:rPr>
          <w:rFonts w:ascii="Arial" w:hAnsi="Arial" w:cs="Arial"/>
          <w:color w:val="000000"/>
          <w:spacing w:val="53"/>
          <w:lang w:val="fr-FR"/>
        </w:rPr>
        <w:t xml:space="preserve"> </w:t>
      </w:r>
      <w:r w:rsidRPr="00D935B2">
        <w:rPr>
          <w:rFonts w:ascii="Arial" w:hAnsi="Arial" w:cs="Arial"/>
          <w:color w:val="000000"/>
          <w:lang w:val="fr-FR"/>
        </w:rPr>
        <w:t>au</w:t>
      </w:r>
      <w:r w:rsidRPr="00D935B2">
        <w:rPr>
          <w:rFonts w:ascii="Arial" w:hAnsi="Arial" w:cs="Arial"/>
          <w:color w:val="000000"/>
          <w:spacing w:val="53"/>
          <w:lang w:val="fr-FR"/>
        </w:rPr>
        <w:t xml:space="preserve"> </w:t>
      </w:r>
      <w:r w:rsidRPr="00D935B2">
        <w:rPr>
          <w:rFonts w:ascii="Arial" w:hAnsi="Arial" w:cs="Arial"/>
          <w:color w:val="000000"/>
          <w:lang w:val="fr-FR"/>
        </w:rPr>
        <w:t>présent</w:t>
      </w:r>
      <w:r w:rsidRPr="00D935B2">
        <w:rPr>
          <w:rFonts w:ascii="Arial" w:hAnsi="Arial" w:cs="Arial"/>
          <w:color w:val="000000"/>
          <w:spacing w:val="54"/>
          <w:lang w:val="fr-FR"/>
        </w:rPr>
        <w:t xml:space="preserve"> </w:t>
      </w:r>
      <w:r w:rsidRPr="00D935B2">
        <w:rPr>
          <w:rFonts w:ascii="Arial" w:hAnsi="Arial" w:cs="Arial"/>
          <w:color w:val="000000"/>
          <w:spacing w:val="-3"/>
          <w:lang w:val="fr-FR"/>
        </w:rPr>
        <w:t>document</w:t>
      </w:r>
      <w:r w:rsidRPr="00D935B2">
        <w:rPr>
          <w:rFonts w:ascii="Arial" w:hAnsi="Arial" w:cs="Arial"/>
          <w:lang w:val="fr-FR"/>
        </w:rPr>
        <w:t xml:space="preserve"> </w:t>
      </w:r>
      <w:r w:rsidRPr="00D935B2">
        <w:rPr>
          <w:rFonts w:ascii="Arial" w:hAnsi="Arial" w:cs="Arial"/>
          <w:color w:val="000000"/>
          <w:lang w:val="fr-FR"/>
        </w:rPr>
        <w:t>(classe</w:t>
      </w:r>
      <w:r w:rsidRPr="00D935B2">
        <w:rPr>
          <w:rFonts w:ascii="Arial" w:hAnsi="Arial" w:cs="Arial"/>
          <w:color w:val="000000"/>
          <w:spacing w:val="58"/>
          <w:lang w:val="fr-FR"/>
        </w:rPr>
        <w:t xml:space="preserve"> </w:t>
      </w:r>
      <w:r w:rsidRPr="00D935B2">
        <w:rPr>
          <w:rFonts w:ascii="Arial" w:hAnsi="Arial" w:cs="Arial"/>
          <w:color w:val="000000"/>
          <w:lang w:val="fr-FR"/>
        </w:rPr>
        <w:t>U4P3E2C2).</w:t>
      </w:r>
      <w:r w:rsidRPr="00D935B2">
        <w:rPr>
          <w:rFonts w:ascii="Arial" w:hAnsi="Arial" w:cs="Arial"/>
          <w:color w:val="000000"/>
          <w:spacing w:val="58"/>
          <w:lang w:val="fr-FR"/>
        </w:rPr>
        <w:t xml:space="preserve"> </w:t>
      </w:r>
      <w:r w:rsidRPr="00D935B2">
        <w:rPr>
          <w:rFonts w:ascii="Arial" w:hAnsi="Arial" w:cs="Arial"/>
          <w:color w:val="000000"/>
          <w:lang w:val="fr-FR"/>
        </w:rPr>
        <w:t>Les</w:t>
      </w:r>
      <w:r w:rsidRPr="00D935B2">
        <w:rPr>
          <w:rFonts w:ascii="Arial" w:hAnsi="Arial" w:cs="Arial"/>
          <w:color w:val="000000"/>
          <w:spacing w:val="58"/>
          <w:lang w:val="fr-FR"/>
        </w:rPr>
        <w:t xml:space="preserve"> </w:t>
      </w:r>
      <w:r w:rsidRPr="00D935B2">
        <w:rPr>
          <w:rFonts w:ascii="Arial" w:hAnsi="Arial" w:cs="Arial"/>
          <w:color w:val="000000"/>
          <w:lang w:val="fr-FR"/>
        </w:rPr>
        <w:t>coloris</w:t>
      </w:r>
      <w:r w:rsidRPr="00D935B2">
        <w:rPr>
          <w:rFonts w:ascii="Arial" w:hAnsi="Arial" w:cs="Arial"/>
          <w:color w:val="000000"/>
          <w:spacing w:val="58"/>
          <w:lang w:val="fr-FR"/>
        </w:rPr>
        <w:t xml:space="preserve"> </w:t>
      </w:r>
      <w:r w:rsidRPr="00D935B2">
        <w:rPr>
          <w:rFonts w:ascii="Arial" w:hAnsi="Arial" w:cs="Arial"/>
          <w:color w:val="000000"/>
          <w:lang w:val="fr-FR"/>
        </w:rPr>
        <w:t>des</w:t>
      </w:r>
      <w:r w:rsidRPr="00D935B2">
        <w:rPr>
          <w:rFonts w:ascii="Arial" w:hAnsi="Arial" w:cs="Arial"/>
          <w:color w:val="000000"/>
          <w:spacing w:val="58"/>
          <w:lang w:val="fr-FR"/>
        </w:rPr>
        <w:t xml:space="preserve"> </w:t>
      </w:r>
      <w:r w:rsidRPr="00D935B2">
        <w:rPr>
          <w:rFonts w:ascii="Arial" w:hAnsi="Arial" w:cs="Arial"/>
          <w:color w:val="000000"/>
          <w:lang w:val="fr-FR"/>
        </w:rPr>
        <w:t>différents</w:t>
      </w:r>
      <w:r w:rsidRPr="00D935B2">
        <w:rPr>
          <w:rFonts w:ascii="Arial" w:hAnsi="Arial" w:cs="Arial"/>
          <w:color w:val="000000"/>
          <w:spacing w:val="58"/>
          <w:lang w:val="fr-FR"/>
        </w:rPr>
        <w:t xml:space="preserve"> </w:t>
      </w:r>
      <w:r w:rsidRPr="00D935B2">
        <w:rPr>
          <w:rFonts w:ascii="Arial" w:hAnsi="Arial" w:cs="Arial"/>
          <w:color w:val="000000"/>
          <w:lang w:val="fr-FR"/>
        </w:rPr>
        <w:t>revêtements</w:t>
      </w:r>
      <w:r w:rsidRPr="00D935B2">
        <w:rPr>
          <w:rFonts w:ascii="Arial" w:hAnsi="Arial" w:cs="Arial"/>
          <w:color w:val="000000"/>
          <w:spacing w:val="58"/>
          <w:lang w:val="fr-FR"/>
        </w:rPr>
        <w:t xml:space="preserve"> </w:t>
      </w:r>
      <w:r w:rsidRPr="00D935B2">
        <w:rPr>
          <w:rFonts w:ascii="Arial" w:hAnsi="Arial" w:cs="Arial"/>
          <w:color w:val="000000"/>
          <w:lang w:val="fr-FR"/>
        </w:rPr>
        <w:t>seront</w:t>
      </w:r>
      <w:r w:rsidRPr="00D935B2">
        <w:rPr>
          <w:rFonts w:ascii="Arial" w:hAnsi="Arial" w:cs="Arial"/>
          <w:color w:val="000000"/>
          <w:spacing w:val="58"/>
          <w:lang w:val="fr-FR"/>
        </w:rPr>
        <w:t xml:space="preserve"> </w:t>
      </w:r>
      <w:r w:rsidRPr="00D935B2">
        <w:rPr>
          <w:rFonts w:ascii="Arial" w:hAnsi="Arial" w:cs="Arial"/>
          <w:color w:val="000000"/>
          <w:lang w:val="fr-FR"/>
        </w:rPr>
        <w:t>choisis</w:t>
      </w:r>
      <w:r w:rsidRPr="00D935B2">
        <w:rPr>
          <w:rFonts w:ascii="Arial" w:hAnsi="Arial" w:cs="Arial"/>
          <w:color w:val="000000"/>
          <w:spacing w:val="58"/>
          <w:lang w:val="fr-FR"/>
        </w:rPr>
        <w:t xml:space="preserve"> </w:t>
      </w:r>
      <w:r w:rsidRPr="00D935B2">
        <w:rPr>
          <w:rFonts w:ascii="Arial" w:hAnsi="Arial" w:cs="Arial"/>
          <w:color w:val="000000"/>
          <w:lang w:val="fr-FR"/>
        </w:rPr>
        <w:t>par</w:t>
      </w:r>
      <w:r w:rsidRPr="00D935B2">
        <w:rPr>
          <w:rFonts w:ascii="Arial" w:hAnsi="Arial" w:cs="Arial"/>
          <w:color w:val="000000"/>
          <w:spacing w:val="58"/>
          <w:lang w:val="fr-FR"/>
        </w:rPr>
        <w:t xml:space="preserve"> </w:t>
      </w:r>
      <w:r w:rsidRPr="00D935B2">
        <w:rPr>
          <w:rFonts w:ascii="Arial" w:hAnsi="Arial" w:cs="Arial"/>
          <w:color w:val="000000"/>
          <w:lang w:val="fr-FR"/>
        </w:rPr>
        <w:t>le</w:t>
      </w:r>
      <w:r w:rsidRPr="00D935B2">
        <w:rPr>
          <w:rFonts w:ascii="Arial" w:hAnsi="Arial" w:cs="Arial"/>
          <w:color w:val="000000"/>
          <w:spacing w:val="55"/>
          <w:lang w:val="fr-FR"/>
        </w:rPr>
        <w:t xml:space="preserve"> </w:t>
      </w:r>
      <w:r w:rsidRPr="00D935B2">
        <w:rPr>
          <w:rFonts w:ascii="Arial" w:hAnsi="Arial" w:cs="Arial"/>
          <w:color w:val="000000"/>
          <w:spacing w:val="-3"/>
          <w:lang w:val="fr-FR"/>
        </w:rPr>
        <w:t>Maître</w:t>
      </w:r>
      <w:r w:rsidRPr="00D935B2">
        <w:rPr>
          <w:rFonts w:ascii="Arial" w:hAnsi="Arial" w:cs="Arial"/>
          <w:lang w:val="fr-FR"/>
        </w:rPr>
        <w:t xml:space="preserve"> </w:t>
      </w:r>
      <w:r w:rsidRPr="00D935B2">
        <w:rPr>
          <w:rFonts w:ascii="Arial" w:hAnsi="Arial" w:cs="Arial"/>
          <w:color w:val="000000"/>
          <w:lang w:val="fr-FR"/>
        </w:rPr>
        <w:t xml:space="preserve">d'Œuvre dans la palette de fournisseur.  </w:t>
      </w:r>
    </w:p>
    <w:p w14:paraId="4B0C1D2B"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306F22"/>
          <w:sz w:val="28"/>
          <w:szCs w:val="28"/>
          <w:lang w:val="fr-FR"/>
        </w:rPr>
        <w:t xml:space="preserve">  </w:t>
      </w:r>
    </w:p>
    <w:p w14:paraId="2AC7CAA5" w14:textId="77777777" w:rsidR="00B768C1" w:rsidRPr="00D935B2" w:rsidRDefault="00000000" w:rsidP="007F21CB">
      <w:pPr>
        <w:pStyle w:val="Titre1"/>
        <w:spacing w:before="0" w:line="276" w:lineRule="auto"/>
        <w:jc w:val="both"/>
        <w:rPr>
          <w:rFonts w:ascii="Arial" w:hAnsi="Arial" w:cs="Arial"/>
          <w:color w:val="306F22"/>
          <w:sz w:val="28"/>
          <w:szCs w:val="28"/>
          <w:lang w:val="fr-FR"/>
        </w:rPr>
      </w:pPr>
      <w:r w:rsidRPr="00D935B2">
        <w:rPr>
          <w:rFonts w:ascii="Arial" w:hAnsi="Arial" w:cs="Arial"/>
          <w:color w:val="306F22"/>
          <w:sz w:val="28"/>
          <w:szCs w:val="28"/>
          <w:lang w:val="fr-FR"/>
        </w:rPr>
        <w:t xml:space="preserve"> </w:t>
      </w:r>
      <w:r w:rsidRPr="00D935B2">
        <w:rPr>
          <w:rFonts w:ascii="Arial" w:hAnsi="Arial" w:cs="Arial"/>
          <w:color w:val="306F22"/>
          <w:sz w:val="28"/>
          <w:szCs w:val="28"/>
          <w:lang w:val="fr-FR"/>
        </w:rPr>
        <w:tab/>
        <w:t xml:space="preserve">                       </w:t>
      </w:r>
      <w:bookmarkStart w:id="12" w:name="_Toc193887972"/>
      <w:r w:rsidRPr="00D935B2">
        <w:rPr>
          <w:rFonts w:ascii="Arial" w:hAnsi="Arial" w:cs="Arial"/>
          <w:color w:val="306F22"/>
          <w:sz w:val="28"/>
          <w:szCs w:val="28"/>
          <w:lang w:val="fr-FR"/>
        </w:rPr>
        <w:t>3.6. Peinture</w:t>
      </w:r>
      <w:bookmarkEnd w:id="12"/>
      <w:r w:rsidRPr="00D935B2">
        <w:rPr>
          <w:rFonts w:ascii="Arial" w:hAnsi="Arial" w:cs="Arial"/>
          <w:color w:val="306F22"/>
          <w:sz w:val="28"/>
          <w:szCs w:val="28"/>
          <w:lang w:val="fr-FR"/>
        </w:rPr>
        <w:t xml:space="preserve">  </w:t>
      </w:r>
    </w:p>
    <w:p w14:paraId="4DB5F57B" w14:textId="6149B97F"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La prestation comprend les travaux de peinture à l’intérieur des salles. Les tableaux des</w:t>
      </w:r>
      <w:r w:rsidRPr="00D935B2">
        <w:rPr>
          <w:rFonts w:ascii="Arial" w:hAnsi="Arial" w:cs="Arial"/>
          <w:color w:val="000000"/>
          <w:spacing w:val="22"/>
          <w:lang w:val="fr-FR"/>
        </w:rPr>
        <w:t xml:space="preserve"> </w:t>
      </w:r>
      <w:r w:rsidRPr="00D935B2">
        <w:rPr>
          <w:rFonts w:ascii="Arial" w:hAnsi="Arial" w:cs="Arial"/>
          <w:color w:val="000000"/>
          <w:lang w:val="fr-FR"/>
        </w:rPr>
        <w:t>salles</w:t>
      </w:r>
      <w:r w:rsidRPr="00D935B2">
        <w:rPr>
          <w:rFonts w:ascii="Arial" w:hAnsi="Arial" w:cs="Arial"/>
          <w:color w:val="000000"/>
          <w:spacing w:val="22"/>
          <w:lang w:val="fr-FR"/>
        </w:rPr>
        <w:t xml:space="preserve"> </w:t>
      </w:r>
      <w:r w:rsidRPr="00D935B2">
        <w:rPr>
          <w:rFonts w:ascii="Arial" w:hAnsi="Arial" w:cs="Arial"/>
          <w:color w:val="000000"/>
          <w:lang w:val="fr-FR"/>
        </w:rPr>
        <w:t>de</w:t>
      </w:r>
      <w:r w:rsidRPr="00D935B2">
        <w:rPr>
          <w:rFonts w:ascii="Arial" w:hAnsi="Arial" w:cs="Arial"/>
          <w:color w:val="000000"/>
          <w:spacing w:val="22"/>
          <w:lang w:val="fr-FR"/>
        </w:rPr>
        <w:t xml:space="preserve"> </w:t>
      </w:r>
      <w:r w:rsidRPr="00D935B2">
        <w:rPr>
          <w:rFonts w:ascii="Arial" w:hAnsi="Arial" w:cs="Arial"/>
          <w:color w:val="000000"/>
          <w:lang w:val="fr-FR"/>
        </w:rPr>
        <w:t>classe</w:t>
      </w:r>
      <w:r w:rsidRPr="00D935B2">
        <w:rPr>
          <w:rFonts w:ascii="Arial" w:hAnsi="Arial" w:cs="Arial"/>
          <w:color w:val="000000"/>
          <w:spacing w:val="22"/>
          <w:lang w:val="fr-FR"/>
        </w:rPr>
        <w:t xml:space="preserve"> </w:t>
      </w:r>
      <w:r w:rsidRPr="00D935B2">
        <w:rPr>
          <w:rFonts w:ascii="Arial" w:hAnsi="Arial" w:cs="Arial"/>
          <w:color w:val="000000"/>
          <w:lang w:val="fr-FR"/>
        </w:rPr>
        <w:t>seront</w:t>
      </w:r>
      <w:r w:rsidRPr="00D935B2">
        <w:rPr>
          <w:rFonts w:ascii="Arial" w:hAnsi="Arial" w:cs="Arial"/>
          <w:color w:val="000000"/>
          <w:spacing w:val="22"/>
          <w:lang w:val="fr-FR"/>
        </w:rPr>
        <w:t xml:space="preserve"> </w:t>
      </w:r>
      <w:r w:rsidRPr="00D935B2">
        <w:rPr>
          <w:rFonts w:ascii="Arial" w:hAnsi="Arial" w:cs="Arial"/>
          <w:color w:val="000000"/>
          <w:lang w:val="fr-FR"/>
        </w:rPr>
        <w:t>déposés</w:t>
      </w:r>
      <w:r w:rsidRPr="00D935B2">
        <w:rPr>
          <w:rFonts w:ascii="Arial" w:hAnsi="Arial" w:cs="Arial"/>
          <w:color w:val="000000"/>
          <w:spacing w:val="22"/>
          <w:lang w:val="fr-FR"/>
        </w:rPr>
        <w:t xml:space="preserve"> </w:t>
      </w:r>
      <w:r w:rsidRPr="00D935B2">
        <w:rPr>
          <w:rFonts w:ascii="Arial" w:hAnsi="Arial" w:cs="Arial"/>
          <w:color w:val="000000"/>
          <w:lang w:val="fr-FR"/>
        </w:rPr>
        <w:t>et</w:t>
      </w:r>
      <w:r w:rsidRPr="00D935B2">
        <w:rPr>
          <w:rFonts w:ascii="Arial" w:hAnsi="Arial" w:cs="Arial"/>
          <w:color w:val="000000"/>
          <w:spacing w:val="22"/>
          <w:lang w:val="fr-FR"/>
        </w:rPr>
        <w:t xml:space="preserve"> </w:t>
      </w:r>
      <w:r w:rsidRPr="00D935B2">
        <w:rPr>
          <w:rFonts w:ascii="Arial" w:hAnsi="Arial" w:cs="Arial"/>
          <w:color w:val="000000"/>
          <w:lang w:val="fr-FR"/>
        </w:rPr>
        <w:t>stockés</w:t>
      </w:r>
      <w:r w:rsidRPr="00D935B2">
        <w:rPr>
          <w:rFonts w:ascii="Arial" w:hAnsi="Arial" w:cs="Arial"/>
          <w:color w:val="000000"/>
          <w:spacing w:val="20"/>
          <w:lang w:val="fr-FR"/>
        </w:rPr>
        <w:t xml:space="preserve"> </w:t>
      </w:r>
      <w:r w:rsidRPr="00D935B2">
        <w:rPr>
          <w:rFonts w:ascii="Arial" w:hAnsi="Arial" w:cs="Arial"/>
          <w:color w:val="000000"/>
          <w:lang w:val="fr-FR"/>
        </w:rPr>
        <w:t>en</w:t>
      </w:r>
      <w:r w:rsidRPr="00D935B2">
        <w:rPr>
          <w:rFonts w:ascii="Arial" w:hAnsi="Arial" w:cs="Arial"/>
          <w:color w:val="000000"/>
          <w:spacing w:val="22"/>
          <w:lang w:val="fr-FR"/>
        </w:rPr>
        <w:t xml:space="preserve"> </w:t>
      </w:r>
      <w:r w:rsidRPr="00D935B2">
        <w:rPr>
          <w:rFonts w:ascii="Arial" w:hAnsi="Arial" w:cs="Arial"/>
          <w:color w:val="000000"/>
          <w:lang w:val="fr-FR"/>
        </w:rPr>
        <w:t>sécurité</w:t>
      </w:r>
      <w:r w:rsidRPr="00D935B2">
        <w:rPr>
          <w:rFonts w:ascii="Arial" w:hAnsi="Arial" w:cs="Arial"/>
          <w:color w:val="000000"/>
          <w:spacing w:val="22"/>
          <w:lang w:val="fr-FR"/>
        </w:rPr>
        <w:t xml:space="preserve"> </w:t>
      </w:r>
      <w:r w:rsidRPr="00D935B2">
        <w:rPr>
          <w:rFonts w:ascii="Arial" w:hAnsi="Arial" w:cs="Arial"/>
          <w:color w:val="000000"/>
          <w:lang w:val="fr-FR"/>
        </w:rPr>
        <w:t>pour</w:t>
      </w:r>
      <w:r w:rsidRPr="00D935B2">
        <w:rPr>
          <w:rFonts w:ascii="Arial" w:hAnsi="Arial" w:cs="Arial"/>
          <w:color w:val="000000"/>
          <w:spacing w:val="22"/>
          <w:lang w:val="fr-FR"/>
        </w:rPr>
        <w:t xml:space="preserve"> </w:t>
      </w:r>
      <w:r w:rsidRPr="00D935B2">
        <w:rPr>
          <w:rFonts w:ascii="Arial" w:hAnsi="Arial" w:cs="Arial"/>
          <w:color w:val="000000"/>
          <w:lang w:val="fr-FR"/>
        </w:rPr>
        <w:t>peindre</w:t>
      </w:r>
      <w:r w:rsidRPr="00D935B2">
        <w:rPr>
          <w:rFonts w:ascii="Arial" w:hAnsi="Arial" w:cs="Arial"/>
          <w:color w:val="000000"/>
          <w:spacing w:val="22"/>
          <w:lang w:val="fr-FR"/>
        </w:rPr>
        <w:t xml:space="preserve"> </w:t>
      </w:r>
      <w:r w:rsidRPr="00D935B2">
        <w:rPr>
          <w:rFonts w:ascii="Arial" w:hAnsi="Arial" w:cs="Arial"/>
          <w:color w:val="000000"/>
          <w:lang w:val="fr-FR"/>
        </w:rPr>
        <w:t>le</w:t>
      </w:r>
      <w:r w:rsidRPr="00D935B2">
        <w:rPr>
          <w:rFonts w:ascii="Arial" w:hAnsi="Arial" w:cs="Arial"/>
          <w:color w:val="000000"/>
          <w:spacing w:val="22"/>
          <w:lang w:val="fr-FR"/>
        </w:rPr>
        <w:t xml:space="preserve"> </w:t>
      </w:r>
      <w:r w:rsidRPr="00D935B2">
        <w:rPr>
          <w:rFonts w:ascii="Arial" w:hAnsi="Arial" w:cs="Arial"/>
          <w:color w:val="000000"/>
          <w:lang w:val="fr-FR"/>
        </w:rPr>
        <w:t xml:space="preserve">mur arrière. Ils seront reposés en fin de travaux.  </w:t>
      </w:r>
    </w:p>
    <w:p w14:paraId="58974BD8"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 xml:space="preserve">Les travaux comprennent :  </w:t>
      </w:r>
    </w:p>
    <w:p w14:paraId="3F458758" w14:textId="77777777" w:rsidR="00B768C1" w:rsidRPr="00D935B2" w:rsidRDefault="00000000" w:rsidP="007F21CB">
      <w:pPr>
        <w:spacing w:line="276" w:lineRule="auto"/>
        <w:jc w:val="both"/>
        <w:rPr>
          <w:rFonts w:ascii="Arial" w:hAnsi="Arial" w:cs="Arial"/>
          <w:color w:val="010302"/>
          <w:lang w:val="fr-FR"/>
        </w:rPr>
      </w:pPr>
      <w:r w:rsidRPr="00D935B2">
        <w:rPr>
          <w:rFonts w:ascii="Cambria Math" w:hAnsi="Cambria Math" w:cs="Cambria Math"/>
          <w:color w:val="000000"/>
          <w:lang w:val="fr-FR"/>
        </w:rPr>
        <w:t>‐</w:t>
      </w:r>
      <w:r w:rsidRPr="00D935B2">
        <w:rPr>
          <w:rFonts w:ascii="Arial" w:hAnsi="Arial" w:cs="Arial"/>
          <w:color w:val="000000"/>
          <w:lang w:val="fr-FR"/>
        </w:rPr>
        <w:t xml:space="preserve"> l'impression à base de résine acrylique en dispersion aqueuse, Famille I, Classe 2b,  </w:t>
      </w:r>
    </w:p>
    <w:p w14:paraId="696607B1" w14:textId="645E2B6E" w:rsidR="00B768C1" w:rsidRPr="00D935B2" w:rsidRDefault="00000000" w:rsidP="007F21CB">
      <w:pPr>
        <w:spacing w:line="276" w:lineRule="auto"/>
        <w:jc w:val="both"/>
        <w:rPr>
          <w:rFonts w:ascii="Arial" w:hAnsi="Arial" w:cs="Arial"/>
          <w:color w:val="010302"/>
          <w:lang w:val="fr-FR"/>
        </w:rPr>
      </w:pPr>
      <w:r w:rsidRPr="00D935B2">
        <w:rPr>
          <w:rFonts w:ascii="Cambria Math" w:hAnsi="Cambria Math" w:cs="Cambria Math"/>
          <w:color w:val="000000"/>
          <w:lang w:val="fr-FR"/>
        </w:rPr>
        <w:t>‐</w:t>
      </w:r>
      <w:r w:rsidRPr="00D935B2">
        <w:rPr>
          <w:rFonts w:ascii="Arial" w:hAnsi="Arial" w:cs="Arial"/>
          <w:color w:val="000000"/>
          <w:lang w:val="fr-FR"/>
        </w:rPr>
        <w:t xml:space="preserve"> le revêtement à base de résine acrylique en dispersion aqueuse, Famille II, Classe 2b, </w:t>
      </w:r>
      <w:r w:rsidRPr="00D935B2">
        <w:rPr>
          <w:rFonts w:ascii="Cambria Math" w:hAnsi="Cambria Math" w:cs="Cambria Math"/>
          <w:color w:val="000000"/>
          <w:lang w:val="fr-FR"/>
        </w:rPr>
        <w:t>‐</w:t>
      </w:r>
      <w:r w:rsidRPr="00D935B2">
        <w:rPr>
          <w:rFonts w:ascii="Arial" w:hAnsi="Arial" w:cs="Arial"/>
          <w:color w:val="000000"/>
          <w:lang w:val="fr-FR"/>
        </w:rPr>
        <w:t xml:space="preserve"> 2 tons (différence entre allège </w:t>
      </w:r>
      <w:r w:rsidRPr="00D935B2">
        <w:rPr>
          <w:rFonts w:ascii="Cambria Math" w:hAnsi="Cambria Math" w:cs="Cambria Math"/>
          <w:color w:val="000000"/>
          <w:lang w:val="fr-FR"/>
        </w:rPr>
        <w:t>‐</w:t>
      </w:r>
      <w:r w:rsidRPr="00D935B2">
        <w:rPr>
          <w:rFonts w:ascii="Arial" w:hAnsi="Arial" w:cs="Arial"/>
          <w:color w:val="000000"/>
          <w:lang w:val="fr-FR"/>
        </w:rPr>
        <w:t xml:space="preserve"> 1,10m à partir du sol </w:t>
      </w:r>
      <w:r w:rsidRPr="00D935B2">
        <w:rPr>
          <w:rFonts w:ascii="Cambria Math" w:hAnsi="Cambria Math" w:cs="Cambria Math"/>
          <w:color w:val="000000"/>
          <w:lang w:val="fr-FR"/>
        </w:rPr>
        <w:t>‐</w:t>
      </w:r>
      <w:r w:rsidRPr="00D935B2">
        <w:rPr>
          <w:rFonts w:ascii="Arial" w:hAnsi="Arial" w:cs="Arial"/>
          <w:color w:val="000000"/>
          <w:lang w:val="fr-FR"/>
        </w:rPr>
        <w:t xml:space="preserve"> et le reste de l'élévation)  </w:t>
      </w:r>
    </w:p>
    <w:p w14:paraId="0A421182" w14:textId="77777777" w:rsidR="00B768C1" w:rsidRPr="00D935B2" w:rsidRDefault="00000000" w:rsidP="007F21CB">
      <w:pPr>
        <w:spacing w:line="276" w:lineRule="auto"/>
        <w:jc w:val="both"/>
        <w:rPr>
          <w:rFonts w:ascii="Arial" w:hAnsi="Arial" w:cs="Arial"/>
          <w:color w:val="010302"/>
          <w:lang w:val="fr-FR"/>
        </w:rPr>
      </w:pPr>
      <w:r w:rsidRPr="00D935B2">
        <w:rPr>
          <w:rFonts w:ascii="Cambria Math" w:hAnsi="Cambria Math" w:cs="Cambria Math"/>
          <w:color w:val="000000"/>
          <w:lang w:val="fr-FR"/>
        </w:rPr>
        <w:t>‐</w:t>
      </w:r>
      <w:r w:rsidRPr="00D935B2">
        <w:rPr>
          <w:rFonts w:ascii="Arial" w:hAnsi="Arial" w:cs="Arial"/>
          <w:color w:val="000000"/>
          <w:lang w:val="fr-FR"/>
        </w:rPr>
        <w:t xml:space="preserve"> toutes sujétions afférentes à la réalisation.  </w:t>
      </w:r>
    </w:p>
    <w:p w14:paraId="23A6538A"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EDF8829"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20775B1F" w14:textId="77777777" w:rsidR="00B768C1" w:rsidRPr="00D935B2" w:rsidRDefault="00000000" w:rsidP="007F21CB">
      <w:pPr>
        <w:pStyle w:val="Titre1"/>
        <w:spacing w:before="0" w:line="276" w:lineRule="auto"/>
        <w:jc w:val="both"/>
        <w:rPr>
          <w:rFonts w:ascii="Arial" w:hAnsi="Arial" w:cs="Arial"/>
          <w:color w:val="306F22"/>
          <w:sz w:val="28"/>
          <w:szCs w:val="28"/>
          <w:lang w:val="fr-FR"/>
        </w:rPr>
      </w:pPr>
      <w:r w:rsidRPr="00D935B2">
        <w:rPr>
          <w:rFonts w:ascii="Arial" w:hAnsi="Arial" w:cs="Arial"/>
          <w:color w:val="306F22"/>
          <w:sz w:val="28"/>
          <w:szCs w:val="28"/>
          <w:lang w:val="fr-FR"/>
        </w:rPr>
        <w:t xml:space="preserve"> </w:t>
      </w:r>
      <w:r w:rsidRPr="00D935B2">
        <w:rPr>
          <w:rFonts w:ascii="Arial" w:hAnsi="Arial" w:cs="Arial"/>
          <w:color w:val="306F22"/>
          <w:sz w:val="28"/>
          <w:szCs w:val="28"/>
          <w:lang w:val="fr-FR"/>
        </w:rPr>
        <w:tab/>
        <w:t xml:space="preserve">                    </w:t>
      </w:r>
      <w:bookmarkStart w:id="13" w:name="_Toc193887973"/>
      <w:r w:rsidRPr="00D935B2">
        <w:rPr>
          <w:rFonts w:ascii="Arial" w:hAnsi="Arial" w:cs="Arial"/>
          <w:color w:val="306F22"/>
          <w:sz w:val="28"/>
          <w:szCs w:val="28"/>
          <w:lang w:val="fr-FR"/>
        </w:rPr>
        <w:t>3.7 Les mortiers de ciment</w:t>
      </w:r>
      <w:bookmarkEnd w:id="13"/>
      <w:r w:rsidRPr="00D935B2">
        <w:rPr>
          <w:rFonts w:ascii="Arial" w:hAnsi="Arial" w:cs="Arial"/>
          <w:color w:val="306F22"/>
          <w:sz w:val="28"/>
          <w:szCs w:val="28"/>
          <w:lang w:val="fr-FR"/>
        </w:rPr>
        <w:t xml:space="preserve">    </w:t>
      </w:r>
    </w:p>
    <w:p w14:paraId="1DEF8004"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Les mortiers seront dosés à minima à 350kg (M1)</w:t>
      </w:r>
      <w:r w:rsidRPr="00D935B2">
        <w:rPr>
          <w:rFonts w:ascii="Arial" w:hAnsi="Arial" w:cs="Arial"/>
          <w:color w:val="000000"/>
          <w:spacing w:val="11"/>
          <w:lang w:val="fr-FR"/>
        </w:rPr>
        <w:t xml:space="preserve">.  </w:t>
      </w:r>
      <w:r w:rsidRPr="00D935B2">
        <w:rPr>
          <w:rFonts w:ascii="Arial" w:hAnsi="Arial" w:cs="Arial"/>
          <w:color w:val="000000"/>
          <w:lang w:val="fr-FR"/>
        </w:rPr>
        <w:t>L’utilisation de mortier colle sera autorisé</w:t>
      </w:r>
      <w:r w:rsidRPr="00D935B2">
        <w:rPr>
          <w:rFonts w:ascii="Arial" w:hAnsi="Arial" w:cs="Arial"/>
          <w:lang w:val="fr-FR"/>
        </w:rPr>
        <w:t xml:space="preserve"> </w:t>
      </w:r>
      <w:r w:rsidRPr="00D935B2">
        <w:rPr>
          <w:rFonts w:ascii="Arial" w:hAnsi="Arial" w:cs="Arial"/>
          <w:color w:val="000000"/>
          <w:lang w:val="fr-FR"/>
        </w:rPr>
        <w:t xml:space="preserve">sous fourniture des fiches techniques. </w:t>
      </w:r>
      <w:r w:rsidRPr="00D935B2">
        <w:rPr>
          <w:rFonts w:ascii="Arial" w:hAnsi="Arial" w:cs="Arial"/>
          <w:color w:val="010302"/>
          <w:lang w:val="fr-FR"/>
        </w:rPr>
        <w:t xml:space="preserve">  </w:t>
      </w:r>
    </w:p>
    <w:p w14:paraId="080EE56F"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E848DD8" w14:textId="77777777" w:rsidR="00B768C1" w:rsidRPr="00D935B2" w:rsidRDefault="00000000" w:rsidP="007F21CB">
      <w:pPr>
        <w:pStyle w:val="Titre1"/>
        <w:spacing w:before="0" w:line="276" w:lineRule="auto"/>
        <w:jc w:val="both"/>
        <w:rPr>
          <w:rFonts w:ascii="Arial" w:hAnsi="Arial" w:cs="Arial"/>
          <w:color w:val="306F22"/>
          <w:sz w:val="28"/>
          <w:szCs w:val="28"/>
          <w:lang w:val="fr-FR"/>
        </w:rPr>
      </w:pPr>
      <w:r w:rsidRPr="00D935B2">
        <w:rPr>
          <w:rFonts w:ascii="Arial" w:hAnsi="Arial" w:cs="Arial"/>
          <w:color w:val="306F22"/>
          <w:sz w:val="28"/>
          <w:szCs w:val="28"/>
          <w:lang w:val="fr-FR"/>
        </w:rPr>
        <w:t xml:space="preserve"> </w:t>
      </w:r>
      <w:r w:rsidRPr="00D935B2">
        <w:rPr>
          <w:rFonts w:ascii="Arial" w:hAnsi="Arial" w:cs="Arial"/>
          <w:color w:val="306F22"/>
          <w:sz w:val="28"/>
          <w:szCs w:val="28"/>
          <w:lang w:val="fr-FR"/>
        </w:rPr>
        <w:tab/>
        <w:t xml:space="preserve">                   </w:t>
      </w:r>
      <w:bookmarkStart w:id="14" w:name="_Toc193887974"/>
      <w:r w:rsidRPr="00D935B2">
        <w:rPr>
          <w:rFonts w:ascii="Arial" w:hAnsi="Arial" w:cs="Arial"/>
          <w:color w:val="306F22"/>
          <w:sz w:val="28"/>
          <w:szCs w:val="28"/>
          <w:lang w:val="fr-FR"/>
        </w:rPr>
        <w:t>3.8 Protection et nettoyage</w:t>
      </w:r>
      <w:bookmarkEnd w:id="14"/>
      <w:r w:rsidRPr="00D935B2">
        <w:rPr>
          <w:rFonts w:ascii="Arial" w:hAnsi="Arial" w:cs="Arial"/>
          <w:color w:val="306F22"/>
          <w:sz w:val="28"/>
          <w:szCs w:val="28"/>
          <w:lang w:val="fr-FR"/>
        </w:rPr>
        <w:t xml:space="preserve">   </w:t>
      </w:r>
    </w:p>
    <w:p w14:paraId="7E426BFC"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 xml:space="preserve"> L'entrepreneur du présent lot devra prendre toutes dispositions pour protéger lors de</w:t>
      </w:r>
      <w:r w:rsidRPr="00D935B2">
        <w:rPr>
          <w:rFonts w:ascii="Arial" w:hAnsi="Arial" w:cs="Arial"/>
          <w:lang w:val="fr-FR"/>
        </w:rPr>
        <w:t xml:space="preserve"> </w:t>
      </w:r>
      <w:r w:rsidRPr="00D935B2">
        <w:rPr>
          <w:rFonts w:ascii="Arial" w:hAnsi="Arial" w:cs="Arial"/>
          <w:color w:val="000000"/>
          <w:lang w:val="fr-FR"/>
        </w:rPr>
        <w:t>l'exécution de ses travaux tous les ouvrages et bâtiment pouvant être tachés</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55359E8D"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Dès</w:t>
      </w:r>
      <w:r w:rsidRPr="00D935B2">
        <w:rPr>
          <w:rFonts w:ascii="Arial" w:hAnsi="Arial" w:cs="Arial"/>
          <w:color w:val="000000"/>
          <w:spacing w:val="27"/>
          <w:lang w:val="fr-FR"/>
        </w:rPr>
        <w:t xml:space="preserve"> </w:t>
      </w:r>
      <w:r w:rsidRPr="00D935B2">
        <w:rPr>
          <w:rFonts w:ascii="Arial" w:hAnsi="Arial" w:cs="Arial"/>
          <w:color w:val="000000"/>
          <w:lang w:val="fr-FR"/>
        </w:rPr>
        <w:t>finition</w:t>
      </w:r>
      <w:r w:rsidRPr="00D935B2">
        <w:rPr>
          <w:rFonts w:ascii="Arial" w:hAnsi="Arial" w:cs="Arial"/>
          <w:color w:val="000000"/>
          <w:spacing w:val="27"/>
          <w:lang w:val="fr-FR"/>
        </w:rPr>
        <w:t xml:space="preserve"> </w:t>
      </w:r>
      <w:r w:rsidRPr="00D935B2">
        <w:rPr>
          <w:rFonts w:ascii="Arial" w:hAnsi="Arial" w:cs="Arial"/>
          <w:color w:val="000000"/>
          <w:lang w:val="fr-FR"/>
        </w:rPr>
        <w:t>des</w:t>
      </w:r>
      <w:r w:rsidRPr="00D935B2">
        <w:rPr>
          <w:rFonts w:ascii="Arial" w:hAnsi="Arial" w:cs="Arial"/>
          <w:color w:val="000000"/>
          <w:spacing w:val="27"/>
          <w:lang w:val="fr-FR"/>
        </w:rPr>
        <w:t xml:space="preserve"> </w:t>
      </w:r>
      <w:r w:rsidRPr="00D935B2">
        <w:rPr>
          <w:rFonts w:ascii="Arial" w:hAnsi="Arial" w:cs="Arial"/>
          <w:color w:val="000000"/>
          <w:lang w:val="fr-FR"/>
        </w:rPr>
        <w:t>travaux,</w:t>
      </w:r>
      <w:r w:rsidRPr="00D935B2">
        <w:rPr>
          <w:rFonts w:ascii="Arial" w:hAnsi="Arial" w:cs="Arial"/>
          <w:color w:val="000000"/>
          <w:spacing w:val="27"/>
          <w:lang w:val="fr-FR"/>
        </w:rPr>
        <w:t xml:space="preserve"> </w:t>
      </w:r>
      <w:r w:rsidRPr="00D935B2">
        <w:rPr>
          <w:rFonts w:ascii="Arial" w:hAnsi="Arial" w:cs="Arial"/>
          <w:color w:val="000000"/>
          <w:lang w:val="fr-FR"/>
        </w:rPr>
        <w:t>les</w:t>
      </w:r>
      <w:r w:rsidRPr="00D935B2">
        <w:rPr>
          <w:rFonts w:ascii="Arial" w:hAnsi="Arial" w:cs="Arial"/>
          <w:color w:val="000000"/>
          <w:spacing w:val="27"/>
          <w:lang w:val="fr-FR"/>
        </w:rPr>
        <w:t xml:space="preserve"> </w:t>
      </w:r>
      <w:r w:rsidRPr="00D935B2">
        <w:rPr>
          <w:rFonts w:ascii="Arial" w:hAnsi="Arial" w:cs="Arial"/>
          <w:color w:val="000000"/>
          <w:lang w:val="fr-FR"/>
        </w:rPr>
        <w:t>espaces</w:t>
      </w:r>
      <w:r w:rsidRPr="00D935B2">
        <w:rPr>
          <w:rFonts w:ascii="Arial" w:hAnsi="Arial" w:cs="Arial"/>
          <w:color w:val="000000"/>
          <w:spacing w:val="27"/>
          <w:lang w:val="fr-FR"/>
        </w:rPr>
        <w:t xml:space="preserve"> </w:t>
      </w:r>
      <w:r w:rsidRPr="00D935B2">
        <w:rPr>
          <w:rFonts w:ascii="Arial" w:hAnsi="Arial" w:cs="Arial"/>
          <w:color w:val="000000"/>
          <w:lang w:val="fr-FR"/>
        </w:rPr>
        <w:t>dans</w:t>
      </w:r>
      <w:r w:rsidRPr="00D935B2">
        <w:rPr>
          <w:rFonts w:ascii="Arial" w:hAnsi="Arial" w:cs="Arial"/>
          <w:color w:val="000000"/>
          <w:spacing w:val="27"/>
          <w:lang w:val="fr-FR"/>
        </w:rPr>
        <w:t xml:space="preserve"> </w:t>
      </w:r>
      <w:r w:rsidRPr="00D935B2">
        <w:rPr>
          <w:rFonts w:ascii="Arial" w:hAnsi="Arial" w:cs="Arial"/>
          <w:color w:val="000000"/>
          <w:lang w:val="fr-FR"/>
        </w:rPr>
        <w:t>lesquels</w:t>
      </w:r>
      <w:r w:rsidRPr="00D935B2">
        <w:rPr>
          <w:rFonts w:ascii="Arial" w:hAnsi="Arial" w:cs="Arial"/>
          <w:color w:val="000000"/>
          <w:spacing w:val="27"/>
          <w:lang w:val="fr-FR"/>
        </w:rPr>
        <w:t xml:space="preserve"> </w:t>
      </w:r>
      <w:r w:rsidRPr="00D935B2">
        <w:rPr>
          <w:rFonts w:ascii="Arial" w:hAnsi="Arial" w:cs="Arial"/>
          <w:color w:val="000000"/>
          <w:lang w:val="fr-FR"/>
        </w:rPr>
        <w:t>le</w:t>
      </w:r>
      <w:r w:rsidRPr="00D935B2">
        <w:rPr>
          <w:rFonts w:ascii="Arial" w:hAnsi="Arial" w:cs="Arial"/>
          <w:color w:val="000000"/>
          <w:spacing w:val="31"/>
          <w:lang w:val="fr-FR"/>
        </w:rPr>
        <w:t xml:space="preserve"> </w:t>
      </w:r>
      <w:r w:rsidRPr="00D935B2">
        <w:rPr>
          <w:rFonts w:ascii="Arial" w:hAnsi="Arial" w:cs="Arial"/>
          <w:color w:val="000000"/>
          <w:lang w:val="fr-FR"/>
        </w:rPr>
        <w:t>présent</w:t>
      </w:r>
      <w:r w:rsidRPr="00D935B2">
        <w:rPr>
          <w:rFonts w:ascii="Arial" w:hAnsi="Arial" w:cs="Arial"/>
          <w:color w:val="000000"/>
          <w:spacing w:val="27"/>
          <w:lang w:val="fr-FR"/>
        </w:rPr>
        <w:t xml:space="preserve"> </w:t>
      </w:r>
      <w:r w:rsidRPr="00D935B2">
        <w:rPr>
          <w:rFonts w:ascii="Arial" w:hAnsi="Arial" w:cs="Arial"/>
          <w:color w:val="000000"/>
          <w:lang w:val="fr-FR"/>
        </w:rPr>
        <w:t>lot</w:t>
      </w:r>
      <w:r w:rsidRPr="00D935B2">
        <w:rPr>
          <w:rFonts w:ascii="Arial" w:hAnsi="Arial" w:cs="Arial"/>
          <w:color w:val="000000"/>
          <w:spacing w:val="27"/>
          <w:lang w:val="fr-FR"/>
        </w:rPr>
        <w:t xml:space="preserve"> </w:t>
      </w:r>
      <w:r w:rsidRPr="00D935B2">
        <w:rPr>
          <w:rFonts w:ascii="Arial" w:hAnsi="Arial" w:cs="Arial"/>
          <w:color w:val="000000"/>
          <w:lang w:val="fr-FR"/>
        </w:rPr>
        <w:t>aura</w:t>
      </w:r>
      <w:r w:rsidRPr="00D935B2">
        <w:rPr>
          <w:rFonts w:ascii="Arial" w:hAnsi="Arial" w:cs="Arial"/>
          <w:color w:val="000000"/>
          <w:spacing w:val="27"/>
          <w:lang w:val="fr-FR"/>
        </w:rPr>
        <w:t xml:space="preserve"> </w:t>
      </w:r>
      <w:r w:rsidRPr="00D935B2">
        <w:rPr>
          <w:rFonts w:ascii="Arial" w:hAnsi="Arial" w:cs="Arial"/>
          <w:color w:val="000000"/>
          <w:lang w:val="fr-FR"/>
        </w:rPr>
        <w:t>exécuté</w:t>
      </w:r>
      <w:r w:rsidRPr="00D935B2">
        <w:rPr>
          <w:rFonts w:ascii="Arial" w:hAnsi="Arial" w:cs="Arial"/>
          <w:color w:val="000000"/>
          <w:spacing w:val="22"/>
          <w:lang w:val="fr-FR"/>
        </w:rPr>
        <w:t xml:space="preserve"> </w:t>
      </w:r>
      <w:r w:rsidRPr="00D935B2">
        <w:rPr>
          <w:rFonts w:ascii="Arial" w:hAnsi="Arial" w:cs="Arial"/>
          <w:color w:val="000000"/>
          <w:spacing w:val="-10"/>
          <w:lang w:val="fr-FR"/>
        </w:rPr>
        <w:t>des</w:t>
      </w:r>
      <w:r w:rsidRPr="00D935B2">
        <w:rPr>
          <w:rFonts w:ascii="Arial" w:hAnsi="Arial" w:cs="Arial"/>
          <w:lang w:val="fr-FR"/>
        </w:rPr>
        <w:t xml:space="preserve"> </w:t>
      </w:r>
      <w:r w:rsidRPr="00D935B2">
        <w:rPr>
          <w:rFonts w:ascii="Arial" w:hAnsi="Arial" w:cs="Arial"/>
          <w:color w:val="000000"/>
          <w:lang w:val="fr-FR"/>
        </w:rPr>
        <w:t xml:space="preserve">travaux </w:t>
      </w:r>
      <w:r w:rsidRPr="00D935B2">
        <w:rPr>
          <w:rFonts w:ascii="Arial" w:hAnsi="Arial" w:cs="Arial"/>
          <w:color w:val="000000"/>
          <w:spacing w:val="-1"/>
          <w:lang w:val="fr-FR"/>
        </w:rPr>
        <w:t>ainsi que ceux salis durant leur traversée seront immédiatement nettoyés, les</w:t>
      </w:r>
      <w:r w:rsidRPr="00D935B2">
        <w:rPr>
          <w:rFonts w:ascii="Arial" w:hAnsi="Arial" w:cs="Arial"/>
          <w:lang w:val="fr-FR"/>
        </w:rPr>
        <w:t xml:space="preserve"> </w:t>
      </w:r>
      <w:r w:rsidRPr="00D935B2">
        <w:rPr>
          <w:rFonts w:ascii="Arial" w:hAnsi="Arial" w:cs="Arial"/>
          <w:color w:val="000000"/>
          <w:lang w:val="fr-FR"/>
        </w:rPr>
        <w:t xml:space="preserve">sols seront grattés et soigneusement nettoyés.   </w:t>
      </w:r>
    </w:p>
    <w:p w14:paraId="051078BE" w14:textId="77777777" w:rsidR="00B768C1" w:rsidRPr="00D935B2" w:rsidRDefault="00000000" w:rsidP="007F21CB">
      <w:pPr>
        <w:spacing w:line="276" w:lineRule="auto"/>
        <w:jc w:val="both"/>
        <w:rPr>
          <w:rFonts w:ascii="Arial" w:hAnsi="Arial" w:cs="Arial"/>
          <w:color w:val="010302"/>
          <w:lang w:val="fr-FR"/>
        </w:rPr>
        <w:sectPr w:rsidR="00B768C1" w:rsidRPr="00D935B2" w:rsidSect="00D935B2">
          <w:type w:val="continuous"/>
          <w:pgSz w:w="11930" w:h="17820"/>
          <w:pgMar w:top="1417" w:right="1417" w:bottom="1417" w:left="1417" w:header="708" w:footer="708" w:gutter="0"/>
          <w:cols w:space="720"/>
          <w:docGrid w:linePitch="360"/>
        </w:sectPr>
      </w:pPr>
      <w:r w:rsidRPr="00D935B2">
        <w:rPr>
          <w:rFonts w:ascii="Arial" w:hAnsi="Arial" w:cs="Arial"/>
          <w:color w:val="000000"/>
          <w:spacing w:val="-3"/>
          <w:lang w:val="fr-FR"/>
        </w:rPr>
        <w:t>Tous les déchets et autres décombres en provenance des travaux seront sortis du site</w:t>
      </w:r>
      <w:r w:rsidRPr="00D935B2">
        <w:rPr>
          <w:rFonts w:ascii="Arial" w:hAnsi="Arial" w:cs="Arial"/>
          <w:lang w:val="fr-FR"/>
        </w:rPr>
        <w:t xml:space="preserve"> </w:t>
      </w:r>
      <w:r w:rsidRPr="00D935B2">
        <w:rPr>
          <w:rFonts w:ascii="Arial" w:hAnsi="Arial" w:cs="Arial"/>
          <w:lang w:val="fr-FR"/>
        </w:rPr>
        <w:br w:type="page"/>
      </w:r>
    </w:p>
    <w:p w14:paraId="0DB6A0FD" w14:textId="3C61E83C" w:rsidR="00B768C1" w:rsidRPr="00D935B2" w:rsidRDefault="00B768C1" w:rsidP="007F21CB">
      <w:pPr>
        <w:spacing w:line="276" w:lineRule="auto"/>
        <w:jc w:val="both"/>
        <w:rPr>
          <w:rFonts w:ascii="Arial" w:hAnsi="Arial" w:cs="Arial"/>
          <w:color w:val="000000" w:themeColor="text1"/>
          <w:sz w:val="24"/>
          <w:szCs w:val="24"/>
          <w:lang w:val="fr-FR"/>
        </w:rPr>
      </w:pPr>
    </w:p>
    <w:p w14:paraId="324AD55D"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758592" behindDoc="0" locked="0" layoutInCell="1" allowOverlap="1" wp14:anchorId="0A0E113C" wp14:editId="58B7E564">
                <wp:simplePos x="0" y="0"/>
                <wp:positionH relativeFrom="page">
                  <wp:posOffset>886460</wp:posOffset>
                </wp:positionH>
                <wp:positionV relativeFrom="paragraph">
                  <wp:posOffset>117475</wp:posOffset>
                </wp:positionV>
                <wp:extent cx="5796915" cy="0"/>
                <wp:effectExtent l="0" t="0" r="0" b="0"/>
                <wp:wrapNone/>
                <wp:docPr id="253" name="Freeform 253"/>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53" o:spid="_x0000_s1026" o:spt="100" style="position:absolute;left:0pt;margin-left:69.8pt;margin-top:9.25pt;height:0pt;width:456.45pt;mso-position-horizontal-relative:page;z-index:251758592;mso-width-relative:page;mso-height-relative:page;" filled="f" stroked="t" coordsize="5796915,180" o:gfxdata="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VbcoD1gAAAAoBAAAP&#10;AAAAAAAAAAEAIAAAACIAAABkcnMvZG93bnJldi54bWxQSwECFAAUAAAACACHTuJA5k7diRoCAACH&#10;BAAADgAAAAAAAAABACAAAAAlAQAAZHJzL2Uyb0RvYy54bWxQSwUGAAAAAAYABgBZAQAAsQUAAAAA&#10;" path="m0,0l5796915,0e">
                <v:fill on="f" focussize="0,0"/>
                <v:stroke weight="0.579842519685039pt" color="#000000 [3204]" joinstyle="round"/>
                <v:imagedata o:title=""/>
                <o:lock v:ext="edit" aspectratio="f"/>
              </v:shape>
            </w:pict>
          </mc:Fallback>
        </mc:AlternateContent>
      </w:r>
    </w:p>
    <w:p w14:paraId="7BE82740" w14:textId="77777777" w:rsidR="00B768C1" w:rsidRPr="00D935B2" w:rsidRDefault="00000000" w:rsidP="007F21CB">
      <w:pPr>
        <w:pStyle w:val="Titre"/>
        <w:spacing w:line="276" w:lineRule="auto"/>
        <w:jc w:val="both"/>
        <w:rPr>
          <w:rFonts w:ascii="Arial" w:hAnsi="Arial" w:cs="Arial"/>
          <w:color w:val="010302"/>
          <w:sz w:val="28"/>
          <w:szCs w:val="28"/>
          <w:lang w:val="fr-FR"/>
        </w:rPr>
      </w:pPr>
      <w:r w:rsidRPr="00D935B2">
        <w:rPr>
          <w:rFonts w:ascii="Arial" w:hAnsi="Arial" w:cs="Arial"/>
          <w:noProof/>
          <w:sz w:val="28"/>
          <w:szCs w:val="28"/>
        </w:rPr>
        <w:drawing>
          <wp:anchor distT="0" distB="0" distL="114300" distR="114300" simplePos="0" relativeHeight="251759616" behindDoc="1" locked="0" layoutInCell="1" allowOverlap="1" wp14:anchorId="21E808D1" wp14:editId="5DA70B72">
            <wp:simplePos x="0" y="0"/>
            <wp:positionH relativeFrom="page">
              <wp:posOffset>886460</wp:posOffset>
            </wp:positionH>
            <wp:positionV relativeFrom="line">
              <wp:posOffset>-53340</wp:posOffset>
            </wp:positionV>
            <wp:extent cx="5795645" cy="385445"/>
            <wp:effectExtent l="0" t="0" r="0" b="0"/>
            <wp:wrapNone/>
            <wp:docPr id="254" name="Picture 250"/>
            <wp:cNvGraphicFramePr/>
            <a:graphic xmlns:a="http://schemas.openxmlformats.org/drawingml/2006/main">
              <a:graphicData uri="http://schemas.openxmlformats.org/drawingml/2006/picture">
                <pic:pic xmlns:pic="http://schemas.openxmlformats.org/drawingml/2006/picture">
                  <pic:nvPicPr>
                    <pic:cNvPr id="254" name="Picture 250"/>
                    <pic:cNvPicPr>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795390" cy="385445"/>
                    </a:xfrm>
                    <a:prstGeom prst="rect">
                      <a:avLst/>
                    </a:prstGeom>
                    <a:noFill/>
                  </pic:spPr>
                </pic:pic>
              </a:graphicData>
            </a:graphic>
          </wp:anchor>
        </w:drawing>
      </w:r>
      <w:r w:rsidRPr="00D935B2">
        <w:rPr>
          <w:rFonts w:ascii="Arial" w:hAnsi="Arial" w:cs="Arial"/>
          <w:noProof/>
          <w:sz w:val="28"/>
          <w:szCs w:val="28"/>
        </w:rPr>
        <mc:AlternateContent>
          <mc:Choice Requires="wps">
            <w:drawing>
              <wp:anchor distT="0" distB="0" distL="114300" distR="114300" simplePos="0" relativeHeight="251760640" behindDoc="1" locked="0" layoutInCell="1" allowOverlap="1" wp14:anchorId="6C6F063A" wp14:editId="7A4EDBE6">
                <wp:simplePos x="0" y="0"/>
                <wp:positionH relativeFrom="page">
                  <wp:posOffset>886460</wp:posOffset>
                </wp:positionH>
                <wp:positionV relativeFrom="line">
                  <wp:posOffset>-50165</wp:posOffset>
                </wp:positionV>
                <wp:extent cx="5796915" cy="378460"/>
                <wp:effectExtent l="0" t="0" r="0" b="0"/>
                <wp:wrapNone/>
                <wp:docPr id="255" name="Freeform 255"/>
                <wp:cNvGraphicFramePr/>
                <a:graphic xmlns:a="http://schemas.openxmlformats.org/drawingml/2006/main">
                  <a:graphicData uri="http://schemas.microsoft.com/office/word/2010/wordprocessingShape">
                    <wps:wsp>
                      <wps:cNvSpPr/>
                      <wps:spPr>
                        <a:xfrm>
                          <a:off x="0" y="0"/>
                          <a:ext cx="5796915" cy="378460"/>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55" o:spid="_x0000_s1026" o:spt="100" style="position:absolute;left:0pt;margin-left:69.8pt;margin-top:-3.95pt;height:29.8pt;width:456.45pt;mso-position-horizontal-relative:page;mso-position-vertical-relative:line;z-index:-251555840;mso-width-relative:page;mso-height-relative:page;" fillcolor="#DBDBDB" filled="t" stroked="f" coordsize="5796915,378460" o:gfxdata="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ZPZDp2QAAAAoBAAAPAAAAAAAAAAEAIAAAACIAAABkcnMv&#10;ZG93bnJldi54bWxQSwECFAAUAAAACACHTuJAsVOX2zsCAAAPBQAADgAAAAAAAAABACAAAAAoAQAA&#10;ZHJzL2Uyb0RvYy54bWxQSwUGAAAAAAYABgBZAQAA1QUAAAAA&#10;" path="m0,378460l5796915,378460,5796915,0,0,0,0,378460xe">
                <v:fill on="t" focussize="0,0"/>
                <v:stroke on="f" weight="1pt"/>
                <v:imagedata o:title=""/>
                <o:lock v:ext="edit" aspectratio="f"/>
              </v:shape>
            </w:pict>
          </mc:Fallback>
        </mc:AlternateContent>
      </w:r>
      <w:r w:rsidRPr="00D935B2">
        <w:rPr>
          <w:rFonts w:ascii="Arial" w:hAnsi="Arial" w:cs="Arial"/>
          <w:sz w:val="28"/>
          <w:szCs w:val="28"/>
          <w:lang w:val="fr-FR"/>
        </w:rPr>
        <w:t xml:space="preserve">                4.MODE D’EXECUTION DES TRAVAUX </w:t>
      </w:r>
    </w:p>
    <w:p w14:paraId="1436B39F" w14:textId="77777777" w:rsidR="00B768C1" w:rsidRPr="00D935B2"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noProof/>
        </w:rPr>
        <mc:AlternateContent>
          <mc:Choice Requires="wps">
            <w:drawing>
              <wp:anchor distT="0" distB="0" distL="114300" distR="114300" simplePos="0" relativeHeight="251761664" behindDoc="0" locked="0" layoutInCell="1" allowOverlap="1" wp14:anchorId="3E56F812" wp14:editId="2977AB93">
                <wp:simplePos x="0" y="0"/>
                <wp:positionH relativeFrom="page">
                  <wp:posOffset>886460</wp:posOffset>
                </wp:positionH>
                <wp:positionV relativeFrom="paragraph">
                  <wp:posOffset>91440</wp:posOffset>
                </wp:positionV>
                <wp:extent cx="5796915" cy="0"/>
                <wp:effectExtent l="0" t="0" r="0" b="0"/>
                <wp:wrapNone/>
                <wp:docPr id="256" name="Freeform 256"/>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w:pict>
              <v:shape id="Freeform 256" o:spid="_x0000_s1026" o:spt="100" style="position:absolute;left:0pt;margin-left:69.8pt;margin-top:7.2pt;height:0pt;width:456.45pt;mso-position-horizontal-relative:page;z-index:251761664;mso-width-relative:page;mso-height-relative:page;" filled="f" stroked="t" coordsize="5796915,180" o:gfxdata="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kwD9r1wAAAAoBAAAP&#10;AAAAAAAAAAEAIAAAACIAAABkcnMvZG93bnJldi54bWxQSwECFAAUAAAACACHTuJAufdWQRkCAACH&#10;BAAADgAAAAAAAAABACAAAAAmAQAAZHJzL2Uyb0RvYy54bWxQSwUGAAAAAAYABgBZAQAAsQUAAAAA&#10;" path="m0,0l5796915,0e">
                <v:fill on="f" focussize="0,0"/>
                <v:stroke weight="0.579842519685039pt" color="#000000 [3204]" joinstyle="round"/>
                <v:imagedata o:title=""/>
                <o:lock v:ext="edit" aspectratio="f"/>
              </v:shape>
            </w:pict>
          </mc:Fallback>
        </mc:AlternateContent>
      </w:r>
    </w:p>
    <w:p w14:paraId="1195877F" w14:textId="70327E39" w:rsidR="00B768C1" w:rsidRPr="00D935B2" w:rsidRDefault="00000000" w:rsidP="0029571A">
      <w:pPr>
        <w:pStyle w:val="Titre1"/>
        <w:spacing w:before="0" w:line="276" w:lineRule="auto"/>
        <w:ind w:firstLine="720"/>
        <w:jc w:val="both"/>
        <w:rPr>
          <w:rFonts w:ascii="Arial" w:eastAsiaTheme="minorHAnsi" w:hAnsi="Arial" w:cs="Arial"/>
          <w:color w:val="306F22"/>
          <w:sz w:val="28"/>
          <w:szCs w:val="28"/>
          <w:lang w:val="fr-FR"/>
        </w:rPr>
      </w:pPr>
      <w:bookmarkStart w:id="15" w:name="_Toc193887975"/>
      <w:r w:rsidRPr="00D935B2">
        <w:rPr>
          <w:rFonts w:ascii="Arial" w:eastAsiaTheme="minorHAnsi" w:hAnsi="Arial" w:cs="Arial"/>
          <w:color w:val="306F22"/>
          <w:sz w:val="28"/>
          <w:szCs w:val="28"/>
          <w:lang w:val="fr-FR"/>
        </w:rPr>
        <w:t>4.1. Installations de chantier</w:t>
      </w:r>
      <w:bookmarkEnd w:id="15"/>
      <w:r w:rsidRPr="00D935B2">
        <w:rPr>
          <w:rFonts w:ascii="Arial" w:eastAsiaTheme="minorHAnsi" w:hAnsi="Arial" w:cs="Arial"/>
          <w:color w:val="306F22"/>
          <w:sz w:val="28"/>
          <w:szCs w:val="28"/>
          <w:lang w:val="fr-FR"/>
        </w:rPr>
        <w:t xml:space="preserve">    </w:t>
      </w:r>
    </w:p>
    <w:p w14:paraId="307BD779"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L’entrepreneur aura à sa charge la mise en place de ses containers matériels ainsi</w:t>
      </w:r>
      <w:r w:rsidRPr="00D935B2">
        <w:rPr>
          <w:rFonts w:ascii="Arial" w:hAnsi="Arial" w:cs="Arial"/>
          <w:lang w:val="fr-FR"/>
        </w:rPr>
        <w:t xml:space="preserve"> </w:t>
      </w:r>
      <w:r w:rsidRPr="00D935B2">
        <w:rPr>
          <w:rFonts w:ascii="Arial" w:hAnsi="Arial" w:cs="Arial"/>
          <w:color w:val="000000"/>
          <w:lang w:val="fr-FR"/>
        </w:rPr>
        <w:t xml:space="preserve">que le </w:t>
      </w:r>
      <w:r w:rsidRPr="00D935B2">
        <w:rPr>
          <w:rFonts w:ascii="Arial" w:hAnsi="Arial" w:cs="Arial"/>
          <w:color w:val="000000"/>
          <w:spacing w:val="-1"/>
          <w:lang w:val="fr-FR"/>
        </w:rPr>
        <w:t>stock de son matériel sur le site. Un point sera fait en début de chantier, avant</w:t>
      </w:r>
      <w:r w:rsidRPr="00D935B2">
        <w:rPr>
          <w:rFonts w:ascii="Arial" w:hAnsi="Arial" w:cs="Arial"/>
          <w:lang w:val="fr-FR"/>
        </w:rPr>
        <w:t xml:space="preserve"> </w:t>
      </w:r>
      <w:r w:rsidRPr="00D935B2">
        <w:rPr>
          <w:rFonts w:ascii="Arial" w:hAnsi="Arial" w:cs="Arial"/>
          <w:color w:val="000000"/>
          <w:lang w:val="fr-FR"/>
        </w:rPr>
        <w:t xml:space="preserve">son intervention </w:t>
      </w:r>
      <w:r w:rsidRPr="00D935B2">
        <w:rPr>
          <w:rFonts w:ascii="Arial" w:hAnsi="Arial" w:cs="Arial"/>
          <w:color w:val="000000"/>
          <w:spacing w:val="-4"/>
          <w:lang w:val="fr-FR"/>
        </w:rPr>
        <w:t>sur site afin de faire le point sur les zones qui pourront lui être dédiées.</w:t>
      </w:r>
      <w:r w:rsidRPr="00D935B2">
        <w:rPr>
          <w:rFonts w:ascii="Arial" w:hAnsi="Arial" w:cs="Arial"/>
          <w:lang w:val="fr-FR"/>
        </w:rPr>
        <w:t xml:space="preserve"> </w:t>
      </w:r>
      <w:r w:rsidRPr="00D935B2">
        <w:rPr>
          <w:rFonts w:ascii="Arial" w:hAnsi="Arial" w:cs="Arial"/>
          <w:color w:val="000000"/>
          <w:lang w:val="fr-FR"/>
        </w:rPr>
        <w:t>L’entrepreneur</w:t>
      </w:r>
      <w:r w:rsidRPr="00D935B2">
        <w:rPr>
          <w:rFonts w:ascii="Arial" w:hAnsi="Arial" w:cs="Arial"/>
          <w:color w:val="000000"/>
          <w:spacing w:val="56"/>
          <w:lang w:val="fr-FR"/>
        </w:rPr>
        <w:t xml:space="preserve"> </w:t>
      </w:r>
      <w:r w:rsidRPr="00D935B2">
        <w:rPr>
          <w:rFonts w:ascii="Arial" w:hAnsi="Arial" w:cs="Arial"/>
          <w:color w:val="000000"/>
          <w:lang w:val="fr-FR"/>
        </w:rPr>
        <w:t>aura</w:t>
      </w:r>
      <w:r w:rsidRPr="00D935B2">
        <w:rPr>
          <w:rFonts w:ascii="Arial" w:hAnsi="Arial" w:cs="Arial"/>
          <w:color w:val="000000"/>
          <w:spacing w:val="55"/>
          <w:lang w:val="fr-FR"/>
        </w:rPr>
        <w:t xml:space="preserve"> </w:t>
      </w:r>
      <w:r w:rsidRPr="00D935B2">
        <w:rPr>
          <w:rFonts w:ascii="Arial" w:hAnsi="Arial" w:cs="Arial"/>
          <w:color w:val="000000"/>
          <w:lang w:val="fr-FR"/>
        </w:rPr>
        <w:t>également</w:t>
      </w:r>
      <w:r w:rsidRPr="00D935B2">
        <w:rPr>
          <w:rFonts w:ascii="Arial" w:hAnsi="Arial" w:cs="Arial"/>
          <w:color w:val="000000"/>
          <w:spacing w:val="57"/>
          <w:lang w:val="fr-FR"/>
        </w:rPr>
        <w:t xml:space="preserve"> </w:t>
      </w:r>
      <w:r w:rsidRPr="00D935B2">
        <w:rPr>
          <w:rFonts w:ascii="Arial" w:hAnsi="Arial" w:cs="Arial"/>
          <w:color w:val="000000"/>
          <w:lang w:val="fr-FR"/>
        </w:rPr>
        <w:t>à</w:t>
      </w:r>
      <w:r w:rsidRPr="00D935B2">
        <w:rPr>
          <w:rFonts w:ascii="Arial" w:hAnsi="Arial" w:cs="Arial"/>
          <w:color w:val="000000"/>
          <w:spacing w:val="55"/>
          <w:lang w:val="fr-FR"/>
        </w:rPr>
        <w:t xml:space="preserve"> </w:t>
      </w:r>
      <w:r w:rsidRPr="00D935B2">
        <w:rPr>
          <w:rFonts w:ascii="Arial" w:hAnsi="Arial" w:cs="Arial"/>
          <w:color w:val="000000"/>
          <w:lang w:val="fr-FR"/>
        </w:rPr>
        <w:t>sa</w:t>
      </w:r>
      <w:r w:rsidRPr="00D935B2">
        <w:rPr>
          <w:rFonts w:ascii="Arial" w:hAnsi="Arial" w:cs="Arial"/>
          <w:color w:val="000000"/>
          <w:spacing w:val="56"/>
          <w:lang w:val="fr-FR"/>
        </w:rPr>
        <w:t xml:space="preserve"> </w:t>
      </w:r>
      <w:r w:rsidRPr="00D935B2">
        <w:rPr>
          <w:rFonts w:ascii="Arial" w:hAnsi="Arial" w:cs="Arial"/>
          <w:color w:val="000000"/>
          <w:lang w:val="fr-FR"/>
        </w:rPr>
        <w:t>charge</w:t>
      </w:r>
      <w:r w:rsidRPr="00D935B2">
        <w:rPr>
          <w:rFonts w:ascii="Arial" w:hAnsi="Arial" w:cs="Arial"/>
          <w:color w:val="000000"/>
          <w:spacing w:val="56"/>
          <w:lang w:val="fr-FR"/>
        </w:rPr>
        <w:t xml:space="preserve"> </w:t>
      </w:r>
      <w:r w:rsidRPr="00D935B2">
        <w:rPr>
          <w:rFonts w:ascii="Arial" w:hAnsi="Arial" w:cs="Arial"/>
          <w:color w:val="000000"/>
          <w:lang w:val="fr-FR"/>
        </w:rPr>
        <w:t>l’ensemble</w:t>
      </w:r>
      <w:r w:rsidRPr="00D935B2">
        <w:rPr>
          <w:rFonts w:ascii="Arial" w:hAnsi="Arial" w:cs="Arial"/>
          <w:color w:val="000000"/>
          <w:spacing w:val="55"/>
          <w:lang w:val="fr-FR"/>
        </w:rPr>
        <w:t xml:space="preserve"> </w:t>
      </w:r>
      <w:r w:rsidRPr="00D935B2">
        <w:rPr>
          <w:rFonts w:ascii="Arial" w:hAnsi="Arial" w:cs="Arial"/>
          <w:color w:val="000000"/>
          <w:lang w:val="fr-FR"/>
        </w:rPr>
        <w:t>des</w:t>
      </w:r>
      <w:r w:rsidRPr="00D935B2">
        <w:rPr>
          <w:rFonts w:ascii="Arial" w:hAnsi="Arial" w:cs="Arial"/>
          <w:color w:val="000000"/>
          <w:spacing w:val="56"/>
          <w:lang w:val="fr-FR"/>
        </w:rPr>
        <w:t xml:space="preserve"> </w:t>
      </w:r>
      <w:r w:rsidRPr="00D935B2">
        <w:rPr>
          <w:rFonts w:ascii="Arial" w:hAnsi="Arial" w:cs="Arial"/>
          <w:color w:val="000000"/>
          <w:lang w:val="fr-FR"/>
        </w:rPr>
        <w:t>études</w:t>
      </w:r>
      <w:r w:rsidRPr="00D935B2">
        <w:rPr>
          <w:rFonts w:ascii="Arial" w:hAnsi="Arial" w:cs="Arial"/>
          <w:color w:val="000000"/>
          <w:spacing w:val="55"/>
          <w:lang w:val="fr-FR"/>
        </w:rPr>
        <w:t xml:space="preserve"> </w:t>
      </w:r>
      <w:r w:rsidRPr="00D935B2">
        <w:rPr>
          <w:rFonts w:ascii="Arial" w:hAnsi="Arial" w:cs="Arial"/>
          <w:color w:val="000000"/>
          <w:spacing w:val="-2"/>
          <w:lang w:val="fr-FR"/>
        </w:rPr>
        <w:t>d’exécutions</w:t>
      </w:r>
      <w:r w:rsidRPr="00D935B2">
        <w:rPr>
          <w:rFonts w:ascii="Arial" w:hAnsi="Arial" w:cs="Arial"/>
          <w:lang w:val="fr-FR"/>
        </w:rPr>
        <w:t xml:space="preserve"> </w:t>
      </w:r>
      <w:r w:rsidRPr="00D935B2">
        <w:rPr>
          <w:rFonts w:ascii="Arial" w:hAnsi="Arial" w:cs="Arial"/>
          <w:color w:val="000000"/>
          <w:lang w:val="fr-FR"/>
        </w:rPr>
        <w:t>nécessaires à la bonne exécution des travaux</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1A06099C"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Un</w:t>
      </w:r>
      <w:r w:rsidRPr="00D935B2">
        <w:rPr>
          <w:rFonts w:ascii="Arial" w:hAnsi="Arial" w:cs="Arial"/>
          <w:color w:val="000000"/>
          <w:spacing w:val="58"/>
          <w:lang w:val="fr-FR"/>
        </w:rPr>
        <w:t xml:space="preserve"> </w:t>
      </w:r>
      <w:r w:rsidRPr="00D935B2">
        <w:rPr>
          <w:rFonts w:ascii="Arial" w:hAnsi="Arial" w:cs="Arial"/>
          <w:color w:val="000000"/>
          <w:lang w:val="fr-FR"/>
        </w:rPr>
        <w:t>nettoyage</w:t>
      </w:r>
      <w:r w:rsidRPr="00D935B2">
        <w:rPr>
          <w:rFonts w:ascii="Arial" w:hAnsi="Arial" w:cs="Arial"/>
          <w:color w:val="000000"/>
          <w:spacing w:val="58"/>
          <w:lang w:val="fr-FR"/>
        </w:rPr>
        <w:t xml:space="preserve"> </w:t>
      </w:r>
      <w:r w:rsidRPr="00D935B2">
        <w:rPr>
          <w:rFonts w:ascii="Arial" w:hAnsi="Arial" w:cs="Arial"/>
          <w:color w:val="000000"/>
          <w:lang w:val="fr-FR"/>
        </w:rPr>
        <w:t>de</w:t>
      </w:r>
      <w:r w:rsidRPr="00D935B2">
        <w:rPr>
          <w:rFonts w:ascii="Arial" w:hAnsi="Arial" w:cs="Arial"/>
          <w:color w:val="000000"/>
          <w:spacing w:val="58"/>
          <w:lang w:val="fr-FR"/>
        </w:rPr>
        <w:t xml:space="preserve"> </w:t>
      </w:r>
      <w:r w:rsidRPr="00D935B2">
        <w:rPr>
          <w:rFonts w:ascii="Arial" w:hAnsi="Arial" w:cs="Arial"/>
          <w:color w:val="000000"/>
          <w:lang w:val="fr-FR"/>
        </w:rPr>
        <w:t>la</w:t>
      </w:r>
      <w:r w:rsidRPr="00D935B2">
        <w:rPr>
          <w:rFonts w:ascii="Arial" w:hAnsi="Arial" w:cs="Arial"/>
          <w:color w:val="000000"/>
          <w:spacing w:val="58"/>
          <w:lang w:val="fr-FR"/>
        </w:rPr>
        <w:t xml:space="preserve"> </w:t>
      </w:r>
      <w:r w:rsidRPr="00D935B2">
        <w:rPr>
          <w:rFonts w:ascii="Arial" w:hAnsi="Arial" w:cs="Arial"/>
          <w:color w:val="000000"/>
          <w:lang w:val="fr-FR"/>
        </w:rPr>
        <w:t>zone</w:t>
      </w:r>
      <w:r w:rsidRPr="00D935B2">
        <w:rPr>
          <w:rFonts w:ascii="Arial" w:hAnsi="Arial" w:cs="Arial"/>
          <w:color w:val="000000"/>
          <w:spacing w:val="58"/>
          <w:lang w:val="fr-FR"/>
        </w:rPr>
        <w:t xml:space="preserve"> </w:t>
      </w:r>
      <w:r w:rsidRPr="00D935B2">
        <w:rPr>
          <w:rFonts w:ascii="Arial" w:hAnsi="Arial" w:cs="Arial"/>
          <w:color w:val="000000"/>
          <w:lang w:val="fr-FR"/>
        </w:rPr>
        <w:t>de</w:t>
      </w:r>
      <w:r w:rsidRPr="00D935B2">
        <w:rPr>
          <w:rFonts w:ascii="Arial" w:hAnsi="Arial" w:cs="Arial"/>
          <w:color w:val="000000"/>
          <w:spacing w:val="56"/>
          <w:lang w:val="fr-FR"/>
        </w:rPr>
        <w:t xml:space="preserve"> </w:t>
      </w:r>
      <w:r w:rsidRPr="00D935B2">
        <w:rPr>
          <w:rFonts w:ascii="Arial" w:hAnsi="Arial" w:cs="Arial"/>
          <w:color w:val="000000"/>
          <w:lang w:val="fr-FR"/>
        </w:rPr>
        <w:t>travaux</w:t>
      </w:r>
      <w:r w:rsidRPr="00D935B2">
        <w:rPr>
          <w:rFonts w:ascii="Arial" w:hAnsi="Arial" w:cs="Arial"/>
          <w:color w:val="000000"/>
          <w:spacing w:val="58"/>
          <w:lang w:val="fr-FR"/>
        </w:rPr>
        <w:t xml:space="preserve"> </w:t>
      </w:r>
      <w:r w:rsidRPr="00D935B2">
        <w:rPr>
          <w:rFonts w:ascii="Arial" w:hAnsi="Arial" w:cs="Arial"/>
          <w:color w:val="000000"/>
          <w:lang w:val="fr-FR"/>
        </w:rPr>
        <w:t>devra être</w:t>
      </w:r>
      <w:r w:rsidRPr="00D935B2">
        <w:rPr>
          <w:rFonts w:ascii="Arial" w:hAnsi="Arial" w:cs="Arial"/>
          <w:color w:val="000000"/>
          <w:spacing w:val="56"/>
          <w:lang w:val="fr-FR"/>
        </w:rPr>
        <w:t xml:space="preserve"> </w:t>
      </w:r>
      <w:r w:rsidRPr="00D935B2">
        <w:rPr>
          <w:rFonts w:ascii="Arial" w:hAnsi="Arial" w:cs="Arial"/>
          <w:color w:val="000000"/>
          <w:lang w:val="fr-FR"/>
        </w:rPr>
        <w:t>réalisé</w:t>
      </w:r>
      <w:r w:rsidRPr="00D935B2">
        <w:rPr>
          <w:rFonts w:ascii="Arial" w:hAnsi="Arial" w:cs="Arial"/>
          <w:color w:val="000000"/>
          <w:spacing w:val="56"/>
          <w:lang w:val="fr-FR"/>
        </w:rPr>
        <w:t xml:space="preserve"> </w:t>
      </w:r>
      <w:r w:rsidRPr="00D935B2">
        <w:rPr>
          <w:rFonts w:ascii="Arial" w:hAnsi="Arial" w:cs="Arial"/>
          <w:color w:val="000000"/>
          <w:lang w:val="fr-FR"/>
        </w:rPr>
        <w:t>quotidiennement</w:t>
      </w:r>
      <w:r w:rsidRPr="00D935B2">
        <w:rPr>
          <w:rFonts w:ascii="Arial" w:hAnsi="Arial" w:cs="Arial"/>
          <w:color w:val="000000"/>
          <w:spacing w:val="56"/>
          <w:lang w:val="fr-FR"/>
        </w:rPr>
        <w:t xml:space="preserve"> </w:t>
      </w:r>
      <w:r w:rsidRPr="00D935B2">
        <w:rPr>
          <w:rFonts w:ascii="Arial" w:hAnsi="Arial" w:cs="Arial"/>
          <w:color w:val="000000"/>
          <w:lang w:val="fr-FR"/>
        </w:rPr>
        <w:t>et</w:t>
      </w:r>
      <w:r w:rsidRPr="00D935B2">
        <w:rPr>
          <w:rFonts w:ascii="Arial" w:hAnsi="Arial" w:cs="Arial"/>
          <w:color w:val="000000"/>
          <w:spacing w:val="58"/>
          <w:lang w:val="fr-FR"/>
        </w:rPr>
        <w:t xml:space="preserve"> </w:t>
      </w:r>
      <w:r w:rsidRPr="00D935B2">
        <w:rPr>
          <w:rFonts w:ascii="Arial" w:hAnsi="Arial" w:cs="Arial"/>
          <w:color w:val="000000"/>
          <w:spacing w:val="-7"/>
          <w:lang w:val="fr-FR"/>
        </w:rPr>
        <w:t>une</w:t>
      </w:r>
      <w:r w:rsidRPr="00D935B2">
        <w:rPr>
          <w:rFonts w:ascii="Arial" w:hAnsi="Arial" w:cs="Arial"/>
          <w:lang w:val="fr-FR"/>
        </w:rPr>
        <w:t xml:space="preserve"> </w:t>
      </w:r>
      <w:r w:rsidRPr="00D935B2">
        <w:rPr>
          <w:rFonts w:ascii="Arial" w:hAnsi="Arial" w:cs="Arial"/>
          <w:color w:val="000000"/>
          <w:lang w:val="fr-FR"/>
        </w:rPr>
        <w:t xml:space="preserve">vérification avec le Maitre d’œuvre sera fait en fin de chantier.  </w:t>
      </w:r>
    </w:p>
    <w:p w14:paraId="74AB788A"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spacing w:val="-1"/>
          <w:lang w:val="fr-FR"/>
        </w:rPr>
        <w:t>Une vérification quotidienne sera effectuée par le titulaire des autres Lots. La maitrise</w:t>
      </w:r>
      <w:r w:rsidRPr="00D935B2">
        <w:rPr>
          <w:rFonts w:ascii="Arial" w:hAnsi="Arial" w:cs="Arial"/>
          <w:lang w:val="fr-FR"/>
        </w:rPr>
        <w:t xml:space="preserve"> </w:t>
      </w:r>
      <w:r w:rsidRPr="00D935B2">
        <w:rPr>
          <w:rFonts w:ascii="Arial" w:hAnsi="Arial" w:cs="Arial"/>
          <w:color w:val="000000"/>
          <w:lang w:val="fr-FR"/>
        </w:rPr>
        <w:t>d’ouvrage se réserve le droit d’imputer</w:t>
      </w:r>
      <w:r w:rsidRPr="00D935B2">
        <w:rPr>
          <w:rFonts w:ascii="Arial" w:hAnsi="Arial" w:cs="Arial"/>
          <w:color w:val="000000"/>
          <w:spacing w:val="-2"/>
          <w:lang w:val="fr-FR"/>
        </w:rPr>
        <w:t xml:space="preserve"> le cout de nettoyage en fin de chantier par une</w:t>
      </w:r>
      <w:r w:rsidRPr="00D935B2">
        <w:rPr>
          <w:rFonts w:ascii="Arial" w:hAnsi="Arial" w:cs="Arial"/>
          <w:lang w:val="fr-FR"/>
        </w:rPr>
        <w:t xml:space="preserve"> </w:t>
      </w:r>
      <w:r w:rsidRPr="00D935B2">
        <w:rPr>
          <w:rFonts w:ascii="Arial" w:hAnsi="Arial" w:cs="Arial"/>
          <w:color w:val="000000"/>
          <w:lang w:val="fr-FR"/>
        </w:rPr>
        <w:t>société de nettoyage sur le DGD de l’entreprise</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713C4249"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2FC7E9F9"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sz w:val="23"/>
          <w:szCs w:val="23"/>
          <w:u w:val="single"/>
          <w:lang w:val="fr-FR"/>
        </w:rPr>
        <w:t xml:space="preserve">Relation avec les autres lots  </w:t>
      </w:r>
      <w:r w:rsidRPr="00D935B2">
        <w:rPr>
          <w:rFonts w:ascii="Arial" w:hAnsi="Arial" w:cs="Arial"/>
          <w:color w:val="010302"/>
          <w:lang w:val="fr-FR"/>
        </w:rPr>
        <w:t xml:space="preserve">  </w:t>
      </w:r>
    </w:p>
    <w:p w14:paraId="60602A17" w14:textId="0BB50331"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 xml:space="preserve">Le tenant du présent lot a à sa charge d'accorder de façon pratique l'avancement de son </w:t>
      </w:r>
      <w:r w:rsidRPr="00D935B2">
        <w:rPr>
          <w:rFonts w:ascii="Arial" w:hAnsi="Arial" w:cs="Arial"/>
          <w:color w:val="000000"/>
          <w:spacing w:val="-4"/>
          <w:lang w:val="fr-FR"/>
        </w:rPr>
        <w:t>travail</w:t>
      </w:r>
      <w:r w:rsidRPr="00D935B2">
        <w:rPr>
          <w:rFonts w:ascii="Arial" w:hAnsi="Arial" w:cs="Arial"/>
          <w:lang w:val="fr-FR"/>
        </w:rPr>
        <w:t xml:space="preserve"> </w:t>
      </w:r>
      <w:r w:rsidRPr="00D935B2">
        <w:rPr>
          <w:rFonts w:ascii="Arial" w:hAnsi="Arial" w:cs="Arial"/>
          <w:color w:val="000000"/>
          <w:lang w:val="fr-FR"/>
        </w:rPr>
        <w:t>avec les interventions des autres corps d'état</w:t>
      </w:r>
      <w:r w:rsidRPr="00D935B2">
        <w:rPr>
          <w:rFonts w:ascii="Arial" w:hAnsi="Arial" w:cs="Arial"/>
          <w:color w:val="000000"/>
          <w:spacing w:val="25"/>
          <w:lang w:val="fr-FR"/>
        </w:rPr>
        <w:t xml:space="preserve">. </w:t>
      </w:r>
      <w:r w:rsidRPr="00D935B2">
        <w:rPr>
          <w:rFonts w:ascii="Arial" w:hAnsi="Arial" w:cs="Arial"/>
          <w:color w:val="000000"/>
          <w:lang w:val="fr-FR"/>
        </w:rPr>
        <w:t>Le titulaire du présent lot devra se procurer toutes</w:t>
      </w:r>
      <w:r w:rsidRPr="00D935B2">
        <w:rPr>
          <w:rFonts w:ascii="Arial" w:hAnsi="Arial" w:cs="Arial"/>
          <w:lang w:val="fr-FR"/>
        </w:rPr>
        <w:t xml:space="preserve"> </w:t>
      </w:r>
      <w:r w:rsidRPr="00D935B2">
        <w:rPr>
          <w:rFonts w:ascii="Arial" w:hAnsi="Arial" w:cs="Arial"/>
          <w:color w:val="000000"/>
          <w:spacing w:val="-2"/>
          <w:lang w:val="fr-FR"/>
        </w:rPr>
        <w:t>les pièces des dossiers des autres corps d'état dont il a le devoir de prendre connaissance. En</w:t>
      </w:r>
      <w:r w:rsidRPr="00D935B2">
        <w:rPr>
          <w:rFonts w:ascii="Arial" w:hAnsi="Arial" w:cs="Arial"/>
          <w:lang w:val="fr-FR"/>
        </w:rPr>
        <w:t xml:space="preserve"> </w:t>
      </w:r>
      <w:r w:rsidRPr="00D935B2">
        <w:rPr>
          <w:rFonts w:ascii="Arial" w:hAnsi="Arial" w:cs="Arial"/>
          <w:color w:val="000000"/>
          <w:lang w:val="fr-FR"/>
        </w:rPr>
        <w:t xml:space="preserve">cas de contradiction ou d’incohérence </w:t>
      </w:r>
      <w:r w:rsidRPr="00D935B2">
        <w:rPr>
          <w:rFonts w:ascii="Arial" w:hAnsi="Arial" w:cs="Arial"/>
          <w:color w:val="000000"/>
          <w:spacing w:val="-3"/>
          <w:lang w:val="fr-FR"/>
        </w:rPr>
        <w:t>entre plusieurs plans ou documents, l’entrepreneur devra</w:t>
      </w:r>
      <w:r w:rsidRPr="00D935B2">
        <w:rPr>
          <w:rFonts w:ascii="Arial" w:hAnsi="Arial" w:cs="Arial"/>
          <w:lang w:val="fr-FR"/>
        </w:rPr>
        <w:t xml:space="preserve"> </w:t>
      </w:r>
      <w:r w:rsidRPr="00D935B2">
        <w:rPr>
          <w:rFonts w:ascii="Arial" w:hAnsi="Arial" w:cs="Arial"/>
          <w:color w:val="000000"/>
          <w:lang w:val="fr-FR"/>
        </w:rPr>
        <w:t>en informer le maître d’œuvre qui lui confirmera la marche à suivre</w:t>
      </w:r>
      <w:r w:rsidRPr="00D935B2">
        <w:rPr>
          <w:rFonts w:ascii="Arial" w:hAnsi="Arial" w:cs="Arial"/>
          <w:color w:val="000000"/>
          <w:spacing w:val="29"/>
          <w:lang w:val="fr-FR"/>
        </w:rPr>
        <w:t xml:space="preserve">. </w:t>
      </w:r>
      <w:r w:rsidRPr="00D935B2">
        <w:rPr>
          <w:rFonts w:ascii="Arial" w:hAnsi="Arial" w:cs="Arial"/>
          <w:color w:val="010302"/>
          <w:lang w:val="fr-FR"/>
        </w:rPr>
        <w:t xml:space="preserve">  </w:t>
      </w:r>
    </w:p>
    <w:p w14:paraId="643BA113" w14:textId="43FDE583" w:rsidR="00B768C1" w:rsidRPr="00D935B2" w:rsidRDefault="00282B92" w:rsidP="007F21CB">
      <w:pPr>
        <w:tabs>
          <w:tab w:val="left" w:pos="3490"/>
          <w:tab w:val="left" w:pos="4172"/>
          <w:tab w:val="left" w:pos="6169"/>
        </w:tabs>
        <w:spacing w:line="276" w:lineRule="auto"/>
        <w:jc w:val="both"/>
        <w:rPr>
          <w:rFonts w:ascii="Arial" w:hAnsi="Arial" w:cs="Arial"/>
          <w:color w:val="010302"/>
          <w:lang w:val="fr-FR"/>
        </w:rPr>
      </w:pPr>
      <w:r w:rsidRPr="00D935B2">
        <w:rPr>
          <w:rFonts w:ascii="Arial" w:hAnsi="Arial" w:cs="Arial"/>
          <w:color w:val="000000"/>
          <w:lang w:val="fr-FR"/>
        </w:rPr>
        <w:t>Les</w:t>
      </w:r>
      <w:r w:rsidRPr="00D935B2">
        <w:rPr>
          <w:rFonts w:ascii="Arial" w:hAnsi="Arial" w:cs="Arial"/>
          <w:color w:val="000000"/>
          <w:spacing w:val="14"/>
          <w:lang w:val="fr-FR"/>
        </w:rPr>
        <w:t xml:space="preserve"> prestations</w:t>
      </w:r>
      <w:r w:rsidR="00000000" w:rsidRPr="00D935B2">
        <w:rPr>
          <w:rFonts w:ascii="Arial" w:hAnsi="Arial" w:cs="Arial"/>
          <w:color w:val="000000"/>
          <w:spacing w:val="15"/>
          <w:lang w:val="fr-FR"/>
        </w:rPr>
        <w:t xml:space="preserve"> </w:t>
      </w:r>
      <w:r w:rsidR="00000000" w:rsidRPr="00D935B2">
        <w:rPr>
          <w:rFonts w:ascii="Arial" w:hAnsi="Arial" w:cs="Arial"/>
          <w:color w:val="000000"/>
          <w:lang w:val="fr-FR"/>
        </w:rPr>
        <w:t>de</w:t>
      </w:r>
      <w:r w:rsidR="00000000" w:rsidRPr="00D935B2">
        <w:rPr>
          <w:rFonts w:ascii="Arial" w:hAnsi="Arial" w:cs="Arial"/>
          <w:color w:val="000000"/>
          <w:spacing w:val="15"/>
          <w:lang w:val="fr-FR"/>
        </w:rPr>
        <w:t xml:space="preserve"> </w:t>
      </w:r>
      <w:r w:rsidR="00000000" w:rsidRPr="00D935B2">
        <w:rPr>
          <w:rFonts w:ascii="Arial" w:hAnsi="Arial" w:cs="Arial"/>
          <w:color w:val="000000"/>
          <w:lang w:val="fr-FR"/>
        </w:rPr>
        <w:t>l’entrepreneur</w:t>
      </w:r>
      <w:r w:rsidR="00000000" w:rsidRPr="00D935B2">
        <w:rPr>
          <w:rFonts w:ascii="Arial" w:hAnsi="Arial" w:cs="Arial"/>
          <w:color w:val="000000"/>
          <w:spacing w:val="15"/>
          <w:lang w:val="fr-FR"/>
        </w:rPr>
        <w:t xml:space="preserve"> </w:t>
      </w:r>
      <w:r w:rsidR="00000000" w:rsidRPr="00D935B2">
        <w:rPr>
          <w:rFonts w:ascii="Arial" w:hAnsi="Arial" w:cs="Arial"/>
          <w:color w:val="000000"/>
          <w:lang w:val="fr-FR"/>
        </w:rPr>
        <w:t>devront</w:t>
      </w:r>
      <w:r w:rsidR="00000000" w:rsidRPr="00D935B2">
        <w:rPr>
          <w:rFonts w:ascii="Arial" w:hAnsi="Arial" w:cs="Arial"/>
          <w:color w:val="000000"/>
          <w:spacing w:val="15"/>
          <w:lang w:val="fr-FR"/>
        </w:rPr>
        <w:t xml:space="preserve"> </w:t>
      </w:r>
      <w:r w:rsidR="00000000" w:rsidRPr="00D935B2">
        <w:rPr>
          <w:rFonts w:ascii="Arial" w:hAnsi="Arial" w:cs="Arial"/>
          <w:color w:val="000000"/>
          <w:lang w:val="fr-FR"/>
        </w:rPr>
        <w:t>être</w:t>
      </w:r>
      <w:r w:rsidR="00000000" w:rsidRPr="00D935B2">
        <w:rPr>
          <w:rFonts w:ascii="Arial" w:hAnsi="Arial" w:cs="Arial"/>
          <w:color w:val="000000"/>
          <w:spacing w:val="15"/>
          <w:lang w:val="fr-FR"/>
        </w:rPr>
        <w:t xml:space="preserve"> </w:t>
      </w:r>
      <w:r w:rsidR="00000000" w:rsidRPr="00D935B2">
        <w:rPr>
          <w:rFonts w:ascii="Arial" w:hAnsi="Arial" w:cs="Arial"/>
          <w:color w:val="000000"/>
          <w:lang w:val="fr-FR"/>
        </w:rPr>
        <w:t>adaptées</w:t>
      </w:r>
      <w:r w:rsidR="00000000" w:rsidRPr="00D935B2">
        <w:rPr>
          <w:rFonts w:ascii="Arial" w:hAnsi="Arial" w:cs="Arial"/>
          <w:color w:val="000000"/>
          <w:spacing w:val="16"/>
          <w:lang w:val="fr-FR"/>
        </w:rPr>
        <w:t xml:space="preserve"> </w:t>
      </w:r>
      <w:r w:rsidR="00000000" w:rsidRPr="00D935B2">
        <w:rPr>
          <w:rFonts w:ascii="Arial" w:hAnsi="Arial" w:cs="Arial"/>
          <w:color w:val="000000"/>
          <w:lang w:val="fr-FR"/>
        </w:rPr>
        <w:t>dans</w:t>
      </w:r>
      <w:r w:rsidR="00000000" w:rsidRPr="00D935B2">
        <w:rPr>
          <w:rFonts w:ascii="Arial" w:hAnsi="Arial" w:cs="Arial"/>
          <w:color w:val="000000"/>
          <w:spacing w:val="15"/>
          <w:lang w:val="fr-FR"/>
        </w:rPr>
        <w:t xml:space="preserve"> </w:t>
      </w:r>
      <w:r w:rsidR="00000000" w:rsidRPr="00D935B2">
        <w:rPr>
          <w:rFonts w:ascii="Arial" w:hAnsi="Arial" w:cs="Arial"/>
          <w:color w:val="000000"/>
          <w:lang w:val="fr-FR"/>
        </w:rPr>
        <w:t>les</w:t>
      </w:r>
      <w:r w:rsidR="00000000" w:rsidRPr="00D935B2">
        <w:rPr>
          <w:rFonts w:ascii="Arial" w:hAnsi="Arial" w:cs="Arial"/>
          <w:color w:val="000000"/>
          <w:spacing w:val="14"/>
          <w:lang w:val="fr-FR"/>
        </w:rPr>
        <w:t xml:space="preserve"> </w:t>
      </w:r>
      <w:r w:rsidR="00000000" w:rsidRPr="00D935B2">
        <w:rPr>
          <w:rFonts w:ascii="Arial" w:hAnsi="Arial" w:cs="Arial"/>
          <w:color w:val="000000"/>
          <w:lang w:val="fr-FR"/>
        </w:rPr>
        <w:t>règles</w:t>
      </w:r>
      <w:r w:rsidR="00000000" w:rsidRPr="00D935B2">
        <w:rPr>
          <w:rFonts w:ascii="Arial" w:hAnsi="Arial" w:cs="Arial"/>
          <w:color w:val="000000"/>
          <w:spacing w:val="15"/>
          <w:lang w:val="fr-FR"/>
        </w:rPr>
        <w:t xml:space="preserve"> </w:t>
      </w:r>
      <w:r w:rsidR="00000000" w:rsidRPr="00D935B2">
        <w:rPr>
          <w:rFonts w:ascii="Arial" w:hAnsi="Arial" w:cs="Arial"/>
          <w:color w:val="000000"/>
          <w:lang w:val="fr-FR"/>
        </w:rPr>
        <w:t>de</w:t>
      </w:r>
      <w:r w:rsidR="00000000" w:rsidRPr="00D935B2">
        <w:rPr>
          <w:rFonts w:ascii="Arial" w:hAnsi="Arial" w:cs="Arial"/>
          <w:color w:val="000000"/>
          <w:spacing w:val="15"/>
          <w:lang w:val="fr-FR"/>
        </w:rPr>
        <w:t xml:space="preserve"> </w:t>
      </w:r>
      <w:r w:rsidR="00000000" w:rsidRPr="00D935B2">
        <w:rPr>
          <w:rFonts w:ascii="Arial" w:hAnsi="Arial" w:cs="Arial"/>
          <w:color w:val="000000"/>
          <w:lang w:val="fr-FR"/>
        </w:rPr>
        <w:t>l’art</w:t>
      </w:r>
      <w:r w:rsidR="00000000" w:rsidRPr="00D935B2">
        <w:rPr>
          <w:rFonts w:ascii="Arial" w:hAnsi="Arial" w:cs="Arial"/>
          <w:color w:val="000000"/>
          <w:spacing w:val="15"/>
          <w:lang w:val="fr-FR"/>
        </w:rPr>
        <w:t xml:space="preserve"> </w:t>
      </w:r>
      <w:r w:rsidR="00000000" w:rsidRPr="00D935B2">
        <w:rPr>
          <w:rFonts w:ascii="Arial" w:hAnsi="Arial" w:cs="Arial"/>
          <w:color w:val="000000"/>
          <w:spacing w:val="-12"/>
          <w:lang w:val="fr-FR"/>
        </w:rPr>
        <w:t>aux</w:t>
      </w:r>
      <w:r w:rsidR="00000000" w:rsidRPr="00D935B2">
        <w:rPr>
          <w:rFonts w:ascii="Arial" w:hAnsi="Arial" w:cs="Arial"/>
          <w:lang w:val="fr-FR"/>
        </w:rPr>
        <w:t xml:space="preserve"> </w:t>
      </w:r>
      <w:r w:rsidR="00000000" w:rsidRPr="00D935B2">
        <w:rPr>
          <w:rFonts w:ascii="Arial" w:hAnsi="Arial" w:cs="Arial"/>
          <w:color w:val="000000"/>
          <w:lang w:val="fr-FR"/>
        </w:rPr>
        <w:t>constatations</w:t>
      </w:r>
      <w:r w:rsidR="00000000" w:rsidRPr="00D935B2">
        <w:rPr>
          <w:rFonts w:ascii="Arial" w:hAnsi="Arial" w:cs="Arial"/>
          <w:color w:val="000000"/>
          <w:spacing w:val="58"/>
          <w:lang w:val="fr-FR"/>
        </w:rPr>
        <w:t xml:space="preserve"> </w:t>
      </w:r>
      <w:r w:rsidR="00000000" w:rsidRPr="00D935B2">
        <w:rPr>
          <w:rFonts w:ascii="Arial" w:hAnsi="Arial" w:cs="Arial"/>
          <w:color w:val="000000"/>
          <w:lang w:val="fr-FR"/>
        </w:rPr>
        <w:t>relevées</w:t>
      </w:r>
      <w:r w:rsidR="007F21CB">
        <w:rPr>
          <w:rFonts w:ascii="Arial" w:hAnsi="Arial" w:cs="Arial"/>
          <w:color w:val="000000"/>
          <w:lang w:val="fr-FR"/>
        </w:rPr>
        <w:t xml:space="preserve"> </w:t>
      </w:r>
      <w:r w:rsidR="00000000" w:rsidRPr="00D935B2">
        <w:rPr>
          <w:rFonts w:ascii="Arial" w:hAnsi="Arial" w:cs="Arial"/>
          <w:color w:val="000000"/>
          <w:lang w:val="fr-FR"/>
        </w:rPr>
        <w:t>par</w:t>
      </w:r>
      <w:r w:rsidR="007F21CB">
        <w:rPr>
          <w:rFonts w:ascii="Arial" w:hAnsi="Arial" w:cs="Arial"/>
          <w:color w:val="000000"/>
          <w:lang w:val="fr-FR"/>
        </w:rPr>
        <w:t xml:space="preserve"> </w:t>
      </w:r>
      <w:r w:rsidR="00000000" w:rsidRPr="00D935B2">
        <w:rPr>
          <w:rFonts w:ascii="Arial" w:hAnsi="Arial" w:cs="Arial"/>
          <w:color w:val="000000"/>
          <w:lang w:val="fr-FR"/>
        </w:rPr>
        <w:t>lui-même.</w:t>
      </w:r>
      <w:r w:rsidR="00000000" w:rsidRPr="00D935B2">
        <w:rPr>
          <w:rFonts w:ascii="Arial" w:hAnsi="Arial" w:cs="Arial"/>
          <w:color w:val="000000"/>
          <w:spacing w:val="61"/>
          <w:lang w:val="fr-FR"/>
        </w:rPr>
        <w:t xml:space="preserve"> </w:t>
      </w:r>
      <w:r w:rsidR="00000000" w:rsidRPr="00D935B2">
        <w:rPr>
          <w:rFonts w:ascii="Arial" w:hAnsi="Arial" w:cs="Arial"/>
          <w:color w:val="000000"/>
          <w:lang w:val="fr-FR"/>
        </w:rPr>
        <w:t>Toute</w:t>
      </w:r>
      <w:r w:rsidR="007F21CB">
        <w:rPr>
          <w:rFonts w:ascii="Arial" w:hAnsi="Arial" w:cs="Arial"/>
          <w:color w:val="000000"/>
          <w:lang w:val="fr-FR"/>
        </w:rPr>
        <w:t xml:space="preserve"> </w:t>
      </w:r>
      <w:r>
        <w:rPr>
          <w:rFonts w:ascii="Arial" w:hAnsi="Arial" w:cs="Arial"/>
          <w:color w:val="000000"/>
          <w:lang w:val="fr-FR"/>
        </w:rPr>
        <w:t xml:space="preserve">   </w:t>
      </w:r>
      <w:r w:rsidR="00000000" w:rsidRPr="00D935B2">
        <w:rPr>
          <w:rFonts w:ascii="Arial" w:hAnsi="Arial" w:cs="Arial"/>
          <w:color w:val="000000"/>
          <w:lang w:val="fr-FR"/>
        </w:rPr>
        <w:t>prestation</w:t>
      </w:r>
      <w:r w:rsidR="00000000" w:rsidRPr="00D935B2">
        <w:rPr>
          <w:rFonts w:ascii="Arial" w:hAnsi="Arial" w:cs="Arial"/>
          <w:color w:val="000000"/>
          <w:spacing w:val="61"/>
          <w:lang w:val="fr-FR"/>
        </w:rPr>
        <w:t xml:space="preserve"> </w:t>
      </w:r>
      <w:r w:rsidR="00000000" w:rsidRPr="00D935B2">
        <w:rPr>
          <w:rFonts w:ascii="Arial" w:hAnsi="Arial" w:cs="Arial"/>
          <w:color w:val="000000"/>
          <w:lang w:val="fr-FR"/>
        </w:rPr>
        <w:t>mentionnée</w:t>
      </w:r>
      <w:r w:rsidR="00000000" w:rsidRPr="00D935B2">
        <w:rPr>
          <w:rFonts w:ascii="Arial" w:hAnsi="Arial" w:cs="Arial"/>
          <w:color w:val="000000"/>
          <w:spacing w:val="61"/>
          <w:lang w:val="fr-FR"/>
        </w:rPr>
        <w:t xml:space="preserve"> </w:t>
      </w:r>
      <w:r w:rsidR="00000000" w:rsidRPr="00D935B2">
        <w:rPr>
          <w:rFonts w:ascii="Arial" w:hAnsi="Arial" w:cs="Arial"/>
          <w:color w:val="000000"/>
          <w:lang w:val="fr-FR"/>
        </w:rPr>
        <w:t>sur</w:t>
      </w:r>
      <w:r w:rsidR="00000000" w:rsidRPr="00D935B2">
        <w:rPr>
          <w:rFonts w:ascii="Arial" w:hAnsi="Arial" w:cs="Arial"/>
          <w:color w:val="000000"/>
          <w:spacing w:val="61"/>
          <w:lang w:val="fr-FR"/>
        </w:rPr>
        <w:t xml:space="preserve"> </w:t>
      </w:r>
      <w:r w:rsidR="00000000" w:rsidRPr="00D935B2">
        <w:rPr>
          <w:rFonts w:ascii="Arial" w:hAnsi="Arial" w:cs="Arial"/>
          <w:color w:val="000000"/>
          <w:lang w:val="fr-FR"/>
        </w:rPr>
        <w:t>un</w:t>
      </w:r>
      <w:r w:rsidR="00000000" w:rsidRPr="00D935B2">
        <w:rPr>
          <w:rFonts w:ascii="Arial" w:hAnsi="Arial" w:cs="Arial"/>
          <w:color w:val="000000"/>
          <w:spacing w:val="61"/>
          <w:lang w:val="fr-FR"/>
        </w:rPr>
        <w:t xml:space="preserve"> </w:t>
      </w:r>
      <w:r w:rsidR="00000000" w:rsidRPr="00D935B2">
        <w:rPr>
          <w:rFonts w:ascii="Arial" w:hAnsi="Arial" w:cs="Arial"/>
          <w:color w:val="000000"/>
          <w:lang w:val="fr-FR"/>
        </w:rPr>
        <w:t>plan</w:t>
      </w:r>
      <w:r w:rsidR="00000000" w:rsidRPr="00D935B2">
        <w:rPr>
          <w:rFonts w:ascii="Arial" w:hAnsi="Arial" w:cs="Arial"/>
          <w:color w:val="000000"/>
          <w:spacing w:val="61"/>
          <w:lang w:val="fr-FR"/>
        </w:rPr>
        <w:t xml:space="preserve"> </w:t>
      </w:r>
      <w:r w:rsidR="00000000" w:rsidRPr="00D935B2">
        <w:rPr>
          <w:rFonts w:ascii="Arial" w:hAnsi="Arial" w:cs="Arial"/>
          <w:color w:val="000000"/>
          <w:lang w:val="fr-FR"/>
        </w:rPr>
        <w:t>et</w:t>
      </w:r>
      <w:r w:rsidR="00000000" w:rsidRPr="00D935B2">
        <w:rPr>
          <w:rFonts w:ascii="Arial" w:hAnsi="Arial" w:cs="Arial"/>
          <w:lang w:val="fr-FR"/>
        </w:rPr>
        <w:t xml:space="preserve"> </w:t>
      </w:r>
      <w:r w:rsidR="00000000" w:rsidRPr="00D935B2">
        <w:rPr>
          <w:rFonts w:ascii="Arial" w:hAnsi="Arial" w:cs="Arial"/>
          <w:color w:val="000000"/>
          <w:lang w:val="fr-FR"/>
        </w:rPr>
        <w:t>éventuellement</w:t>
      </w:r>
      <w:r w:rsidR="00000000" w:rsidRPr="00D935B2">
        <w:rPr>
          <w:rFonts w:ascii="Arial" w:hAnsi="Arial" w:cs="Arial"/>
          <w:color w:val="000000"/>
          <w:spacing w:val="22"/>
          <w:lang w:val="fr-FR"/>
        </w:rPr>
        <w:t xml:space="preserve"> </w:t>
      </w:r>
      <w:r w:rsidR="00000000" w:rsidRPr="00D935B2">
        <w:rPr>
          <w:rFonts w:ascii="Arial" w:hAnsi="Arial" w:cs="Arial"/>
          <w:color w:val="000000"/>
          <w:lang w:val="fr-FR"/>
        </w:rPr>
        <w:t>oubliée</w:t>
      </w:r>
      <w:r w:rsidR="00000000" w:rsidRPr="00D935B2">
        <w:rPr>
          <w:rFonts w:ascii="Arial" w:hAnsi="Arial" w:cs="Arial"/>
          <w:color w:val="000000"/>
          <w:spacing w:val="22"/>
          <w:lang w:val="fr-FR"/>
        </w:rPr>
        <w:t xml:space="preserve"> </w:t>
      </w:r>
      <w:r w:rsidR="00000000" w:rsidRPr="00D935B2">
        <w:rPr>
          <w:rFonts w:ascii="Arial" w:hAnsi="Arial" w:cs="Arial"/>
          <w:color w:val="000000"/>
          <w:lang w:val="fr-FR"/>
        </w:rPr>
        <w:t>su</w:t>
      </w:r>
      <w:r w:rsidR="00000000" w:rsidRPr="00D935B2">
        <w:rPr>
          <w:rFonts w:ascii="Arial" w:hAnsi="Arial" w:cs="Arial"/>
          <w:color w:val="000000"/>
          <w:spacing w:val="14"/>
          <w:lang w:val="fr-FR"/>
        </w:rPr>
        <w:t xml:space="preserve">r </w:t>
      </w:r>
      <w:r w:rsidR="00000000" w:rsidRPr="00D935B2">
        <w:rPr>
          <w:rFonts w:ascii="Arial" w:hAnsi="Arial" w:cs="Arial"/>
          <w:color w:val="000000"/>
          <w:lang w:val="fr-FR"/>
        </w:rPr>
        <w:t>u</w:t>
      </w:r>
      <w:r w:rsidR="00000000" w:rsidRPr="00D935B2">
        <w:rPr>
          <w:rFonts w:ascii="Arial" w:hAnsi="Arial" w:cs="Arial"/>
          <w:color w:val="000000"/>
          <w:spacing w:val="13"/>
          <w:lang w:val="fr-FR"/>
        </w:rPr>
        <w:t xml:space="preserve">n </w:t>
      </w:r>
      <w:r w:rsidR="00000000" w:rsidRPr="00D935B2">
        <w:rPr>
          <w:rFonts w:ascii="Arial" w:hAnsi="Arial" w:cs="Arial"/>
          <w:color w:val="000000"/>
          <w:lang w:val="fr-FR"/>
        </w:rPr>
        <w:t>documen</w:t>
      </w:r>
      <w:r w:rsidR="00000000" w:rsidRPr="00D935B2">
        <w:rPr>
          <w:rFonts w:ascii="Arial" w:hAnsi="Arial" w:cs="Arial"/>
          <w:color w:val="000000"/>
          <w:spacing w:val="13"/>
          <w:lang w:val="fr-FR"/>
        </w:rPr>
        <w:t xml:space="preserve">t </w:t>
      </w:r>
      <w:r w:rsidR="00000000" w:rsidRPr="00D935B2">
        <w:rPr>
          <w:rFonts w:ascii="Arial" w:hAnsi="Arial" w:cs="Arial"/>
          <w:color w:val="000000"/>
          <w:lang w:val="fr-FR"/>
        </w:rPr>
        <w:t>écri</w:t>
      </w:r>
      <w:r w:rsidR="00000000" w:rsidRPr="00D935B2">
        <w:rPr>
          <w:rFonts w:ascii="Arial" w:hAnsi="Arial" w:cs="Arial"/>
          <w:color w:val="000000"/>
          <w:spacing w:val="14"/>
          <w:lang w:val="fr-FR"/>
        </w:rPr>
        <w:t xml:space="preserve">t </w:t>
      </w:r>
      <w:r w:rsidR="00000000" w:rsidRPr="00D935B2">
        <w:rPr>
          <w:rFonts w:ascii="Arial" w:hAnsi="Arial" w:cs="Arial"/>
          <w:color w:val="000000"/>
          <w:spacing w:val="8"/>
          <w:lang w:val="fr-FR"/>
        </w:rPr>
        <w:t xml:space="preserve">– </w:t>
      </w:r>
      <w:r w:rsidR="0029571A">
        <w:rPr>
          <w:rFonts w:ascii="Arial" w:hAnsi="Arial" w:cs="Arial"/>
          <w:color w:val="000000"/>
          <w:lang w:val="fr-FR"/>
        </w:rPr>
        <w:t>e</w:t>
      </w:r>
      <w:r w:rsidR="00000000" w:rsidRPr="00D935B2">
        <w:rPr>
          <w:rFonts w:ascii="Arial" w:hAnsi="Arial" w:cs="Arial"/>
          <w:color w:val="000000"/>
          <w:spacing w:val="13"/>
          <w:lang w:val="fr-FR"/>
        </w:rPr>
        <w:t xml:space="preserve">t </w:t>
      </w:r>
      <w:r w:rsidR="00000000" w:rsidRPr="00D935B2">
        <w:rPr>
          <w:rFonts w:ascii="Arial" w:hAnsi="Arial" w:cs="Arial"/>
          <w:color w:val="000000"/>
          <w:lang w:val="fr-FR"/>
        </w:rPr>
        <w:t>vice-vers</w:t>
      </w:r>
      <w:r w:rsidR="00000000" w:rsidRPr="00D935B2">
        <w:rPr>
          <w:rFonts w:ascii="Arial" w:hAnsi="Arial" w:cs="Arial"/>
          <w:color w:val="000000"/>
          <w:spacing w:val="13"/>
          <w:lang w:val="fr-FR"/>
        </w:rPr>
        <w:t xml:space="preserve">a </w:t>
      </w:r>
      <w:r w:rsidR="00000000" w:rsidRPr="00D935B2">
        <w:rPr>
          <w:rFonts w:ascii="Arial" w:hAnsi="Arial" w:cs="Arial"/>
          <w:color w:val="000000"/>
          <w:spacing w:val="8"/>
          <w:lang w:val="fr-FR"/>
        </w:rPr>
        <w:t xml:space="preserve">– </w:t>
      </w:r>
      <w:r w:rsidR="00000000" w:rsidRPr="00D935B2">
        <w:rPr>
          <w:rFonts w:ascii="Arial" w:hAnsi="Arial" w:cs="Arial"/>
          <w:color w:val="000000"/>
          <w:lang w:val="fr-FR"/>
        </w:rPr>
        <w:t>n</w:t>
      </w:r>
      <w:r w:rsidR="00000000" w:rsidRPr="00D935B2">
        <w:rPr>
          <w:rFonts w:ascii="Arial" w:hAnsi="Arial" w:cs="Arial"/>
          <w:color w:val="000000"/>
          <w:spacing w:val="13"/>
          <w:lang w:val="fr-FR"/>
        </w:rPr>
        <w:t xml:space="preserve">e </w:t>
      </w:r>
      <w:r w:rsidR="00000000" w:rsidRPr="00D935B2">
        <w:rPr>
          <w:rFonts w:ascii="Arial" w:hAnsi="Arial" w:cs="Arial"/>
          <w:color w:val="000000"/>
          <w:lang w:val="fr-FR"/>
        </w:rPr>
        <w:t>pourr</w:t>
      </w:r>
      <w:r w:rsidR="00000000" w:rsidRPr="00D935B2">
        <w:rPr>
          <w:rFonts w:ascii="Arial" w:hAnsi="Arial" w:cs="Arial"/>
          <w:color w:val="000000"/>
          <w:spacing w:val="13"/>
          <w:lang w:val="fr-FR"/>
        </w:rPr>
        <w:t xml:space="preserve">a </w:t>
      </w:r>
      <w:r w:rsidR="00000000" w:rsidRPr="00D935B2">
        <w:rPr>
          <w:rFonts w:ascii="Arial" w:hAnsi="Arial" w:cs="Arial"/>
          <w:color w:val="000000"/>
          <w:lang w:val="fr-FR"/>
        </w:rPr>
        <w:t>soustraire</w:t>
      </w:r>
      <w:r w:rsidR="00000000" w:rsidRPr="00D935B2">
        <w:rPr>
          <w:rFonts w:ascii="Arial" w:hAnsi="Arial" w:cs="Arial"/>
          <w:lang w:val="fr-FR"/>
        </w:rPr>
        <w:t xml:space="preserve"> </w:t>
      </w:r>
      <w:r w:rsidR="00000000" w:rsidRPr="00D935B2">
        <w:rPr>
          <w:rFonts w:ascii="Arial" w:hAnsi="Arial" w:cs="Arial"/>
          <w:lang w:val="fr-FR"/>
        </w:rPr>
        <w:br w:type="textWrapping" w:clear="all"/>
      </w:r>
      <w:r w:rsidR="00000000" w:rsidRPr="00D935B2">
        <w:rPr>
          <w:rFonts w:ascii="Arial" w:hAnsi="Arial" w:cs="Arial"/>
          <w:color w:val="000000"/>
          <w:lang w:val="fr-FR"/>
        </w:rPr>
        <w:t xml:space="preserve">l’entrepreneur quant à la réalisation intégrale de cette prestation, globalement et </w:t>
      </w:r>
      <w:r w:rsidR="00000000" w:rsidRPr="00D935B2">
        <w:rPr>
          <w:rFonts w:ascii="Arial" w:hAnsi="Arial" w:cs="Arial"/>
          <w:color w:val="000000"/>
          <w:spacing w:val="-3"/>
          <w:lang w:val="fr-FR"/>
        </w:rPr>
        <w:t>forfaitairement</w:t>
      </w:r>
      <w:r w:rsidR="00000000" w:rsidRPr="00D935B2">
        <w:rPr>
          <w:rFonts w:ascii="Arial" w:hAnsi="Arial" w:cs="Arial"/>
          <w:lang w:val="fr-FR"/>
        </w:rPr>
        <w:t xml:space="preserve"> </w:t>
      </w:r>
      <w:r w:rsidR="00000000" w:rsidRPr="00D935B2">
        <w:rPr>
          <w:rFonts w:ascii="Arial" w:hAnsi="Arial" w:cs="Arial"/>
          <w:color w:val="000000"/>
          <w:lang w:val="fr-FR"/>
        </w:rPr>
        <w:t>due implicitement par le marché</w:t>
      </w:r>
      <w:r w:rsidR="00000000" w:rsidRPr="00D935B2">
        <w:rPr>
          <w:rFonts w:ascii="Arial" w:hAnsi="Arial" w:cs="Arial"/>
          <w:color w:val="000000"/>
          <w:spacing w:val="30"/>
          <w:lang w:val="fr-FR"/>
        </w:rPr>
        <w:t xml:space="preserve">. </w:t>
      </w:r>
      <w:r w:rsidR="00000000" w:rsidRPr="00D935B2">
        <w:rPr>
          <w:rFonts w:ascii="Arial" w:hAnsi="Arial" w:cs="Arial"/>
          <w:color w:val="010302"/>
          <w:lang w:val="fr-FR"/>
        </w:rPr>
        <w:t xml:space="preserve">  </w:t>
      </w:r>
    </w:p>
    <w:p w14:paraId="5E9F453F"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 xml:space="preserve">Il est tenu d'informer les autres entrepreneurs sur le planning des travaux impliquant le </w:t>
      </w:r>
      <w:r w:rsidRPr="00D935B2">
        <w:rPr>
          <w:rFonts w:ascii="Arial" w:hAnsi="Arial" w:cs="Arial"/>
          <w:color w:val="000000"/>
          <w:spacing w:val="-3"/>
          <w:lang w:val="fr-FR"/>
        </w:rPr>
        <w:t>second</w:t>
      </w:r>
      <w:r w:rsidRPr="00D935B2">
        <w:rPr>
          <w:rFonts w:ascii="Arial" w:hAnsi="Arial" w:cs="Arial"/>
          <w:lang w:val="fr-FR"/>
        </w:rPr>
        <w:t xml:space="preserve"> </w:t>
      </w:r>
      <w:r w:rsidRPr="00D935B2">
        <w:rPr>
          <w:rFonts w:ascii="Arial" w:hAnsi="Arial" w:cs="Arial"/>
          <w:color w:val="000000"/>
          <w:lang w:val="fr-FR"/>
        </w:rPr>
        <w:t xml:space="preserve">œuvre (réservations, fourreaux, pattes d'ancrage, etc....). Il est tenu de réclamer, de </w:t>
      </w:r>
      <w:r w:rsidRPr="00D935B2">
        <w:rPr>
          <w:rFonts w:ascii="Arial" w:hAnsi="Arial" w:cs="Arial"/>
          <w:color w:val="000000"/>
          <w:spacing w:val="-3"/>
          <w:lang w:val="fr-FR"/>
        </w:rPr>
        <w:t>réaliser et</w:t>
      </w:r>
      <w:r w:rsidRPr="00D935B2">
        <w:rPr>
          <w:rFonts w:ascii="Arial" w:hAnsi="Arial" w:cs="Arial"/>
          <w:lang w:val="fr-FR"/>
        </w:rPr>
        <w:t xml:space="preserve"> </w:t>
      </w:r>
      <w:r w:rsidRPr="00D935B2">
        <w:rPr>
          <w:rFonts w:ascii="Arial" w:hAnsi="Arial" w:cs="Arial"/>
          <w:color w:val="000000"/>
          <w:lang w:val="fr-FR"/>
        </w:rPr>
        <w:t>de respecter les réservations demandées en temps utile</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1CC305AD"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00BD8482"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sz w:val="23"/>
          <w:szCs w:val="23"/>
          <w:u w:val="single"/>
          <w:lang w:val="fr-FR"/>
        </w:rPr>
        <w:t>Coordination avec les autres lot</w:t>
      </w:r>
      <w:r w:rsidRPr="00D935B2">
        <w:rPr>
          <w:rFonts w:ascii="Arial" w:hAnsi="Arial" w:cs="Arial"/>
          <w:color w:val="000000"/>
          <w:spacing w:val="31"/>
          <w:sz w:val="23"/>
          <w:szCs w:val="23"/>
          <w:u w:val="single"/>
          <w:lang w:val="fr-FR"/>
        </w:rPr>
        <w:t xml:space="preserve">s </w:t>
      </w:r>
      <w:r w:rsidRPr="00D935B2">
        <w:rPr>
          <w:rFonts w:ascii="Arial" w:hAnsi="Arial" w:cs="Arial"/>
          <w:color w:val="010302"/>
          <w:lang w:val="fr-FR"/>
        </w:rPr>
        <w:t xml:space="preserve">  </w:t>
      </w:r>
    </w:p>
    <w:p w14:paraId="01912DB9"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Ces travaux seront en liens direct avec les travaux des lots 2-3-4</w:t>
      </w:r>
      <w:r w:rsidRPr="00D935B2">
        <w:rPr>
          <w:rFonts w:ascii="Arial" w:hAnsi="Arial" w:cs="Arial"/>
          <w:color w:val="010302"/>
          <w:lang w:val="fr-FR"/>
        </w:rPr>
        <w:t xml:space="preserve">  </w:t>
      </w:r>
    </w:p>
    <w:p w14:paraId="3993B20E"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 xml:space="preserve">Un point précis sera fait en début de chantier afin de confronter les plans </w:t>
      </w:r>
      <w:r w:rsidRPr="00D935B2">
        <w:rPr>
          <w:rFonts w:ascii="Arial" w:hAnsi="Arial" w:cs="Arial"/>
          <w:color w:val="000000"/>
          <w:spacing w:val="-5"/>
          <w:lang w:val="fr-FR"/>
        </w:rPr>
        <w:t>d’exécutions.</w:t>
      </w:r>
      <w:r w:rsidRPr="00D935B2">
        <w:rPr>
          <w:rFonts w:ascii="Arial" w:hAnsi="Arial" w:cs="Arial"/>
          <w:lang w:val="fr-FR"/>
        </w:rPr>
        <w:t xml:space="preserve"> </w:t>
      </w:r>
    </w:p>
    <w:p w14:paraId="722289A0"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206BC1B" w14:textId="10217FDA" w:rsidR="00B768C1" w:rsidRPr="00D935B2" w:rsidRDefault="00000000" w:rsidP="0029571A">
      <w:pPr>
        <w:pStyle w:val="Titre1"/>
        <w:spacing w:before="0" w:line="276" w:lineRule="auto"/>
        <w:ind w:firstLine="720"/>
        <w:jc w:val="both"/>
        <w:rPr>
          <w:rFonts w:ascii="Arial" w:eastAsiaTheme="minorHAnsi" w:hAnsi="Arial" w:cs="Arial"/>
          <w:color w:val="306F22"/>
          <w:sz w:val="28"/>
          <w:szCs w:val="28"/>
          <w:lang w:val="fr-FR"/>
        </w:rPr>
      </w:pPr>
      <w:r w:rsidRPr="00D935B2">
        <w:rPr>
          <w:rFonts w:ascii="Arial" w:hAnsi="Arial" w:cs="Arial"/>
          <w:color w:val="306F22"/>
          <w:sz w:val="28"/>
          <w:szCs w:val="28"/>
          <w:lang w:val="fr-FR"/>
        </w:rPr>
        <w:t xml:space="preserve"> </w:t>
      </w:r>
      <w:bookmarkStart w:id="16" w:name="_Toc193887976"/>
      <w:r w:rsidRPr="00D935B2">
        <w:rPr>
          <w:rFonts w:ascii="Arial" w:eastAsiaTheme="minorHAnsi" w:hAnsi="Arial" w:cs="Arial"/>
          <w:color w:val="306F22"/>
          <w:sz w:val="28"/>
          <w:szCs w:val="28"/>
          <w:lang w:val="fr-FR"/>
        </w:rPr>
        <w:t>4.2. Dossier d'exécution</w:t>
      </w:r>
      <w:bookmarkEnd w:id="16"/>
      <w:r w:rsidRPr="00D935B2">
        <w:rPr>
          <w:rFonts w:ascii="Arial" w:eastAsiaTheme="minorHAnsi" w:hAnsi="Arial" w:cs="Arial"/>
          <w:color w:val="306F22"/>
          <w:sz w:val="28"/>
          <w:szCs w:val="28"/>
          <w:lang w:val="fr-FR"/>
        </w:rPr>
        <w:t xml:space="preserve">    </w:t>
      </w:r>
    </w:p>
    <w:p w14:paraId="580A68AA" w14:textId="1E48E1A6" w:rsidR="00B768C1" w:rsidRPr="007F21CB" w:rsidRDefault="00000000" w:rsidP="007F21CB">
      <w:pPr>
        <w:spacing w:line="276" w:lineRule="auto"/>
        <w:jc w:val="both"/>
        <w:rPr>
          <w:rFonts w:ascii="Arial" w:hAnsi="Arial" w:cs="Arial"/>
          <w:color w:val="000000" w:themeColor="text1"/>
          <w:sz w:val="24"/>
          <w:szCs w:val="24"/>
          <w:lang w:val="fr-FR"/>
        </w:rPr>
      </w:pPr>
      <w:r w:rsidRPr="00D935B2">
        <w:rPr>
          <w:rFonts w:ascii="Arial" w:hAnsi="Arial" w:cs="Arial"/>
          <w:color w:val="000000"/>
          <w:spacing w:val="-3"/>
          <w:lang w:val="fr-FR"/>
        </w:rPr>
        <w:t>Réalisation par le Titulaire du marché de toutes les pièces contractuelles et de tous les</w:t>
      </w:r>
      <w:r w:rsidRPr="00D935B2">
        <w:rPr>
          <w:rFonts w:ascii="Arial" w:hAnsi="Arial" w:cs="Arial"/>
          <w:lang w:val="fr-FR"/>
        </w:rPr>
        <w:t xml:space="preserve"> </w:t>
      </w:r>
      <w:r w:rsidRPr="00D935B2">
        <w:rPr>
          <w:rFonts w:ascii="Arial" w:hAnsi="Arial" w:cs="Arial"/>
          <w:color w:val="000000"/>
          <w:lang w:val="fr-FR"/>
        </w:rPr>
        <w:t>documents nécessaires à la réalisation des ouvrages, conformément au CCTP, tel</w:t>
      </w:r>
      <w:r w:rsidR="007F21CB">
        <w:rPr>
          <w:rFonts w:ascii="Arial" w:hAnsi="Arial" w:cs="Arial"/>
          <w:color w:val="000000"/>
          <w:lang w:val="fr-FR"/>
        </w:rPr>
        <w:t xml:space="preserve"> </w:t>
      </w:r>
      <w:r w:rsidRPr="00D935B2">
        <w:rPr>
          <w:rFonts w:ascii="Arial" w:hAnsi="Arial" w:cs="Arial"/>
          <w:color w:val="000000"/>
          <w:lang w:val="fr-FR"/>
        </w:rPr>
        <w:t>que les plans d'exécution, notes de calculs, études de détail</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225E1AB3" w14:textId="7E5A9BDE"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Si</w:t>
      </w:r>
      <w:r w:rsidRPr="00D935B2">
        <w:rPr>
          <w:rFonts w:ascii="Arial" w:hAnsi="Arial" w:cs="Arial"/>
          <w:color w:val="000000"/>
          <w:spacing w:val="20"/>
          <w:lang w:val="fr-FR"/>
        </w:rPr>
        <w:t xml:space="preserve"> </w:t>
      </w:r>
      <w:r w:rsidRPr="00D935B2">
        <w:rPr>
          <w:rFonts w:ascii="Arial" w:hAnsi="Arial" w:cs="Arial"/>
          <w:color w:val="000000"/>
          <w:lang w:val="fr-FR"/>
        </w:rPr>
        <w:t>le</w:t>
      </w:r>
      <w:r w:rsidRPr="00D935B2">
        <w:rPr>
          <w:rFonts w:ascii="Arial" w:hAnsi="Arial" w:cs="Arial"/>
          <w:color w:val="000000"/>
          <w:spacing w:val="22"/>
          <w:lang w:val="fr-FR"/>
        </w:rPr>
        <w:t xml:space="preserve"> </w:t>
      </w:r>
      <w:r w:rsidRPr="00D935B2">
        <w:rPr>
          <w:rFonts w:ascii="Arial" w:hAnsi="Arial" w:cs="Arial"/>
          <w:color w:val="000000"/>
          <w:lang w:val="fr-FR"/>
        </w:rPr>
        <w:t>CCAP</w:t>
      </w:r>
      <w:r w:rsidRPr="00D935B2">
        <w:rPr>
          <w:rFonts w:ascii="Arial" w:hAnsi="Arial" w:cs="Arial"/>
          <w:color w:val="000000"/>
          <w:spacing w:val="20"/>
          <w:lang w:val="fr-FR"/>
        </w:rPr>
        <w:t xml:space="preserve"> </w:t>
      </w:r>
      <w:r w:rsidRPr="00D935B2">
        <w:rPr>
          <w:rFonts w:ascii="Arial" w:hAnsi="Arial" w:cs="Arial"/>
          <w:color w:val="000000"/>
          <w:lang w:val="fr-FR"/>
        </w:rPr>
        <w:t>le</w:t>
      </w:r>
      <w:r w:rsidRPr="00D935B2">
        <w:rPr>
          <w:rFonts w:ascii="Arial" w:hAnsi="Arial" w:cs="Arial"/>
          <w:color w:val="000000"/>
          <w:spacing w:val="20"/>
          <w:lang w:val="fr-FR"/>
        </w:rPr>
        <w:t xml:space="preserve"> </w:t>
      </w:r>
      <w:r w:rsidRPr="00D935B2">
        <w:rPr>
          <w:rFonts w:ascii="Arial" w:hAnsi="Arial" w:cs="Arial"/>
          <w:color w:val="000000"/>
          <w:lang w:val="fr-FR"/>
        </w:rPr>
        <w:t>prévoit,</w:t>
      </w:r>
      <w:r w:rsidRPr="00D935B2">
        <w:rPr>
          <w:rFonts w:ascii="Arial" w:hAnsi="Arial" w:cs="Arial"/>
          <w:color w:val="000000"/>
          <w:spacing w:val="20"/>
          <w:lang w:val="fr-FR"/>
        </w:rPr>
        <w:t xml:space="preserve"> </w:t>
      </w:r>
      <w:r w:rsidRPr="00D935B2">
        <w:rPr>
          <w:rFonts w:ascii="Arial" w:hAnsi="Arial" w:cs="Arial"/>
          <w:color w:val="000000"/>
          <w:lang w:val="fr-FR"/>
        </w:rPr>
        <w:t>tout</w:t>
      </w:r>
      <w:r w:rsidRPr="00D935B2">
        <w:rPr>
          <w:rFonts w:ascii="Arial" w:hAnsi="Arial" w:cs="Arial"/>
          <w:color w:val="000000"/>
          <w:spacing w:val="20"/>
          <w:lang w:val="fr-FR"/>
        </w:rPr>
        <w:t xml:space="preserve"> </w:t>
      </w:r>
      <w:r w:rsidRPr="00D935B2">
        <w:rPr>
          <w:rFonts w:ascii="Arial" w:hAnsi="Arial" w:cs="Arial"/>
          <w:color w:val="000000"/>
          <w:lang w:val="fr-FR"/>
        </w:rPr>
        <w:t>ou</w:t>
      </w:r>
      <w:r w:rsidRPr="00D935B2">
        <w:rPr>
          <w:rFonts w:ascii="Arial" w:hAnsi="Arial" w:cs="Arial"/>
          <w:color w:val="000000"/>
          <w:spacing w:val="20"/>
          <w:lang w:val="fr-FR"/>
        </w:rPr>
        <w:t xml:space="preserve"> </w:t>
      </w:r>
      <w:r w:rsidRPr="00D935B2">
        <w:rPr>
          <w:rFonts w:ascii="Arial" w:hAnsi="Arial" w:cs="Arial"/>
          <w:color w:val="000000"/>
          <w:lang w:val="fr-FR"/>
        </w:rPr>
        <w:t>partie</w:t>
      </w:r>
      <w:r w:rsidRPr="00D935B2">
        <w:rPr>
          <w:rFonts w:ascii="Arial" w:hAnsi="Arial" w:cs="Arial"/>
          <w:color w:val="000000"/>
          <w:spacing w:val="20"/>
          <w:lang w:val="fr-FR"/>
        </w:rPr>
        <w:t xml:space="preserve"> </w:t>
      </w:r>
      <w:r w:rsidRPr="00D935B2">
        <w:rPr>
          <w:rFonts w:ascii="Arial" w:hAnsi="Arial" w:cs="Arial"/>
          <w:color w:val="000000"/>
          <w:lang w:val="fr-FR"/>
        </w:rPr>
        <w:t>des</w:t>
      </w:r>
      <w:r w:rsidRPr="00D935B2">
        <w:rPr>
          <w:rFonts w:ascii="Arial" w:hAnsi="Arial" w:cs="Arial"/>
          <w:color w:val="000000"/>
          <w:spacing w:val="20"/>
          <w:lang w:val="fr-FR"/>
        </w:rPr>
        <w:t xml:space="preserve"> </w:t>
      </w:r>
      <w:r w:rsidRPr="00D935B2">
        <w:rPr>
          <w:rFonts w:ascii="Arial" w:hAnsi="Arial" w:cs="Arial"/>
          <w:color w:val="000000"/>
          <w:lang w:val="fr-FR"/>
        </w:rPr>
        <w:t>documents</w:t>
      </w:r>
      <w:r w:rsidRPr="00D935B2">
        <w:rPr>
          <w:rFonts w:ascii="Arial" w:hAnsi="Arial" w:cs="Arial"/>
          <w:color w:val="000000"/>
          <w:spacing w:val="22"/>
          <w:lang w:val="fr-FR"/>
        </w:rPr>
        <w:t xml:space="preserve"> </w:t>
      </w:r>
      <w:r w:rsidRPr="00D935B2">
        <w:rPr>
          <w:rFonts w:ascii="Arial" w:hAnsi="Arial" w:cs="Arial"/>
          <w:color w:val="000000"/>
          <w:lang w:val="fr-FR"/>
        </w:rPr>
        <w:t>énumérés</w:t>
      </w:r>
      <w:r w:rsidRPr="00D935B2">
        <w:rPr>
          <w:rFonts w:ascii="Arial" w:hAnsi="Arial" w:cs="Arial"/>
          <w:color w:val="000000"/>
          <w:spacing w:val="20"/>
          <w:lang w:val="fr-FR"/>
        </w:rPr>
        <w:t xml:space="preserve"> </w:t>
      </w:r>
      <w:r w:rsidRPr="00D935B2">
        <w:rPr>
          <w:rFonts w:ascii="Arial" w:hAnsi="Arial" w:cs="Arial"/>
          <w:color w:val="000000"/>
          <w:lang w:val="fr-FR"/>
        </w:rPr>
        <w:t>ci</w:t>
      </w:r>
      <w:r w:rsidRPr="00D935B2">
        <w:rPr>
          <w:rFonts w:ascii="Arial" w:hAnsi="Arial" w:cs="Arial"/>
          <w:color w:val="000000"/>
          <w:spacing w:val="20"/>
          <w:lang w:val="fr-FR"/>
        </w:rPr>
        <w:t xml:space="preserve"> </w:t>
      </w:r>
      <w:r w:rsidRPr="00D935B2">
        <w:rPr>
          <w:rFonts w:ascii="Arial" w:hAnsi="Arial" w:cs="Arial"/>
          <w:color w:val="000000"/>
          <w:lang w:val="fr-FR"/>
        </w:rPr>
        <w:t>-</w:t>
      </w:r>
      <w:r w:rsidRPr="00D935B2">
        <w:rPr>
          <w:rFonts w:ascii="Arial" w:hAnsi="Arial" w:cs="Arial"/>
          <w:color w:val="000000"/>
          <w:spacing w:val="20"/>
          <w:lang w:val="fr-FR"/>
        </w:rPr>
        <w:t xml:space="preserve"> </w:t>
      </w:r>
      <w:r w:rsidRPr="00D935B2">
        <w:rPr>
          <w:rFonts w:ascii="Arial" w:hAnsi="Arial" w:cs="Arial"/>
          <w:color w:val="000000"/>
          <w:lang w:val="fr-FR"/>
        </w:rPr>
        <w:t>dessous ne</w:t>
      </w:r>
      <w:r w:rsidRPr="00D935B2">
        <w:rPr>
          <w:rFonts w:ascii="Arial" w:hAnsi="Arial" w:cs="Arial"/>
          <w:color w:val="000000"/>
          <w:spacing w:val="20"/>
          <w:lang w:val="fr-FR"/>
        </w:rPr>
        <w:t xml:space="preserve"> </w:t>
      </w:r>
      <w:r w:rsidRPr="00D935B2">
        <w:rPr>
          <w:rFonts w:ascii="Arial" w:hAnsi="Arial" w:cs="Arial"/>
          <w:color w:val="000000"/>
          <w:lang w:val="fr-FR"/>
        </w:rPr>
        <w:t>sont soumis qu'au visa du Maître d'œuvre</w:t>
      </w:r>
      <w:r w:rsidRPr="00D935B2">
        <w:rPr>
          <w:rFonts w:ascii="Arial" w:hAnsi="Arial" w:cs="Arial"/>
          <w:color w:val="000000"/>
          <w:spacing w:val="28"/>
          <w:lang w:val="fr-FR"/>
        </w:rPr>
        <w:t xml:space="preserve">. </w:t>
      </w:r>
      <w:r w:rsidRPr="00D935B2">
        <w:rPr>
          <w:rFonts w:ascii="Arial" w:hAnsi="Arial" w:cs="Arial"/>
          <w:color w:val="010302"/>
          <w:lang w:val="fr-FR"/>
        </w:rPr>
        <w:t xml:space="preserve">  </w:t>
      </w:r>
    </w:p>
    <w:p w14:paraId="0F330FCF"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4198F239" w14:textId="77777777" w:rsidR="007F21CB"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 xml:space="preserve">La prestation comprend </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7EFE94BF" w14:textId="77777777" w:rsidR="007F21CB" w:rsidRDefault="00000000" w:rsidP="007F21CB">
      <w:pPr>
        <w:pStyle w:val="Paragraphedeliste"/>
        <w:numPr>
          <w:ilvl w:val="0"/>
          <w:numId w:val="4"/>
        </w:numPr>
        <w:spacing w:line="276" w:lineRule="auto"/>
        <w:jc w:val="both"/>
        <w:rPr>
          <w:rFonts w:ascii="Arial" w:hAnsi="Arial" w:cs="Arial"/>
          <w:color w:val="010302"/>
        </w:rPr>
      </w:pPr>
      <w:r w:rsidRPr="007F21CB">
        <w:rPr>
          <w:rFonts w:ascii="Arial" w:hAnsi="Arial" w:cs="Arial"/>
          <w:color w:val="000000"/>
          <w:lang w:val="fr-FR"/>
        </w:rPr>
        <w:t>Tous les relevés nécessaires</w:t>
      </w:r>
      <w:r w:rsidRPr="007F21CB">
        <w:rPr>
          <w:rFonts w:ascii="Arial" w:hAnsi="Arial" w:cs="Arial"/>
          <w:color w:val="000000"/>
          <w:spacing w:val="30"/>
          <w:lang w:val="fr-FR"/>
        </w:rPr>
        <w:t xml:space="preserve">, </w:t>
      </w:r>
      <w:r w:rsidRPr="007F21CB">
        <w:rPr>
          <w:rFonts w:ascii="Arial" w:hAnsi="Arial" w:cs="Arial"/>
          <w:color w:val="010302"/>
          <w:lang w:val="fr-FR"/>
        </w:rPr>
        <w:t xml:space="preserve">  </w:t>
      </w:r>
    </w:p>
    <w:p w14:paraId="368B60AD" w14:textId="290CF27F" w:rsidR="007F21CB" w:rsidRDefault="0029571A" w:rsidP="007F21CB">
      <w:pPr>
        <w:pStyle w:val="Paragraphedeliste"/>
        <w:numPr>
          <w:ilvl w:val="0"/>
          <w:numId w:val="4"/>
        </w:numPr>
        <w:spacing w:line="276" w:lineRule="auto"/>
        <w:jc w:val="both"/>
        <w:rPr>
          <w:rFonts w:ascii="Arial" w:hAnsi="Arial" w:cs="Arial"/>
          <w:color w:val="010302"/>
          <w:lang w:val="fr-FR"/>
        </w:rPr>
      </w:pPr>
      <w:r w:rsidRPr="007F21CB">
        <w:rPr>
          <w:rFonts w:ascii="Arial" w:hAnsi="Arial" w:cs="Arial"/>
          <w:color w:val="000000"/>
          <w:lang w:val="fr-FR"/>
        </w:rPr>
        <w:t>L’établissement</w:t>
      </w:r>
      <w:r w:rsidR="00000000" w:rsidRPr="007F21CB">
        <w:rPr>
          <w:rFonts w:ascii="Arial" w:hAnsi="Arial" w:cs="Arial"/>
          <w:color w:val="000000"/>
          <w:lang w:val="fr-FR"/>
        </w:rPr>
        <w:t>,</w:t>
      </w:r>
      <w:r w:rsidR="00000000" w:rsidRPr="007F21CB">
        <w:rPr>
          <w:rFonts w:ascii="Arial" w:hAnsi="Arial" w:cs="Arial"/>
          <w:color w:val="000000"/>
          <w:spacing w:val="24"/>
          <w:lang w:val="fr-FR"/>
        </w:rPr>
        <w:t xml:space="preserve"> </w:t>
      </w:r>
      <w:r w:rsidR="00000000" w:rsidRPr="007F21CB">
        <w:rPr>
          <w:rFonts w:ascii="Arial" w:hAnsi="Arial" w:cs="Arial"/>
          <w:color w:val="000000"/>
          <w:lang w:val="fr-FR"/>
        </w:rPr>
        <w:t>l</w:t>
      </w:r>
      <w:r w:rsidR="00000000" w:rsidRPr="007F21CB">
        <w:rPr>
          <w:rFonts w:ascii="Arial" w:hAnsi="Arial" w:cs="Arial"/>
          <w:color w:val="000000"/>
          <w:spacing w:val="16"/>
          <w:lang w:val="fr-FR"/>
        </w:rPr>
        <w:t xml:space="preserve">a </w:t>
      </w:r>
      <w:r w:rsidR="00000000" w:rsidRPr="007F21CB">
        <w:rPr>
          <w:rFonts w:ascii="Arial" w:hAnsi="Arial" w:cs="Arial"/>
          <w:color w:val="000000"/>
          <w:lang w:val="fr-FR"/>
        </w:rPr>
        <w:t>vérificatio</w:t>
      </w:r>
      <w:r w:rsidR="00000000" w:rsidRPr="007F21CB">
        <w:rPr>
          <w:rFonts w:ascii="Arial" w:hAnsi="Arial" w:cs="Arial"/>
          <w:color w:val="000000"/>
          <w:spacing w:val="16"/>
          <w:lang w:val="fr-FR"/>
        </w:rPr>
        <w:t xml:space="preserve">n </w:t>
      </w:r>
      <w:r>
        <w:rPr>
          <w:rFonts w:ascii="Arial" w:hAnsi="Arial" w:cs="Arial"/>
          <w:color w:val="000000"/>
          <w:spacing w:val="16"/>
          <w:lang w:val="fr-FR"/>
        </w:rPr>
        <w:t>o</w:t>
      </w:r>
      <w:r w:rsidR="00000000" w:rsidRPr="007F21CB">
        <w:rPr>
          <w:rFonts w:ascii="Arial" w:hAnsi="Arial" w:cs="Arial"/>
          <w:color w:val="000000"/>
          <w:spacing w:val="15"/>
          <w:lang w:val="fr-FR"/>
        </w:rPr>
        <w:t xml:space="preserve">u </w:t>
      </w:r>
      <w:r w:rsidR="00000000" w:rsidRPr="007F21CB">
        <w:rPr>
          <w:rFonts w:ascii="Arial" w:hAnsi="Arial" w:cs="Arial"/>
          <w:color w:val="000000"/>
          <w:lang w:val="fr-FR"/>
        </w:rPr>
        <w:t>l</w:t>
      </w:r>
      <w:r w:rsidR="00000000" w:rsidRPr="007F21CB">
        <w:rPr>
          <w:rFonts w:ascii="Arial" w:hAnsi="Arial" w:cs="Arial"/>
          <w:color w:val="000000"/>
          <w:spacing w:val="16"/>
          <w:lang w:val="fr-FR"/>
        </w:rPr>
        <w:t xml:space="preserve">a </w:t>
      </w:r>
      <w:r w:rsidR="00000000" w:rsidRPr="007F21CB">
        <w:rPr>
          <w:rFonts w:ascii="Arial" w:hAnsi="Arial" w:cs="Arial"/>
          <w:color w:val="000000"/>
          <w:lang w:val="fr-FR"/>
        </w:rPr>
        <w:t>complétio</w:t>
      </w:r>
      <w:r w:rsidR="00000000" w:rsidRPr="007F21CB">
        <w:rPr>
          <w:rFonts w:ascii="Arial" w:hAnsi="Arial" w:cs="Arial"/>
          <w:color w:val="000000"/>
          <w:spacing w:val="16"/>
          <w:lang w:val="fr-FR"/>
        </w:rPr>
        <w:t xml:space="preserve">n </w:t>
      </w:r>
      <w:r w:rsidR="00000000" w:rsidRPr="007F21CB">
        <w:rPr>
          <w:rFonts w:ascii="Arial" w:hAnsi="Arial" w:cs="Arial"/>
          <w:color w:val="000000"/>
          <w:lang w:val="fr-FR"/>
        </w:rPr>
        <w:t>de</w:t>
      </w:r>
      <w:r w:rsidR="00000000" w:rsidRPr="007F21CB">
        <w:rPr>
          <w:rFonts w:ascii="Arial" w:hAnsi="Arial" w:cs="Arial"/>
          <w:color w:val="000000"/>
          <w:spacing w:val="15"/>
          <w:lang w:val="fr-FR"/>
        </w:rPr>
        <w:t xml:space="preserve">s </w:t>
      </w:r>
      <w:r w:rsidR="00000000" w:rsidRPr="007F21CB">
        <w:rPr>
          <w:rFonts w:ascii="Arial" w:hAnsi="Arial" w:cs="Arial"/>
          <w:color w:val="000000"/>
          <w:lang w:val="fr-FR"/>
        </w:rPr>
        <w:t>calcul</w:t>
      </w:r>
      <w:r w:rsidR="00000000" w:rsidRPr="007F21CB">
        <w:rPr>
          <w:rFonts w:ascii="Arial" w:hAnsi="Arial" w:cs="Arial"/>
          <w:color w:val="000000"/>
          <w:spacing w:val="17"/>
          <w:lang w:val="fr-FR"/>
        </w:rPr>
        <w:t xml:space="preserve">s </w:t>
      </w:r>
      <w:r w:rsidR="00000000" w:rsidRPr="007F21CB">
        <w:rPr>
          <w:rFonts w:ascii="Arial" w:hAnsi="Arial" w:cs="Arial"/>
          <w:color w:val="000000"/>
          <w:lang w:val="fr-FR"/>
        </w:rPr>
        <w:t>d</w:t>
      </w:r>
      <w:r w:rsidR="00000000" w:rsidRPr="007F21CB">
        <w:rPr>
          <w:rFonts w:ascii="Arial" w:hAnsi="Arial" w:cs="Arial"/>
          <w:color w:val="000000"/>
          <w:spacing w:val="15"/>
          <w:lang w:val="fr-FR"/>
        </w:rPr>
        <w:t xml:space="preserve">e </w:t>
      </w:r>
      <w:r w:rsidR="00000000" w:rsidRPr="007F21CB">
        <w:rPr>
          <w:rFonts w:ascii="Arial" w:hAnsi="Arial" w:cs="Arial"/>
          <w:color w:val="000000"/>
          <w:lang w:val="fr-FR"/>
        </w:rPr>
        <w:t>stabilit</w:t>
      </w:r>
      <w:r w:rsidR="00000000" w:rsidRPr="007F21CB">
        <w:rPr>
          <w:rFonts w:ascii="Arial" w:hAnsi="Arial" w:cs="Arial"/>
          <w:color w:val="000000"/>
          <w:spacing w:val="15"/>
          <w:lang w:val="fr-FR"/>
        </w:rPr>
        <w:t xml:space="preserve">é </w:t>
      </w:r>
      <w:r w:rsidR="00000000" w:rsidRPr="007F21CB">
        <w:rPr>
          <w:rFonts w:ascii="Arial" w:hAnsi="Arial" w:cs="Arial"/>
          <w:color w:val="000000"/>
          <w:lang w:val="fr-FR"/>
        </w:rPr>
        <w:t>e</w:t>
      </w:r>
      <w:r w:rsidR="00000000" w:rsidRPr="007F21CB">
        <w:rPr>
          <w:rFonts w:ascii="Arial" w:hAnsi="Arial" w:cs="Arial"/>
          <w:color w:val="000000"/>
          <w:spacing w:val="16"/>
          <w:lang w:val="fr-FR"/>
        </w:rPr>
        <w:t xml:space="preserve">t </w:t>
      </w:r>
      <w:r w:rsidR="00000000" w:rsidRPr="007F21CB">
        <w:rPr>
          <w:rFonts w:ascii="Arial" w:hAnsi="Arial" w:cs="Arial"/>
          <w:color w:val="000000"/>
          <w:lang w:val="fr-FR"/>
        </w:rPr>
        <w:t>de</w:t>
      </w:r>
      <w:r w:rsidR="00000000" w:rsidRPr="007F21CB">
        <w:rPr>
          <w:rFonts w:ascii="Arial" w:hAnsi="Arial" w:cs="Arial"/>
          <w:lang w:val="fr-FR"/>
        </w:rPr>
        <w:t xml:space="preserve"> </w:t>
      </w:r>
      <w:r w:rsidR="00000000" w:rsidRPr="007F21CB">
        <w:rPr>
          <w:rFonts w:ascii="Arial" w:hAnsi="Arial" w:cs="Arial"/>
          <w:color w:val="000000"/>
          <w:lang w:val="fr-FR"/>
        </w:rPr>
        <w:t>résistance, suivant le cas</w:t>
      </w:r>
      <w:r w:rsidR="00000000" w:rsidRPr="007F21CB">
        <w:rPr>
          <w:rFonts w:ascii="Arial" w:hAnsi="Arial" w:cs="Arial"/>
          <w:color w:val="000000"/>
          <w:spacing w:val="30"/>
          <w:lang w:val="fr-FR"/>
        </w:rPr>
        <w:t xml:space="preserve">, </w:t>
      </w:r>
      <w:r w:rsidR="00000000" w:rsidRPr="007F21CB">
        <w:rPr>
          <w:rFonts w:ascii="Arial" w:hAnsi="Arial" w:cs="Arial"/>
          <w:color w:val="010302"/>
          <w:lang w:val="fr-FR"/>
        </w:rPr>
        <w:t xml:space="preserve">  </w:t>
      </w:r>
    </w:p>
    <w:p w14:paraId="04693F3D" w14:textId="53883753" w:rsidR="007F21CB" w:rsidRDefault="0029571A" w:rsidP="007F21CB">
      <w:pPr>
        <w:pStyle w:val="Paragraphedeliste"/>
        <w:numPr>
          <w:ilvl w:val="0"/>
          <w:numId w:val="4"/>
        </w:numPr>
        <w:spacing w:line="276" w:lineRule="auto"/>
        <w:jc w:val="both"/>
        <w:rPr>
          <w:rFonts w:ascii="Arial" w:hAnsi="Arial" w:cs="Arial"/>
          <w:color w:val="010302"/>
          <w:lang w:val="fr-FR"/>
        </w:rPr>
      </w:pPr>
      <w:r w:rsidRPr="007F21CB">
        <w:rPr>
          <w:rFonts w:ascii="Arial" w:hAnsi="Arial" w:cs="Arial"/>
          <w:color w:val="000000"/>
          <w:lang w:val="fr-FR"/>
        </w:rPr>
        <w:t>La</w:t>
      </w:r>
      <w:r w:rsidR="00000000" w:rsidRPr="007F21CB">
        <w:rPr>
          <w:rFonts w:ascii="Arial" w:hAnsi="Arial" w:cs="Arial"/>
          <w:color w:val="000000"/>
          <w:lang w:val="fr-FR"/>
        </w:rPr>
        <w:t xml:space="preserve"> réalisation des plans d'exécution, cotés avec le plus grand soin, distinguant nettement</w:t>
      </w:r>
      <w:r w:rsidR="007F21CB">
        <w:rPr>
          <w:rFonts w:ascii="Arial" w:hAnsi="Arial" w:cs="Arial"/>
          <w:color w:val="000000"/>
          <w:lang w:val="fr-FR"/>
        </w:rPr>
        <w:t xml:space="preserve"> </w:t>
      </w:r>
      <w:r w:rsidR="00000000" w:rsidRPr="007F21CB">
        <w:rPr>
          <w:rFonts w:ascii="Arial" w:hAnsi="Arial" w:cs="Arial"/>
          <w:color w:val="000000"/>
          <w:lang w:val="fr-FR"/>
        </w:rPr>
        <w:t>les</w:t>
      </w:r>
      <w:r w:rsidR="00000000" w:rsidRPr="007F21CB">
        <w:rPr>
          <w:rFonts w:ascii="Arial" w:hAnsi="Arial" w:cs="Arial"/>
          <w:color w:val="000000"/>
          <w:spacing w:val="27"/>
          <w:lang w:val="fr-FR"/>
        </w:rPr>
        <w:t xml:space="preserve"> </w:t>
      </w:r>
      <w:r w:rsidR="00000000" w:rsidRPr="007F21CB">
        <w:rPr>
          <w:rFonts w:ascii="Arial" w:hAnsi="Arial" w:cs="Arial"/>
          <w:color w:val="000000"/>
          <w:lang w:val="fr-FR"/>
        </w:rPr>
        <w:t>diverses</w:t>
      </w:r>
      <w:r w:rsidR="00000000" w:rsidRPr="007F21CB">
        <w:rPr>
          <w:rFonts w:ascii="Arial" w:hAnsi="Arial" w:cs="Arial"/>
          <w:color w:val="000000"/>
          <w:spacing w:val="24"/>
          <w:lang w:val="fr-FR"/>
        </w:rPr>
        <w:t xml:space="preserve"> </w:t>
      </w:r>
      <w:r w:rsidR="00000000" w:rsidRPr="007F21CB">
        <w:rPr>
          <w:rFonts w:ascii="Arial" w:hAnsi="Arial" w:cs="Arial"/>
          <w:color w:val="000000"/>
          <w:lang w:val="fr-FR"/>
        </w:rPr>
        <w:t>natures</w:t>
      </w:r>
      <w:r w:rsidR="00000000" w:rsidRPr="007F21CB">
        <w:rPr>
          <w:rFonts w:ascii="Arial" w:hAnsi="Arial" w:cs="Arial"/>
          <w:color w:val="000000"/>
          <w:spacing w:val="27"/>
          <w:lang w:val="fr-FR"/>
        </w:rPr>
        <w:t xml:space="preserve"> </w:t>
      </w:r>
      <w:r w:rsidR="00000000" w:rsidRPr="007F21CB">
        <w:rPr>
          <w:rFonts w:ascii="Arial" w:hAnsi="Arial" w:cs="Arial"/>
          <w:color w:val="000000"/>
          <w:lang w:val="fr-FR"/>
        </w:rPr>
        <w:t>d'ouvrages</w:t>
      </w:r>
      <w:r w:rsidR="00000000" w:rsidRPr="007F21CB">
        <w:rPr>
          <w:rFonts w:ascii="Arial" w:hAnsi="Arial" w:cs="Arial"/>
          <w:color w:val="000000"/>
          <w:spacing w:val="24"/>
          <w:lang w:val="fr-FR"/>
        </w:rPr>
        <w:t xml:space="preserve"> </w:t>
      </w:r>
      <w:r w:rsidR="00000000" w:rsidRPr="007F21CB">
        <w:rPr>
          <w:rFonts w:ascii="Arial" w:hAnsi="Arial" w:cs="Arial"/>
          <w:color w:val="000000"/>
          <w:lang w:val="fr-FR"/>
        </w:rPr>
        <w:t>et</w:t>
      </w:r>
      <w:r w:rsidR="00000000" w:rsidRPr="007F21CB">
        <w:rPr>
          <w:rFonts w:ascii="Arial" w:hAnsi="Arial" w:cs="Arial"/>
          <w:color w:val="000000"/>
          <w:spacing w:val="27"/>
          <w:lang w:val="fr-FR"/>
        </w:rPr>
        <w:t xml:space="preserve"> </w:t>
      </w:r>
      <w:r w:rsidR="00000000" w:rsidRPr="007F21CB">
        <w:rPr>
          <w:rFonts w:ascii="Arial" w:hAnsi="Arial" w:cs="Arial"/>
          <w:color w:val="000000"/>
          <w:lang w:val="fr-FR"/>
        </w:rPr>
        <w:t>les</w:t>
      </w:r>
      <w:r w:rsidR="00000000" w:rsidRPr="007F21CB">
        <w:rPr>
          <w:rFonts w:ascii="Arial" w:hAnsi="Arial" w:cs="Arial"/>
          <w:color w:val="000000"/>
          <w:spacing w:val="31"/>
          <w:lang w:val="fr-FR"/>
        </w:rPr>
        <w:t xml:space="preserve"> </w:t>
      </w:r>
      <w:r w:rsidR="00000000" w:rsidRPr="007F21CB">
        <w:rPr>
          <w:rFonts w:ascii="Arial" w:hAnsi="Arial" w:cs="Arial"/>
          <w:color w:val="000000"/>
          <w:lang w:val="fr-FR"/>
        </w:rPr>
        <w:t>qualités</w:t>
      </w:r>
      <w:r w:rsidR="00000000" w:rsidRPr="007F21CB">
        <w:rPr>
          <w:rFonts w:ascii="Arial" w:hAnsi="Arial" w:cs="Arial"/>
          <w:color w:val="000000"/>
          <w:spacing w:val="25"/>
          <w:lang w:val="fr-FR"/>
        </w:rPr>
        <w:t xml:space="preserve"> </w:t>
      </w:r>
      <w:r w:rsidR="00000000" w:rsidRPr="007F21CB">
        <w:rPr>
          <w:rFonts w:ascii="Arial" w:hAnsi="Arial" w:cs="Arial"/>
          <w:color w:val="000000"/>
          <w:lang w:val="fr-FR"/>
        </w:rPr>
        <w:t>de</w:t>
      </w:r>
      <w:r w:rsidR="00000000" w:rsidRPr="007F21CB">
        <w:rPr>
          <w:rFonts w:ascii="Arial" w:hAnsi="Arial" w:cs="Arial"/>
          <w:color w:val="000000"/>
          <w:spacing w:val="24"/>
          <w:lang w:val="fr-FR"/>
        </w:rPr>
        <w:t xml:space="preserve"> </w:t>
      </w:r>
      <w:r w:rsidR="00000000" w:rsidRPr="007F21CB">
        <w:rPr>
          <w:rFonts w:ascii="Arial" w:hAnsi="Arial" w:cs="Arial"/>
          <w:color w:val="000000"/>
          <w:lang w:val="fr-FR"/>
        </w:rPr>
        <w:t>matériaux</w:t>
      </w:r>
      <w:r w:rsidR="00000000" w:rsidRPr="007F21CB">
        <w:rPr>
          <w:rFonts w:ascii="Arial" w:hAnsi="Arial" w:cs="Arial"/>
          <w:color w:val="000000"/>
          <w:spacing w:val="29"/>
          <w:lang w:val="fr-FR"/>
        </w:rPr>
        <w:t xml:space="preserve"> </w:t>
      </w:r>
      <w:r w:rsidR="00000000" w:rsidRPr="007F21CB">
        <w:rPr>
          <w:rFonts w:ascii="Arial" w:hAnsi="Arial" w:cs="Arial"/>
          <w:color w:val="000000"/>
          <w:lang w:val="fr-FR"/>
        </w:rPr>
        <w:t>à</w:t>
      </w:r>
      <w:r w:rsidR="00000000" w:rsidRPr="007F21CB">
        <w:rPr>
          <w:rFonts w:ascii="Arial" w:hAnsi="Arial" w:cs="Arial"/>
          <w:color w:val="000000"/>
          <w:spacing w:val="25"/>
          <w:lang w:val="fr-FR"/>
        </w:rPr>
        <w:t xml:space="preserve"> </w:t>
      </w:r>
      <w:r w:rsidR="00000000" w:rsidRPr="007F21CB">
        <w:rPr>
          <w:rFonts w:ascii="Arial" w:hAnsi="Arial" w:cs="Arial"/>
          <w:color w:val="000000"/>
          <w:lang w:val="fr-FR"/>
        </w:rPr>
        <w:t>mettre</w:t>
      </w:r>
      <w:r w:rsidR="00000000" w:rsidRPr="007F21CB">
        <w:rPr>
          <w:rFonts w:ascii="Arial" w:hAnsi="Arial" w:cs="Arial"/>
          <w:color w:val="000000"/>
          <w:spacing w:val="27"/>
          <w:lang w:val="fr-FR"/>
        </w:rPr>
        <w:t xml:space="preserve"> </w:t>
      </w:r>
      <w:r w:rsidR="00000000" w:rsidRPr="007F21CB">
        <w:rPr>
          <w:rFonts w:ascii="Arial" w:hAnsi="Arial" w:cs="Arial"/>
          <w:color w:val="000000"/>
          <w:lang w:val="fr-FR"/>
        </w:rPr>
        <w:t>en</w:t>
      </w:r>
      <w:r w:rsidR="00000000" w:rsidRPr="007F21CB">
        <w:rPr>
          <w:rFonts w:ascii="Arial" w:hAnsi="Arial" w:cs="Arial"/>
          <w:color w:val="000000"/>
          <w:spacing w:val="25"/>
          <w:lang w:val="fr-FR"/>
        </w:rPr>
        <w:t xml:space="preserve"> </w:t>
      </w:r>
      <w:r w:rsidR="00000000" w:rsidRPr="007F21CB">
        <w:rPr>
          <w:rFonts w:ascii="Arial" w:hAnsi="Arial" w:cs="Arial"/>
          <w:color w:val="000000"/>
          <w:lang w:val="fr-FR"/>
        </w:rPr>
        <w:t>œuvre,</w:t>
      </w:r>
      <w:r w:rsidR="00000000" w:rsidRPr="007F21CB">
        <w:rPr>
          <w:rFonts w:ascii="Arial" w:hAnsi="Arial" w:cs="Arial"/>
          <w:color w:val="000000"/>
          <w:spacing w:val="22"/>
          <w:lang w:val="fr-FR"/>
        </w:rPr>
        <w:t xml:space="preserve"> </w:t>
      </w:r>
      <w:r w:rsidR="00000000" w:rsidRPr="007F21CB">
        <w:rPr>
          <w:rFonts w:ascii="Arial" w:hAnsi="Arial" w:cs="Arial"/>
          <w:color w:val="000000"/>
          <w:spacing w:val="-10"/>
          <w:lang w:val="fr-FR"/>
        </w:rPr>
        <w:t>les</w:t>
      </w:r>
      <w:r w:rsidR="00000000" w:rsidRPr="007F21CB">
        <w:rPr>
          <w:rFonts w:ascii="Arial" w:hAnsi="Arial" w:cs="Arial"/>
          <w:lang w:val="fr-FR"/>
        </w:rPr>
        <w:t xml:space="preserve"> </w:t>
      </w:r>
      <w:r w:rsidR="00000000" w:rsidRPr="007F21CB">
        <w:rPr>
          <w:rFonts w:ascii="Arial" w:hAnsi="Arial" w:cs="Arial"/>
          <w:color w:val="000000"/>
          <w:lang w:val="fr-FR"/>
        </w:rPr>
        <w:t>plans</w:t>
      </w:r>
      <w:r w:rsidR="00000000" w:rsidRPr="007F21CB">
        <w:rPr>
          <w:rFonts w:ascii="Arial" w:hAnsi="Arial" w:cs="Arial"/>
          <w:color w:val="000000"/>
          <w:spacing w:val="1"/>
          <w:lang w:val="fr-FR"/>
        </w:rPr>
        <w:t xml:space="preserve"> </w:t>
      </w:r>
      <w:r w:rsidR="00000000" w:rsidRPr="007F21CB">
        <w:rPr>
          <w:rFonts w:ascii="Arial" w:hAnsi="Arial" w:cs="Arial"/>
          <w:color w:val="000000"/>
          <w:lang w:val="fr-FR"/>
        </w:rPr>
        <w:t>d’atelier</w:t>
      </w:r>
      <w:r w:rsidR="00000000" w:rsidRPr="007F21CB">
        <w:rPr>
          <w:rFonts w:ascii="Arial" w:hAnsi="Arial" w:cs="Arial"/>
          <w:color w:val="000000"/>
          <w:spacing w:val="1"/>
          <w:lang w:val="fr-FR"/>
        </w:rPr>
        <w:t xml:space="preserve"> </w:t>
      </w:r>
      <w:r w:rsidR="00000000" w:rsidRPr="007F21CB">
        <w:rPr>
          <w:rFonts w:ascii="Arial" w:hAnsi="Arial" w:cs="Arial"/>
          <w:color w:val="000000"/>
          <w:lang w:val="fr-FR"/>
        </w:rPr>
        <w:t>et</w:t>
      </w:r>
      <w:r w:rsidR="00000000" w:rsidRPr="007F21CB">
        <w:rPr>
          <w:rFonts w:ascii="Arial" w:hAnsi="Arial" w:cs="Arial"/>
          <w:color w:val="000000"/>
          <w:spacing w:val="1"/>
          <w:lang w:val="fr-FR"/>
        </w:rPr>
        <w:t xml:space="preserve"> </w:t>
      </w:r>
      <w:r w:rsidR="00000000" w:rsidRPr="007F21CB">
        <w:rPr>
          <w:rFonts w:ascii="Arial" w:hAnsi="Arial" w:cs="Arial"/>
          <w:color w:val="000000"/>
          <w:lang w:val="fr-FR"/>
        </w:rPr>
        <w:t>de</w:t>
      </w:r>
      <w:r w:rsidR="00000000" w:rsidRPr="007F21CB">
        <w:rPr>
          <w:rFonts w:ascii="Arial" w:hAnsi="Arial" w:cs="Arial"/>
          <w:color w:val="000000"/>
          <w:spacing w:val="1"/>
          <w:lang w:val="fr-FR"/>
        </w:rPr>
        <w:t xml:space="preserve"> </w:t>
      </w:r>
      <w:r w:rsidR="00000000" w:rsidRPr="007F21CB">
        <w:rPr>
          <w:rFonts w:ascii="Arial" w:hAnsi="Arial" w:cs="Arial"/>
          <w:color w:val="000000"/>
          <w:lang w:val="fr-FR"/>
        </w:rPr>
        <w:t>chantier</w:t>
      </w:r>
      <w:r w:rsidR="00000000" w:rsidRPr="007F21CB">
        <w:rPr>
          <w:rFonts w:ascii="Arial" w:hAnsi="Arial" w:cs="Arial"/>
          <w:color w:val="000000"/>
          <w:spacing w:val="61"/>
          <w:lang w:val="fr-FR"/>
        </w:rPr>
        <w:t xml:space="preserve"> </w:t>
      </w:r>
      <w:r w:rsidR="00000000" w:rsidRPr="007F21CB">
        <w:rPr>
          <w:rFonts w:ascii="Arial" w:hAnsi="Arial" w:cs="Arial"/>
          <w:color w:val="000000"/>
          <w:lang w:val="fr-FR"/>
        </w:rPr>
        <w:t>relatifs</w:t>
      </w:r>
      <w:r w:rsidR="00000000" w:rsidRPr="007F21CB">
        <w:rPr>
          <w:rFonts w:ascii="Arial" w:hAnsi="Arial" w:cs="Arial"/>
          <w:color w:val="000000"/>
          <w:spacing w:val="1"/>
          <w:lang w:val="fr-FR"/>
        </w:rPr>
        <w:t xml:space="preserve"> </w:t>
      </w:r>
      <w:r w:rsidR="00000000" w:rsidRPr="007F21CB">
        <w:rPr>
          <w:rFonts w:ascii="Arial" w:hAnsi="Arial" w:cs="Arial"/>
          <w:color w:val="000000"/>
          <w:lang w:val="fr-FR"/>
        </w:rPr>
        <w:t>aux méthodes</w:t>
      </w:r>
      <w:r w:rsidR="00000000" w:rsidRPr="007F21CB">
        <w:rPr>
          <w:rFonts w:ascii="Arial" w:hAnsi="Arial" w:cs="Arial"/>
          <w:color w:val="000000"/>
          <w:spacing w:val="1"/>
          <w:lang w:val="fr-FR"/>
        </w:rPr>
        <w:t xml:space="preserve"> </w:t>
      </w:r>
      <w:r w:rsidR="00000000" w:rsidRPr="007F21CB">
        <w:rPr>
          <w:rFonts w:ascii="Arial" w:hAnsi="Arial" w:cs="Arial"/>
          <w:color w:val="000000"/>
          <w:lang w:val="fr-FR"/>
        </w:rPr>
        <w:t>de</w:t>
      </w:r>
      <w:r w:rsidR="00000000" w:rsidRPr="007F21CB">
        <w:rPr>
          <w:rFonts w:ascii="Arial" w:hAnsi="Arial" w:cs="Arial"/>
          <w:color w:val="000000"/>
          <w:spacing w:val="1"/>
          <w:lang w:val="fr-FR"/>
        </w:rPr>
        <w:t xml:space="preserve"> </w:t>
      </w:r>
      <w:r w:rsidR="00000000" w:rsidRPr="007F21CB">
        <w:rPr>
          <w:rFonts w:ascii="Arial" w:hAnsi="Arial" w:cs="Arial"/>
          <w:color w:val="000000"/>
          <w:lang w:val="fr-FR"/>
        </w:rPr>
        <w:t>réalisation,</w:t>
      </w:r>
      <w:r w:rsidR="00000000" w:rsidRPr="007F21CB">
        <w:rPr>
          <w:rFonts w:ascii="Arial" w:hAnsi="Arial" w:cs="Arial"/>
          <w:color w:val="000000"/>
          <w:spacing w:val="61"/>
          <w:lang w:val="fr-FR"/>
        </w:rPr>
        <w:t xml:space="preserve"> </w:t>
      </w:r>
      <w:r w:rsidR="00000000" w:rsidRPr="007F21CB">
        <w:rPr>
          <w:rFonts w:ascii="Arial" w:hAnsi="Arial" w:cs="Arial"/>
          <w:color w:val="000000"/>
          <w:lang w:val="fr-FR"/>
        </w:rPr>
        <w:t>aux</w:t>
      </w:r>
      <w:r w:rsidR="00000000" w:rsidRPr="007F21CB">
        <w:rPr>
          <w:rFonts w:ascii="Arial" w:hAnsi="Arial" w:cs="Arial"/>
          <w:color w:val="000000"/>
          <w:spacing w:val="1"/>
          <w:lang w:val="fr-FR"/>
        </w:rPr>
        <w:t xml:space="preserve"> </w:t>
      </w:r>
      <w:r w:rsidR="00000000" w:rsidRPr="007F21CB">
        <w:rPr>
          <w:rFonts w:ascii="Arial" w:hAnsi="Arial" w:cs="Arial"/>
          <w:color w:val="000000"/>
          <w:spacing w:val="-3"/>
          <w:lang w:val="fr-FR"/>
        </w:rPr>
        <w:lastRenderedPageBreak/>
        <w:t>ouvrages</w:t>
      </w:r>
      <w:r w:rsidR="00000000" w:rsidRPr="007F21CB">
        <w:rPr>
          <w:rFonts w:ascii="Arial" w:hAnsi="Arial" w:cs="Arial"/>
          <w:lang w:val="fr-FR"/>
        </w:rPr>
        <w:t xml:space="preserve"> </w:t>
      </w:r>
      <w:r w:rsidR="00000000" w:rsidRPr="007F21CB">
        <w:rPr>
          <w:rFonts w:ascii="Arial" w:hAnsi="Arial" w:cs="Arial"/>
          <w:color w:val="000000"/>
          <w:lang w:val="fr-FR"/>
        </w:rPr>
        <w:t xml:space="preserve">provisoires et aux moyens de chantier, </w:t>
      </w:r>
      <w:r w:rsidR="00000000" w:rsidRPr="007F21CB">
        <w:rPr>
          <w:rFonts w:ascii="Arial" w:hAnsi="Arial" w:cs="Arial"/>
          <w:color w:val="010302"/>
          <w:lang w:val="fr-FR"/>
        </w:rPr>
        <w:t xml:space="preserve">  </w:t>
      </w:r>
    </w:p>
    <w:p w14:paraId="46EFE036" w14:textId="00D9D27C" w:rsidR="007F21CB" w:rsidRPr="007F21CB" w:rsidRDefault="0029571A" w:rsidP="007F21CB">
      <w:pPr>
        <w:pStyle w:val="Paragraphedeliste"/>
        <w:numPr>
          <w:ilvl w:val="0"/>
          <w:numId w:val="4"/>
        </w:numPr>
        <w:spacing w:line="276" w:lineRule="auto"/>
        <w:jc w:val="both"/>
        <w:rPr>
          <w:rFonts w:ascii="Arial" w:hAnsi="Arial" w:cs="Arial"/>
          <w:color w:val="010302"/>
          <w:lang w:val="fr-FR"/>
        </w:rPr>
      </w:pPr>
      <w:r w:rsidRPr="007F21CB">
        <w:rPr>
          <w:rFonts w:ascii="Arial" w:hAnsi="Arial" w:cs="Arial"/>
          <w:color w:val="000000"/>
          <w:lang w:val="fr-FR"/>
        </w:rPr>
        <w:t>La</w:t>
      </w:r>
      <w:r w:rsidR="00000000" w:rsidRPr="007F21CB">
        <w:rPr>
          <w:rFonts w:ascii="Arial" w:hAnsi="Arial" w:cs="Arial"/>
          <w:color w:val="000000"/>
          <w:spacing w:val="46"/>
          <w:lang w:val="fr-FR"/>
        </w:rPr>
        <w:t xml:space="preserve"> </w:t>
      </w:r>
      <w:r w:rsidR="00000000" w:rsidRPr="007F21CB">
        <w:rPr>
          <w:rFonts w:ascii="Arial" w:hAnsi="Arial" w:cs="Arial"/>
          <w:color w:val="000000"/>
          <w:lang w:val="fr-FR"/>
        </w:rPr>
        <w:t>définition</w:t>
      </w:r>
      <w:r w:rsidR="00000000" w:rsidRPr="007F21CB">
        <w:rPr>
          <w:rFonts w:ascii="Arial" w:hAnsi="Arial" w:cs="Arial"/>
          <w:color w:val="000000"/>
          <w:spacing w:val="46"/>
          <w:lang w:val="fr-FR"/>
        </w:rPr>
        <w:t xml:space="preserve"> </w:t>
      </w:r>
      <w:r w:rsidR="00000000" w:rsidRPr="007F21CB">
        <w:rPr>
          <w:rFonts w:ascii="Arial" w:hAnsi="Arial" w:cs="Arial"/>
          <w:color w:val="000000"/>
          <w:lang w:val="fr-FR"/>
        </w:rPr>
        <w:t>complète,</w:t>
      </w:r>
      <w:r w:rsidR="00000000" w:rsidRPr="007F21CB">
        <w:rPr>
          <w:rFonts w:ascii="Arial" w:hAnsi="Arial" w:cs="Arial"/>
          <w:color w:val="000000"/>
          <w:spacing w:val="46"/>
          <w:lang w:val="fr-FR"/>
        </w:rPr>
        <w:t xml:space="preserve"> </w:t>
      </w:r>
      <w:r w:rsidR="00000000" w:rsidRPr="007F21CB">
        <w:rPr>
          <w:rFonts w:ascii="Arial" w:hAnsi="Arial" w:cs="Arial"/>
          <w:color w:val="000000"/>
          <w:lang w:val="fr-FR"/>
        </w:rPr>
        <w:t>en</w:t>
      </w:r>
      <w:r w:rsidR="00000000" w:rsidRPr="007F21CB">
        <w:rPr>
          <w:rFonts w:ascii="Arial" w:hAnsi="Arial" w:cs="Arial"/>
          <w:color w:val="000000"/>
          <w:spacing w:val="46"/>
          <w:lang w:val="fr-FR"/>
        </w:rPr>
        <w:t xml:space="preserve"> </w:t>
      </w:r>
      <w:r w:rsidR="00000000" w:rsidRPr="007F21CB">
        <w:rPr>
          <w:rFonts w:ascii="Arial" w:hAnsi="Arial" w:cs="Arial"/>
          <w:color w:val="000000"/>
          <w:lang w:val="fr-FR"/>
        </w:rPr>
        <w:t>conformité</w:t>
      </w:r>
      <w:r w:rsidR="00000000" w:rsidRPr="007F21CB">
        <w:rPr>
          <w:rFonts w:ascii="Arial" w:hAnsi="Arial" w:cs="Arial"/>
          <w:color w:val="000000"/>
          <w:spacing w:val="46"/>
          <w:lang w:val="fr-FR"/>
        </w:rPr>
        <w:t xml:space="preserve"> </w:t>
      </w:r>
      <w:r w:rsidR="00000000" w:rsidRPr="007F21CB">
        <w:rPr>
          <w:rFonts w:ascii="Arial" w:hAnsi="Arial" w:cs="Arial"/>
          <w:color w:val="000000"/>
          <w:lang w:val="fr-FR"/>
        </w:rPr>
        <w:t>avec</w:t>
      </w:r>
      <w:r w:rsidR="00000000" w:rsidRPr="007F21CB">
        <w:rPr>
          <w:rFonts w:ascii="Arial" w:hAnsi="Arial" w:cs="Arial"/>
          <w:color w:val="000000"/>
          <w:spacing w:val="46"/>
          <w:lang w:val="fr-FR"/>
        </w:rPr>
        <w:t xml:space="preserve"> </w:t>
      </w:r>
      <w:r w:rsidR="00000000" w:rsidRPr="007F21CB">
        <w:rPr>
          <w:rFonts w:ascii="Arial" w:hAnsi="Arial" w:cs="Arial"/>
          <w:color w:val="000000"/>
          <w:lang w:val="fr-FR"/>
        </w:rPr>
        <w:t>les</w:t>
      </w:r>
      <w:r w:rsidR="00000000" w:rsidRPr="007F21CB">
        <w:rPr>
          <w:rFonts w:ascii="Arial" w:hAnsi="Arial" w:cs="Arial"/>
          <w:color w:val="000000"/>
          <w:spacing w:val="47"/>
          <w:lang w:val="fr-FR"/>
        </w:rPr>
        <w:t xml:space="preserve"> </w:t>
      </w:r>
      <w:r w:rsidR="00000000" w:rsidRPr="007F21CB">
        <w:rPr>
          <w:rFonts w:ascii="Arial" w:hAnsi="Arial" w:cs="Arial"/>
          <w:color w:val="000000"/>
          <w:lang w:val="fr-FR"/>
        </w:rPr>
        <w:t>spécifications</w:t>
      </w:r>
      <w:r w:rsidR="00000000" w:rsidRPr="007F21CB">
        <w:rPr>
          <w:rFonts w:ascii="Arial" w:hAnsi="Arial" w:cs="Arial"/>
          <w:color w:val="000000"/>
          <w:spacing w:val="44"/>
          <w:lang w:val="fr-FR"/>
        </w:rPr>
        <w:t xml:space="preserve"> </w:t>
      </w:r>
      <w:r w:rsidR="00000000" w:rsidRPr="007F21CB">
        <w:rPr>
          <w:rFonts w:ascii="Arial" w:hAnsi="Arial" w:cs="Arial"/>
          <w:color w:val="000000"/>
          <w:lang w:val="fr-FR"/>
        </w:rPr>
        <w:t>techniques</w:t>
      </w:r>
      <w:r w:rsidR="00000000" w:rsidRPr="007F21CB">
        <w:rPr>
          <w:rFonts w:ascii="Arial" w:hAnsi="Arial" w:cs="Arial"/>
          <w:color w:val="000000"/>
          <w:spacing w:val="46"/>
          <w:lang w:val="fr-FR"/>
        </w:rPr>
        <w:t xml:space="preserve"> </w:t>
      </w:r>
      <w:r w:rsidR="00000000" w:rsidRPr="007F21CB">
        <w:rPr>
          <w:rFonts w:ascii="Arial" w:hAnsi="Arial" w:cs="Arial"/>
          <w:color w:val="000000"/>
          <w:lang w:val="fr-FR"/>
        </w:rPr>
        <w:t>figurant</w:t>
      </w:r>
      <w:r w:rsidR="00000000" w:rsidRPr="007F21CB">
        <w:rPr>
          <w:rFonts w:ascii="Arial" w:hAnsi="Arial" w:cs="Arial"/>
          <w:color w:val="000000"/>
          <w:spacing w:val="46"/>
          <w:lang w:val="fr-FR"/>
        </w:rPr>
        <w:t xml:space="preserve"> </w:t>
      </w:r>
      <w:r w:rsidR="00000000" w:rsidRPr="007F21CB">
        <w:rPr>
          <w:rFonts w:ascii="Arial" w:hAnsi="Arial" w:cs="Arial"/>
          <w:color w:val="000000"/>
          <w:lang w:val="fr-FR"/>
        </w:rPr>
        <w:t>au</w:t>
      </w:r>
      <w:r w:rsidR="00000000" w:rsidRPr="007F21CB">
        <w:rPr>
          <w:rFonts w:ascii="Arial" w:hAnsi="Arial" w:cs="Arial"/>
          <w:lang w:val="fr-FR"/>
        </w:rPr>
        <w:t xml:space="preserve"> </w:t>
      </w:r>
      <w:r w:rsidR="00000000" w:rsidRPr="007F21CB">
        <w:rPr>
          <w:rFonts w:ascii="Arial" w:hAnsi="Arial" w:cs="Arial"/>
          <w:color w:val="000000"/>
          <w:spacing w:val="-2"/>
          <w:lang w:val="fr-FR"/>
        </w:rPr>
        <w:t>marché, des formes des ouvrages, de la nature des parements, des formes des pièces</w:t>
      </w:r>
      <w:r w:rsidR="00000000" w:rsidRPr="007F21CB">
        <w:rPr>
          <w:rFonts w:ascii="Arial" w:hAnsi="Arial" w:cs="Arial"/>
          <w:lang w:val="fr-FR"/>
        </w:rPr>
        <w:t xml:space="preserve"> </w:t>
      </w:r>
      <w:r w:rsidR="00000000" w:rsidRPr="007F21CB">
        <w:rPr>
          <w:rFonts w:ascii="Arial" w:hAnsi="Arial" w:cs="Arial"/>
          <w:color w:val="000000"/>
          <w:lang w:val="fr-FR"/>
        </w:rPr>
        <w:t>dans tous les éléments et assemblages, des armatures et de leur disposition</w:t>
      </w:r>
      <w:r w:rsidR="00000000" w:rsidRPr="007F21CB">
        <w:rPr>
          <w:rFonts w:ascii="Arial" w:hAnsi="Arial" w:cs="Arial"/>
          <w:color w:val="000000"/>
          <w:spacing w:val="29"/>
          <w:lang w:val="fr-FR"/>
        </w:rPr>
        <w:t>,</w:t>
      </w:r>
      <w:r w:rsidR="007F21CB">
        <w:rPr>
          <w:rFonts w:ascii="Arial" w:hAnsi="Arial" w:cs="Arial"/>
          <w:color w:val="010302"/>
          <w:lang w:val="fr-FR"/>
        </w:rPr>
        <w:t xml:space="preserve"> </w:t>
      </w:r>
      <w:r w:rsidR="00000000" w:rsidRPr="007F21CB">
        <w:rPr>
          <w:rFonts w:ascii="Arial" w:hAnsi="Arial" w:cs="Arial"/>
          <w:color w:val="000000"/>
          <w:lang w:val="fr-FR"/>
        </w:rPr>
        <w:t>la</w:t>
      </w:r>
      <w:r w:rsidR="00000000" w:rsidRPr="007F21CB">
        <w:rPr>
          <w:rFonts w:ascii="Arial" w:hAnsi="Arial" w:cs="Arial"/>
          <w:color w:val="000000"/>
          <w:spacing w:val="31"/>
          <w:lang w:val="fr-FR"/>
        </w:rPr>
        <w:t xml:space="preserve"> </w:t>
      </w:r>
      <w:r w:rsidR="00000000" w:rsidRPr="007F21CB">
        <w:rPr>
          <w:rFonts w:ascii="Arial" w:hAnsi="Arial" w:cs="Arial"/>
          <w:color w:val="000000"/>
          <w:lang w:val="fr-FR"/>
        </w:rPr>
        <w:t>réalisation</w:t>
      </w:r>
      <w:r w:rsidR="00000000" w:rsidRPr="007F21CB">
        <w:rPr>
          <w:rFonts w:ascii="Arial" w:hAnsi="Arial" w:cs="Arial"/>
          <w:color w:val="000000"/>
          <w:lang w:val="fr-FR"/>
        </w:rPr>
        <w:tab/>
        <w:t>d'un</w:t>
      </w:r>
      <w:r w:rsidR="00000000" w:rsidRPr="007F21CB">
        <w:rPr>
          <w:rFonts w:ascii="Arial" w:hAnsi="Arial" w:cs="Arial"/>
          <w:color w:val="000000"/>
          <w:lang w:val="fr-FR"/>
        </w:rPr>
        <w:tab/>
        <w:t>dossier</w:t>
      </w:r>
      <w:r w:rsidR="00000000" w:rsidRPr="007F21CB">
        <w:rPr>
          <w:rFonts w:ascii="Arial" w:hAnsi="Arial" w:cs="Arial"/>
          <w:color w:val="000000"/>
          <w:lang w:val="fr-FR"/>
        </w:rPr>
        <w:tab/>
        <w:t>relatif</w:t>
      </w:r>
      <w:r w:rsidR="00000000" w:rsidRPr="007F21CB">
        <w:rPr>
          <w:rFonts w:ascii="Arial" w:hAnsi="Arial" w:cs="Arial"/>
          <w:color w:val="000000"/>
          <w:lang w:val="fr-FR"/>
        </w:rPr>
        <w:tab/>
        <w:t>aux</w:t>
      </w:r>
      <w:r w:rsidR="00000000" w:rsidRPr="007F21CB">
        <w:rPr>
          <w:rFonts w:ascii="Arial" w:hAnsi="Arial" w:cs="Arial"/>
          <w:color w:val="000000"/>
          <w:lang w:val="fr-FR"/>
        </w:rPr>
        <w:tab/>
        <w:t>spécifications</w:t>
      </w:r>
      <w:r w:rsidR="00000000" w:rsidRPr="007F21CB">
        <w:rPr>
          <w:rFonts w:ascii="Arial" w:hAnsi="Arial" w:cs="Arial"/>
          <w:color w:val="000000"/>
          <w:lang w:val="fr-FR"/>
        </w:rPr>
        <w:tab/>
        <w:t>techniques</w:t>
      </w:r>
      <w:r>
        <w:rPr>
          <w:rFonts w:ascii="Arial" w:hAnsi="Arial" w:cs="Arial"/>
          <w:color w:val="000000"/>
          <w:lang w:val="fr-FR"/>
        </w:rPr>
        <w:t xml:space="preserve"> </w:t>
      </w:r>
      <w:r w:rsidR="00000000" w:rsidRPr="007F21CB">
        <w:rPr>
          <w:rFonts w:ascii="Arial" w:hAnsi="Arial" w:cs="Arial"/>
          <w:color w:val="000000"/>
          <w:lang w:val="fr-FR"/>
        </w:rPr>
        <w:t>de</w:t>
      </w:r>
      <w:r w:rsidR="00000000" w:rsidRPr="007F21CB">
        <w:rPr>
          <w:rFonts w:ascii="Arial" w:hAnsi="Arial" w:cs="Arial"/>
          <w:color w:val="000000"/>
          <w:spacing w:val="20"/>
          <w:lang w:val="fr-FR"/>
        </w:rPr>
        <w:t>s</w:t>
      </w:r>
      <w:r>
        <w:rPr>
          <w:rFonts w:ascii="Arial" w:hAnsi="Arial" w:cs="Arial"/>
          <w:color w:val="000000"/>
          <w:spacing w:val="20"/>
          <w:lang w:val="fr-FR"/>
        </w:rPr>
        <w:t xml:space="preserve"> </w:t>
      </w:r>
      <w:r w:rsidR="00000000" w:rsidRPr="007F21CB">
        <w:rPr>
          <w:rFonts w:ascii="Arial" w:hAnsi="Arial" w:cs="Arial"/>
          <w:color w:val="000000"/>
          <w:lang w:val="fr-FR"/>
        </w:rPr>
        <w:t>matériaux</w:t>
      </w:r>
      <w:r w:rsidR="00000000" w:rsidRPr="007F21CB">
        <w:rPr>
          <w:rFonts w:ascii="Arial" w:hAnsi="Arial" w:cs="Arial"/>
          <w:lang w:val="fr-FR"/>
        </w:rPr>
        <w:t xml:space="preserve"> </w:t>
      </w:r>
      <w:r w:rsidR="00000000" w:rsidRPr="007F21CB">
        <w:rPr>
          <w:rFonts w:ascii="Arial" w:hAnsi="Arial" w:cs="Arial"/>
          <w:color w:val="000000"/>
          <w:lang w:val="fr-FR"/>
        </w:rPr>
        <w:t>employés</w:t>
      </w:r>
    </w:p>
    <w:p w14:paraId="09DF0862" w14:textId="77777777" w:rsidR="007F21CB" w:rsidRDefault="00000000" w:rsidP="007F21CB">
      <w:pPr>
        <w:pStyle w:val="Paragraphedeliste"/>
        <w:numPr>
          <w:ilvl w:val="0"/>
          <w:numId w:val="4"/>
        </w:numPr>
        <w:spacing w:line="276" w:lineRule="auto"/>
        <w:jc w:val="both"/>
        <w:rPr>
          <w:rFonts w:ascii="Arial" w:hAnsi="Arial" w:cs="Arial"/>
          <w:color w:val="010302"/>
          <w:lang w:val="fr-FR"/>
        </w:rPr>
      </w:pPr>
      <w:r w:rsidRPr="007F21CB">
        <w:rPr>
          <w:rFonts w:ascii="Arial" w:hAnsi="Arial" w:cs="Arial"/>
          <w:color w:val="000000"/>
          <w:lang w:val="fr-FR"/>
        </w:rPr>
        <w:t xml:space="preserve">La réalisation d'un devis quantitatif détaillé,  </w:t>
      </w:r>
      <w:r w:rsidRPr="007F21CB">
        <w:rPr>
          <w:rFonts w:ascii="Arial" w:hAnsi="Arial" w:cs="Arial"/>
          <w:color w:val="010302"/>
          <w:lang w:val="fr-FR"/>
        </w:rPr>
        <w:t xml:space="preserve">  </w:t>
      </w:r>
    </w:p>
    <w:p w14:paraId="751B3D16" w14:textId="77777777" w:rsidR="007F21CB" w:rsidRPr="007F21CB" w:rsidRDefault="00000000" w:rsidP="007F21CB">
      <w:pPr>
        <w:pStyle w:val="Paragraphedeliste"/>
        <w:numPr>
          <w:ilvl w:val="0"/>
          <w:numId w:val="4"/>
        </w:numPr>
        <w:spacing w:line="276" w:lineRule="auto"/>
        <w:jc w:val="both"/>
        <w:rPr>
          <w:rFonts w:ascii="Arial" w:hAnsi="Arial" w:cs="Arial"/>
          <w:color w:val="010302"/>
          <w:lang w:val="fr-FR"/>
        </w:rPr>
      </w:pPr>
      <w:r w:rsidRPr="007F21CB">
        <w:rPr>
          <w:rFonts w:ascii="Arial" w:hAnsi="Arial" w:cs="Arial"/>
          <w:color w:val="000000"/>
          <w:lang w:val="fr-FR"/>
        </w:rPr>
        <w:t>L’établissement du planning détaillé des activités nécessaires à la réalisation de tous</w:t>
      </w:r>
    </w:p>
    <w:p w14:paraId="39F41396" w14:textId="111887B7" w:rsidR="00B768C1" w:rsidRPr="007F21CB" w:rsidRDefault="00000000" w:rsidP="007F21CB">
      <w:pPr>
        <w:pStyle w:val="Paragraphedeliste"/>
        <w:numPr>
          <w:ilvl w:val="0"/>
          <w:numId w:val="4"/>
        </w:numPr>
        <w:spacing w:line="276" w:lineRule="auto"/>
        <w:jc w:val="both"/>
        <w:rPr>
          <w:rFonts w:ascii="Arial" w:hAnsi="Arial" w:cs="Arial"/>
          <w:color w:val="010302"/>
          <w:lang w:val="fr-FR"/>
        </w:rPr>
      </w:pPr>
      <w:r w:rsidRPr="007F21CB">
        <w:rPr>
          <w:rFonts w:ascii="Arial" w:hAnsi="Arial" w:cs="Arial"/>
          <w:color w:val="000000"/>
          <w:lang w:val="fr-FR"/>
        </w:rPr>
        <w:t>Les ouvrages et de toutes les prestations prévues au marché</w:t>
      </w:r>
      <w:r w:rsidRPr="007F21CB">
        <w:rPr>
          <w:rFonts w:ascii="Arial" w:hAnsi="Arial" w:cs="Arial"/>
          <w:color w:val="000000"/>
          <w:spacing w:val="30"/>
          <w:lang w:val="fr-FR"/>
        </w:rPr>
        <w:t xml:space="preserve">. </w:t>
      </w:r>
      <w:r w:rsidRPr="007F21CB">
        <w:rPr>
          <w:rFonts w:ascii="Arial" w:hAnsi="Arial" w:cs="Arial"/>
          <w:color w:val="010302"/>
          <w:lang w:val="fr-FR"/>
        </w:rPr>
        <w:t xml:space="preserve">  </w:t>
      </w:r>
    </w:p>
    <w:p w14:paraId="63A02C92"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12DAB708"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Ces travaux seront en liens direct avec les travaux des autres lots.  Un point précis sera fait en</w:t>
      </w:r>
      <w:r w:rsidRPr="00D935B2">
        <w:rPr>
          <w:rFonts w:ascii="Arial" w:hAnsi="Arial" w:cs="Arial"/>
          <w:lang w:val="fr-FR"/>
        </w:rPr>
        <w:t xml:space="preserve"> </w:t>
      </w:r>
      <w:r w:rsidRPr="00D935B2">
        <w:rPr>
          <w:rFonts w:ascii="Arial" w:hAnsi="Arial" w:cs="Arial"/>
          <w:color w:val="000000"/>
          <w:lang w:val="fr-FR"/>
        </w:rPr>
        <w:t xml:space="preserve">début de chantier afin de confronter les plans d’exécutions. </w:t>
      </w:r>
      <w:r w:rsidRPr="00D935B2">
        <w:rPr>
          <w:rFonts w:ascii="Arial" w:hAnsi="Arial" w:cs="Arial"/>
          <w:color w:val="010302"/>
          <w:lang w:val="fr-FR"/>
        </w:rPr>
        <w:t xml:space="preserve">  </w:t>
      </w:r>
    </w:p>
    <w:p w14:paraId="6BAC6726"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4FFE1451" w14:textId="77777777" w:rsidR="00B768C1" w:rsidRPr="00D935B2" w:rsidRDefault="00000000" w:rsidP="007F21CB">
      <w:pPr>
        <w:pStyle w:val="Titre2"/>
        <w:spacing w:before="0" w:line="276" w:lineRule="auto"/>
        <w:jc w:val="both"/>
        <w:rPr>
          <w:rFonts w:ascii="Arial" w:eastAsiaTheme="minorHAnsi" w:hAnsi="Arial" w:cs="Arial"/>
          <w:color w:val="C00000"/>
          <w:sz w:val="24"/>
          <w:szCs w:val="24"/>
          <w:lang w:val="fr-FR"/>
        </w:rPr>
      </w:pPr>
      <w:r w:rsidRPr="00D935B2">
        <w:rPr>
          <w:rFonts w:ascii="Arial" w:hAnsi="Arial" w:cs="Arial"/>
          <w:lang w:val="fr-FR"/>
        </w:rPr>
        <w:t xml:space="preserve"> </w:t>
      </w:r>
      <w:r w:rsidRPr="00D935B2">
        <w:rPr>
          <w:rFonts w:ascii="Arial" w:hAnsi="Arial" w:cs="Arial"/>
          <w:lang w:val="fr-FR"/>
        </w:rPr>
        <w:tab/>
        <w:t xml:space="preserve">                 </w:t>
      </w:r>
      <w:bookmarkStart w:id="17" w:name="_Toc193887977"/>
      <w:r w:rsidRPr="00D935B2">
        <w:rPr>
          <w:rFonts w:ascii="Arial" w:eastAsiaTheme="minorHAnsi" w:hAnsi="Arial" w:cs="Arial"/>
          <w:color w:val="C00000"/>
          <w:sz w:val="24"/>
          <w:szCs w:val="24"/>
          <w:lang w:val="fr-FR"/>
        </w:rPr>
        <w:t>4.2.1. Documents de détails et d’exécution</w:t>
      </w:r>
      <w:bookmarkEnd w:id="17"/>
      <w:r w:rsidRPr="00D935B2">
        <w:rPr>
          <w:rFonts w:ascii="Arial" w:eastAsiaTheme="minorHAnsi" w:hAnsi="Arial" w:cs="Arial"/>
          <w:color w:val="C00000"/>
          <w:sz w:val="24"/>
          <w:szCs w:val="24"/>
          <w:lang w:val="fr-FR"/>
        </w:rPr>
        <w:t xml:space="preserve">    </w:t>
      </w:r>
    </w:p>
    <w:p w14:paraId="765CB1FF" w14:textId="0565BF02"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Seront</w:t>
      </w:r>
      <w:r w:rsidRPr="00D935B2">
        <w:rPr>
          <w:rFonts w:ascii="Arial" w:hAnsi="Arial" w:cs="Arial"/>
          <w:color w:val="000000"/>
          <w:spacing w:val="36"/>
          <w:lang w:val="fr-FR"/>
        </w:rPr>
        <w:t xml:space="preserve"> </w:t>
      </w:r>
      <w:r w:rsidRPr="00D935B2">
        <w:rPr>
          <w:rFonts w:ascii="Arial" w:hAnsi="Arial" w:cs="Arial"/>
          <w:color w:val="000000"/>
          <w:lang w:val="fr-FR"/>
        </w:rPr>
        <w:t>à</w:t>
      </w:r>
      <w:r w:rsidRPr="00D935B2">
        <w:rPr>
          <w:rFonts w:ascii="Arial" w:hAnsi="Arial" w:cs="Arial"/>
          <w:color w:val="000000"/>
          <w:spacing w:val="37"/>
          <w:lang w:val="fr-FR"/>
        </w:rPr>
        <w:t xml:space="preserve"> </w:t>
      </w:r>
      <w:r w:rsidRPr="00D935B2">
        <w:rPr>
          <w:rFonts w:ascii="Arial" w:hAnsi="Arial" w:cs="Arial"/>
          <w:color w:val="000000"/>
          <w:lang w:val="fr-FR"/>
        </w:rPr>
        <w:t>la</w:t>
      </w:r>
      <w:r w:rsidRPr="00D935B2">
        <w:rPr>
          <w:rFonts w:ascii="Arial" w:hAnsi="Arial" w:cs="Arial"/>
          <w:color w:val="000000"/>
          <w:spacing w:val="36"/>
          <w:lang w:val="fr-FR"/>
        </w:rPr>
        <w:t xml:space="preserve"> </w:t>
      </w:r>
      <w:r w:rsidRPr="00D935B2">
        <w:rPr>
          <w:rFonts w:ascii="Arial" w:hAnsi="Arial" w:cs="Arial"/>
          <w:color w:val="000000"/>
          <w:lang w:val="fr-FR"/>
        </w:rPr>
        <w:t>charge</w:t>
      </w:r>
      <w:r w:rsidRPr="00D935B2">
        <w:rPr>
          <w:rFonts w:ascii="Arial" w:hAnsi="Arial" w:cs="Arial"/>
          <w:color w:val="000000"/>
          <w:spacing w:val="36"/>
          <w:lang w:val="fr-FR"/>
        </w:rPr>
        <w:t xml:space="preserve"> </w:t>
      </w:r>
      <w:r w:rsidRPr="00D935B2">
        <w:rPr>
          <w:rFonts w:ascii="Arial" w:hAnsi="Arial" w:cs="Arial"/>
          <w:color w:val="000000"/>
          <w:lang w:val="fr-FR"/>
        </w:rPr>
        <w:t>du</w:t>
      </w:r>
      <w:r w:rsidRPr="00D935B2">
        <w:rPr>
          <w:rFonts w:ascii="Arial" w:hAnsi="Arial" w:cs="Arial"/>
          <w:color w:val="000000"/>
          <w:spacing w:val="35"/>
          <w:lang w:val="fr-FR"/>
        </w:rPr>
        <w:t xml:space="preserve"> </w:t>
      </w:r>
      <w:r w:rsidRPr="00D935B2">
        <w:rPr>
          <w:rFonts w:ascii="Arial" w:hAnsi="Arial" w:cs="Arial"/>
          <w:color w:val="000000"/>
          <w:lang w:val="fr-FR"/>
        </w:rPr>
        <w:t>présent</w:t>
      </w:r>
      <w:r w:rsidRPr="00D935B2">
        <w:rPr>
          <w:rFonts w:ascii="Arial" w:hAnsi="Arial" w:cs="Arial"/>
          <w:color w:val="000000"/>
          <w:spacing w:val="37"/>
          <w:lang w:val="fr-FR"/>
        </w:rPr>
        <w:t xml:space="preserve"> </w:t>
      </w:r>
      <w:r w:rsidRPr="00D935B2">
        <w:rPr>
          <w:rFonts w:ascii="Arial" w:hAnsi="Arial" w:cs="Arial"/>
          <w:color w:val="000000"/>
          <w:lang w:val="fr-FR"/>
        </w:rPr>
        <w:t>lot,</w:t>
      </w:r>
      <w:r w:rsidRPr="00D935B2">
        <w:rPr>
          <w:rFonts w:ascii="Arial" w:hAnsi="Arial" w:cs="Arial"/>
          <w:color w:val="000000"/>
          <w:spacing w:val="34"/>
          <w:lang w:val="fr-FR"/>
        </w:rPr>
        <w:t xml:space="preserve"> </w:t>
      </w:r>
      <w:r w:rsidRPr="00D935B2">
        <w:rPr>
          <w:rFonts w:ascii="Arial" w:hAnsi="Arial" w:cs="Arial"/>
          <w:color w:val="000000"/>
          <w:lang w:val="fr-FR"/>
        </w:rPr>
        <w:t>y</w:t>
      </w:r>
      <w:r w:rsidRPr="00D935B2">
        <w:rPr>
          <w:rFonts w:ascii="Arial" w:hAnsi="Arial" w:cs="Arial"/>
          <w:color w:val="000000"/>
          <w:spacing w:val="34"/>
          <w:lang w:val="fr-FR"/>
        </w:rPr>
        <w:t xml:space="preserve"> </w:t>
      </w:r>
      <w:r w:rsidRPr="00D935B2">
        <w:rPr>
          <w:rFonts w:ascii="Arial" w:hAnsi="Arial" w:cs="Arial"/>
          <w:color w:val="000000"/>
          <w:lang w:val="fr-FR"/>
        </w:rPr>
        <w:t>compris</w:t>
      </w:r>
      <w:r w:rsidRPr="00D935B2">
        <w:rPr>
          <w:rFonts w:ascii="Arial" w:hAnsi="Arial" w:cs="Arial"/>
          <w:color w:val="000000"/>
          <w:spacing w:val="36"/>
          <w:lang w:val="fr-FR"/>
        </w:rPr>
        <w:t xml:space="preserve"> </w:t>
      </w:r>
      <w:r w:rsidRPr="00D935B2">
        <w:rPr>
          <w:rFonts w:ascii="Arial" w:hAnsi="Arial" w:cs="Arial"/>
          <w:color w:val="000000"/>
          <w:lang w:val="fr-FR"/>
        </w:rPr>
        <w:t>la</w:t>
      </w:r>
      <w:r w:rsidRPr="00D935B2">
        <w:rPr>
          <w:rFonts w:ascii="Arial" w:hAnsi="Arial" w:cs="Arial"/>
          <w:color w:val="000000"/>
          <w:spacing w:val="36"/>
          <w:lang w:val="fr-FR"/>
        </w:rPr>
        <w:t xml:space="preserve"> </w:t>
      </w:r>
      <w:r w:rsidRPr="00D935B2">
        <w:rPr>
          <w:rFonts w:ascii="Arial" w:hAnsi="Arial" w:cs="Arial"/>
          <w:color w:val="000000"/>
          <w:lang w:val="fr-FR"/>
        </w:rPr>
        <w:t>diffusion</w:t>
      </w:r>
      <w:r w:rsidRPr="00D935B2">
        <w:rPr>
          <w:rFonts w:ascii="Arial" w:hAnsi="Arial" w:cs="Arial"/>
          <w:color w:val="000000"/>
          <w:spacing w:val="36"/>
          <w:lang w:val="fr-FR"/>
        </w:rPr>
        <w:t xml:space="preserve"> </w:t>
      </w:r>
      <w:r w:rsidRPr="00D935B2">
        <w:rPr>
          <w:rFonts w:ascii="Arial" w:hAnsi="Arial" w:cs="Arial"/>
          <w:color w:val="000000"/>
          <w:lang w:val="fr-FR"/>
        </w:rPr>
        <w:t>et</w:t>
      </w:r>
      <w:r w:rsidRPr="00D935B2">
        <w:rPr>
          <w:rFonts w:ascii="Arial" w:hAnsi="Arial" w:cs="Arial"/>
          <w:color w:val="000000"/>
          <w:spacing w:val="36"/>
          <w:lang w:val="fr-FR"/>
        </w:rPr>
        <w:t xml:space="preserve"> </w:t>
      </w:r>
      <w:r w:rsidRPr="00D935B2">
        <w:rPr>
          <w:rFonts w:ascii="Arial" w:hAnsi="Arial" w:cs="Arial"/>
          <w:color w:val="000000"/>
          <w:lang w:val="fr-FR"/>
        </w:rPr>
        <w:t>la</w:t>
      </w:r>
      <w:r w:rsidRPr="00D935B2">
        <w:rPr>
          <w:rFonts w:ascii="Arial" w:hAnsi="Arial" w:cs="Arial"/>
          <w:color w:val="000000"/>
          <w:spacing w:val="36"/>
          <w:lang w:val="fr-FR"/>
        </w:rPr>
        <w:t xml:space="preserve"> </w:t>
      </w:r>
      <w:r w:rsidRPr="00D935B2">
        <w:rPr>
          <w:rFonts w:ascii="Arial" w:hAnsi="Arial" w:cs="Arial"/>
          <w:color w:val="000000"/>
          <w:lang w:val="fr-FR"/>
        </w:rPr>
        <w:t>validation</w:t>
      </w:r>
      <w:r w:rsidRPr="00D935B2">
        <w:rPr>
          <w:rFonts w:ascii="Arial" w:hAnsi="Arial" w:cs="Arial"/>
          <w:color w:val="000000"/>
          <w:spacing w:val="39"/>
          <w:lang w:val="fr-FR"/>
        </w:rPr>
        <w:t xml:space="preserve"> </w:t>
      </w:r>
      <w:r w:rsidRPr="00D935B2">
        <w:rPr>
          <w:rFonts w:ascii="Arial" w:hAnsi="Arial" w:cs="Arial"/>
          <w:color w:val="000000"/>
          <w:lang w:val="fr-FR"/>
        </w:rPr>
        <w:t>auprès</w:t>
      </w:r>
      <w:r w:rsidRPr="00D935B2">
        <w:rPr>
          <w:rFonts w:ascii="Arial" w:hAnsi="Arial" w:cs="Arial"/>
          <w:color w:val="000000"/>
          <w:spacing w:val="35"/>
          <w:lang w:val="fr-FR"/>
        </w:rPr>
        <w:t xml:space="preserve"> </w:t>
      </w:r>
      <w:r w:rsidRPr="00D935B2">
        <w:rPr>
          <w:rFonts w:ascii="Arial" w:hAnsi="Arial" w:cs="Arial"/>
          <w:color w:val="000000"/>
          <w:lang w:val="fr-FR"/>
        </w:rPr>
        <w:t>du</w:t>
      </w:r>
      <w:r w:rsidRPr="00D935B2">
        <w:rPr>
          <w:rFonts w:ascii="Arial" w:hAnsi="Arial" w:cs="Arial"/>
          <w:color w:val="000000"/>
          <w:spacing w:val="34"/>
          <w:lang w:val="fr-FR"/>
        </w:rPr>
        <w:t xml:space="preserve"> </w:t>
      </w:r>
      <w:r w:rsidRPr="00D935B2">
        <w:rPr>
          <w:rFonts w:ascii="Arial" w:hAnsi="Arial" w:cs="Arial"/>
          <w:color w:val="000000"/>
          <w:lang w:val="fr-FR"/>
        </w:rPr>
        <w:t>maître</w:t>
      </w:r>
      <w:r w:rsidR="0029571A">
        <w:rPr>
          <w:rFonts w:ascii="Arial" w:hAnsi="Arial" w:cs="Arial"/>
          <w:lang w:val="fr-FR"/>
        </w:rPr>
        <w:t xml:space="preserve"> </w:t>
      </w:r>
      <w:r w:rsidRPr="00D935B2">
        <w:rPr>
          <w:rFonts w:ascii="Arial" w:hAnsi="Arial" w:cs="Arial"/>
          <w:color w:val="000000"/>
          <w:lang w:val="fr-FR"/>
        </w:rPr>
        <w:t xml:space="preserve">d’œuvre et de la maîtrise d’ouvrage </w:t>
      </w:r>
      <w:r w:rsidRPr="00D935B2">
        <w:rPr>
          <w:rFonts w:ascii="Arial" w:hAnsi="Arial" w:cs="Arial"/>
          <w:color w:val="000000"/>
          <w:spacing w:val="-3"/>
          <w:lang w:val="fr-FR"/>
        </w:rPr>
        <w:t>ainsi qu’à la production en nombre suffisant des documents</w:t>
      </w:r>
      <w:r w:rsidRPr="00D935B2">
        <w:rPr>
          <w:rFonts w:ascii="Arial" w:hAnsi="Arial" w:cs="Arial"/>
          <w:lang w:val="fr-FR"/>
        </w:rPr>
        <w:t xml:space="preserve"> </w:t>
      </w:r>
      <w:r w:rsidRPr="00D935B2">
        <w:rPr>
          <w:rFonts w:ascii="Arial" w:hAnsi="Arial" w:cs="Arial"/>
          <w:color w:val="000000"/>
          <w:lang w:val="fr-FR"/>
        </w:rPr>
        <w:t>validés et la diffusion à tous les organismes concernés</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5D256F02" w14:textId="2E3FC219"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L'ensemble</w:t>
      </w:r>
      <w:r w:rsidRPr="00D935B2">
        <w:rPr>
          <w:rFonts w:ascii="Arial" w:hAnsi="Arial" w:cs="Arial"/>
          <w:color w:val="000000"/>
          <w:spacing w:val="41"/>
          <w:lang w:val="fr-FR"/>
        </w:rPr>
        <w:t xml:space="preserve"> </w:t>
      </w:r>
      <w:r w:rsidRPr="00D935B2">
        <w:rPr>
          <w:rFonts w:ascii="Arial" w:hAnsi="Arial" w:cs="Arial"/>
          <w:color w:val="000000"/>
          <w:lang w:val="fr-FR"/>
        </w:rPr>
        <w:t>des</w:t>
      </w:r>
      <w:r w:rsidRPr="00D935B2">
        <w:rPr>
          <w:rFonts w:ascii="Arial" w:hAnsi="Arial" w:cs="Arial"/>
          <w:color w:val="000000"/>
          <w:spacing w:val="41"/>
          <w:lang w:val="fr-FR"/>
        </w:rPr>
        <w:t xml:space="preserve"> </w:t>
      </w:r>
      <w:r w:rsidRPr="00D935B2">
        <w:rPr>
          <w:rFonts w:ascii="Arial" w:hAnsi="Arial" w:cs="Arial"/>
          <w:color w:val="000000"/>
          <w:lang w:val="fr-FR"/>
        </w:rPr>
        <w:t>documents</w:t>
      </w:r>
      <w:r w:rsidRPr="00D935B2">
        <w:rPr>
          <w:rFonts w:ascii="Arial" w:hAnsi="Arial" w:cs="Arial"/>
          <w:color w:val="000000"/>
          <w:spacing w:val="43"/>
          <w:lang w:val="fr-FR"/>
        </w:rPr>
        <w:t xml:space="preserve"> </w:t>
      </w:r>
      <w:r w:rsidRPr="00D935B2">
        <w:rPr>
          <w:rFonts w:ascii="Arial" w:hAnsi="Arial" w:cs="Arial"/>
          <w:color w:val="000000"/>
          <w:lang w:val="fr-FR"/>
        </w:rPr>
        <w:t>d'exécution</w:t>
      </w:r>
      <w:r w:rsidRPr="00D935B2">
        <w:rPr>
          <w:rFonts w:ascii="Arial" w:hAnsi="Arial" w:cs="Arial"/>
          <w:color w:val="000000"/>
          <w:spacing w:val="41"/>
          <w:lang w:val="fr-FR"/>
        </w:rPr>
        <w:t xml:space="preserve"> </w:t>
      </w:r>
      <w:r w:rsidRPr="00D935B2">
        <w:rPr>
          <w:rFonts w:ascii="Arial" w:hAnsi="Arial" w:cs="Arial"/>
          <w:color w:val="000000"/>
          <w:lang w:val="fr-FR"/>
        </w:rPr>
        <w:t>(plans,</w:t>
      </w:r>
      <w:r w:rsidRPr="00D935B2">
        <w:rPr>
          <w:rFonts w:ascii="Arial" w:hAnsi="Arial" w:cs="Arial"/>
          <w:color w:val="000000"/>
          <w:spacing w:val="41"/>
          <w:lang w:val="fr-FR"/>
        </w:rPr>
        <w:t xml:space="preserve"> </w:t>
      </w:r>
      <w:r w:rsidRPr="00D935B2">
        <w:rPr>
          <w:rFonts w:ascii="Arial" w:hAnsi="Arial" w:cs="Arial"/>
          <w:color w:val="000000"/>
          <w:lang w:val="fr-FR"/>
        </w:rPr>
        <w:t>notes</w:t>
      </w:r>
      <w:r w:rsidRPr="00D935B2">
        <w:rPr>
          <w:rFonts w:ascii="Arial" w:hAnsi="Arial" w:cs="Arial"/>
          <w:color w:val="000000"/>
          <w:spacing w:val="41"/>
          <w:lang w:val="fr-FR"/>
        </w:rPr>
        <w:t xml:space="preserve"> </w:t>
      </w:r>
      <w:r w:rsidRPr="00D935B2">
        <w:rPr>
          <w:rFonts w:ascii="Arial" w:hAnsi="Arial" w:cs="Arial"/>
          <w:color w:val="000000"/>
          <w:lang w:val="fr-FR"/>
        </w:rPr>
        <w:t>de</w:t>
      </w:r>
      <w:r w:rsidRPr="00D935B2">
        <w:rPr>
          <w:rFonts w:ascii="Arial" w:hAnsi="Arial" w:cs="Arial"/>
          <w:color w:val="000000"/>
          <w:spacing w:val="41"/>
          <w:lang w:val="fr-FR"/>
        </w:rPr>
        <w:t xml:space="preserve"> </w:t>
      </w:r>
      <w:r w:rsidRPr="00D935B2">
        <w:rPr>
          <w:rFonts w:ascii="Arial" w:hAnsi="Arial" w:cs="Arial"/>
          <w:color w:val="000000"/>
          <w:lang w:val="fr-FR"/>
        </w:rPr>
        <w:t>calculs,</w:t>
      </w:r>
      <w:r w:rsidRPr="00D935B2">
        <w:rPr>
          <w:rFonts w:ascii="Arial" w:hAnsi="Arial" w:cs="Arial"/>
          <w:color w:val="000000"/>
          <w:spacing w:val="43"/>
          <w:lang w:val="fr-FR"/>
        </w:rPr>
        <w:t xml:space="preserve"> </w:t>
      </w:r>
      <w:r w:rsidRPr="00D935B2">
        <w:rPr>
          <w:rFonts w:ascii="Arial" w:hAnsi="Arial" w:cs="Arial"/>
          <w:color w:val="000000"/>
          <w:lang w:val="fr-FR"/>
        </w:rPr>
        <w:t>schémas,</w:t>
      </w:r>
      <w:r w:rsidRPr="00D935B2">
        <w:rPr>
          <w:rFonts w:ascii="Arial" w:hAnsi="Arial" w:cs="Arial"/>
          <w:color w:val="000000"/>
          <w:spacing w:val="39"/>
          <w:lang w:val="fr-FR"/>
        </w:rPr>
        <w:t xml:space="preserve"> </w:t>
      </w:r>
      <w:r w:rsidRPr="00D935B2">
        <w:rPr>
          <w:rFonts w:ascii="Arial" w:hAnsi="Arial" w:cs="Arial"/>
          <w:color w:val="000000"/>
          <w:lang w:val="fr-FR"/>
        </w:rPr>
        <w:t>référence</w:t>
      </w:r>
      <w:r w:rsidRPr="00D935B2">
        <w:rPr>
          <w:rFonts w:ascii="Arial" w:hAnsi="Arial" w:cs="Arial"/>
          <w:color w:val="000000"/>
          <w:spacing w:val="39"/>
          <w:lang w:val="fr-FR"/>
        </w:rPr>
        <w:t xml:space="preserve"> </w:t>
      </w:r>
      <w:r w:rsidRPr="00D935B2">
        <w:rPr>
          <w:rFonts w:ascii="Arial" w:hAnsi="Arial" w:cs="Arial"/>
          <w:color w:val="000000"/>
          <w:spacing w:val="-8"/>
          <w:lang w:val="fr-FR"/>
        </w:rPr>
        <w:t>avis</w:t>
      </w:r>
      <w:r w:rsidRPr="00D935B2">
        <w:rPr>
          <w:rFonts w:ascii="Arial" w:hAnsi="Arial" w:cs="Arial"/>
          <w:lang w:val="fr-FR"/>
        </w:rPr>
        <w:t xml:space="preserve"> </w:t>
      </w:r>
      <w:r w:rsidRPr="00D935B2">
        <w:rPr>
          <w:rFonts w:ascii="Arial" w:hAnsi="Arial" w:cs="Arial"/>
          <w:color w:val="000000"/>
          <w:lang w:val="fr-FR"/>
        </w:rPr>
        <w:t>techniques CSTB, cahiers des charges pour matériaux non traditionnels, PV ou Certificat de</w:t>
      </w:r>
      <w:r w:rsidRPr="00D935B2">
        <w:rPr>
          <w:rFonts w:ascii="Arial" w:hAnsi="Arial" w:cs="Arial"/>
          <w:lang w:val="fr-FR"/>
        </w:rPr>
        <w:t xml:space="preserve"> </w:t>
      </w:r>
      <w:r w:rsidRPr="00D935B2">
        <w:rPr>
          <w:rFonts w:ascii="Arial" w:hAnsi="Arial" w:cs="Arial"/>
          <w:color w:val="000000"/>
          <w:lang w:val="fr-FR"/>
        </w:rPr>
        <w:t>classemen</w:t>
      </w:r>
      <w:r w:rsidRPr="00D935B2">
        <w:rPr>
          <w:rFonts w:ascii="Arial" w:hAnsi="Arial" w:cs="Arial"/>
          <w:color w:val="000000"/>
          <w:spacing w:val="3"/>
          <w:lang w:val="fr-FR"/>
        </w:rPr>
        <w:t xml:space="preserve">t </w:t>
      </w:r>
      <w:r w:rsidRPr="00D935B2">
        <w:rPr>
          <w:rFonts w:ascii="Arial" w:hAnsi="Arial" w:cs="Arial"/>
          <w:color w:val="000000"/>
          <w:lang w:val="fr-FR"/>
        </w:rPr>
        <w:t>o</w:t>
      </w:r>
      <w:r w:rsidRPr="00D935B2">
        <w:rPr>
          <w:rFonts w:ascii="Arial" w:hAnsi="Arial" w:cs="Arial"/>
          <w:color w:val="000000"/>
          <w:spacing w:val="3"/>
          <w:lang w:val="fr-FR"/>
        </w:rPr>
        <w:t xml:space="preserve">u </w:t>
      </w:r>
      <w:r w:rsidRPr="00D935B2">
        <w:rPr>
          <w:rFonts w:ascii="Arial" w:hAnsi="Arial" w:cs="Arial"/>
          <w:color w:val="000000"/>
          <w:lang w:val="fr-FR"/>
        </w:rPr>
        <w:t>d'essai</w:t>
      </w:r>
      <w:r w:rsidRPr="00D935B2">
        <w:rPr>
          <w:rFonts w:ascii="Arial" w:hAnsi="Arial" w:cs="Arial"/>
          <w:color w:val="000000"/>
          <w:spacing w:val="3"/>
          <w:lang w:val="fr-FR"/>
        </w:rPr>
        <w:t xml:space="preserve">s </w:t>
      </w:r>
      <w:r w:rsidRPr="00D935B2">
        <w:rPr>
          <w:rFonts w:ascii="Arial" w:hAnsi="Arial" w:cs="Arial"/>
          <w:color w:val="000000"/>
          <w:lang w:val="fr-FR"/>
        </w:rPr>
        <w:t>d</w:t>
      </w:r>
      <w:r w:rsidRPr="00D935B2">
        <w:rPr>
          <w:rFonts w:ascii="Arial" w:hAnsi="Arial" w:cs="Arial"/>
          <w:color w:val="000000"/>
          <w:spacing w:val="2"/>
          <w:lang w:val="fr-FR"/>
        </w:rPr>
        <w:t xml:space="preserve">e </w:t>
      </w:r>
      <w:r w:rsidRPr="00D935B2">
        <w:rPr>
          <w:rFonts w:ascii="Arial" w:hAnsi="Arial" w:cs="Arial"/>
          <w:color w:val="000000"/>
          <w:lang w:val="fr-FR"/>
        </w:rPr>
        <w:t>matériaux</w:t>
      </w:r>
      <w:r w:rsidRPr="00D935B2">
        <w:rPr>
          <w:rFonts w:ascii="Arial" w:hAnsi="Arial" w:cs="Arial"/>
          <w:color w:val="000000"/>
          <w:spacing w:val="3"/>
          <w:lang w:val="fr-FR"/>
        </w:rPr>
        <w:t xml:space="preserve">, </w:t>
      </w:r>
      <w:r w:rsidRPr="00D935B2">
        <w:rPr>
          <w:rFonts w:ascii="Arial" w:hAnsi="Arial" w:cs="Arial"/>
          <w:color w:val="000000"/>
          <w:lang w:val="fr-FR"/>
        </w:rPr>
        <w:t>etc…</w:t>
      </w:r>
      <w:r w:rsidRPr="00D935B2">
        <w:rPr>
          <w:rFonts w:ascii="Arial" w:hAnsi="Arial" w:cs="Arial"/>
          <w:color w:val="000000"/>
          <w:spacing w:val="2"/>
          <w:lang w:val="fr-FR"/>
        </w:rPr>
        <w:t xml:space="preserve">)  </w:t>
      </w:r>
      <w:r w:rsidRPr="00D935B2">
        <w:rPr>
          <w:rFonts w:ascii="Arial" w:hAnsi="Arial" w:cs="Arial"/>
          <w:color w:val="000000"/>
          <w:lang w:val="fr-FR"/>
        </w:rPr>
        <w:t>son</w:t>
      </w:r>
      <w:r w:rsidRPr="00D935B2">
        <w:rPr>
          <w:rFonts w:ascii="Arial" w:hAnsi="Arial" w:cs="Arial"/>
          <w:color w:val="000000"/>
          <w:spacing w:val="3"/>
          <w:lang w:val="fr-FR"/>
        </w:rPr>
        <w:t xml:space="preserve">t à </w:t>
      </w:r>
      <w:r w:rsidRPr="00D935B2">
        <w:rPr>
          <w:rFonts w:ascii="Arial" w:hAnsi="Arial" w:cs="Arial"/>
          <w:color w:val="000000"/>
          <w:lang w:val="fr-FR"/>
        </w:rPr>
        <w:t>transmettr</w:t>
      </w:r>
      <w:r w:rsidRPr="00D935B2">
        <w:rPr>
          <w:rFonts w:ascii="Arial" w:hAnsi="Arial" w:cs="Arial"/>
          <w:color w:val="000000"/>
          <w:spacing w:val="3"/>
          <w:lang w:val="fr-FR"/>
        </w:rPr>
        <w:t xml:space="preserve">e </w:t>
      </w:r>
      <w:r w:rsidRPr="00D935B2">
        <w:rPr>
          <w:rFonts w:ascii="Arial" w:hAnsi="Arial" w:cs="Arial"/>
          <w:color w:val="000000"/>
          <w:lang w:val="fr-FR"/>
        </w:rPr>
        <w:t>su</w:t>
      </w:r>
      <w:r w:rsidRPr="00D935B2">
        <w:rPr>
          <w:rFonts w:ascii="Arial" w:hAnsi="Arial" w:cs="Arial"/>
          <w:color w:val="000000"/>
          <w:spacing w:val="3"/>
          <w:lang w:val="fr-FR"/>
        </w:rPr>
        <w:t xml:space="preserve">r </w:t>
      </w:r>
      <w:r w:rsidRPr="00D935B2">
        <w:rPr>
          <w:rFonts w:ascii="Arial" w:hAnsi="Arial" w:cs="Arial"/>
          <w:color w:val="000000"/>
          <w:lang w:val="fr-FR"/>
        </w:rPr>
        <w:t>papie</w:t>
      </w:r>
      <w:r w:rsidRPr="00D935B2">
        <w:rPr>
          <w:rFonts w:ascii="Arial" w:hAnsi="Arial" w:cs="Arial"/>
          <w:color w:val="000000"/>
          <w:spacing w:val="3"/>
          <w:lang w:val="fr-FR"/>
        </w:rPr>
        <w:t xml:space="preserve">r </w:t>
      </w:r>
      <w:r w:rsidRPr="00D935B2">
        <w:rPr>
          <w:rFonts w:ascii="Arial" w:hAnsi="Arial" w:cs="Arial"/>
          <w:color w:val="000000"/>
          <w:lang w:val="fr-FR"/>
        </w:rPr>
        <w:t>au</w:t>
      </w:r>
      <w:r w:rsidRPr="00D935B2">
        <w:rPr>
          <w:rFonts w:ascii="Arial" w:hAnsi="Arial" w:cs="Arial"/>
          <w:lang w:val="fr-FR"/>
        </w:rPr>
        <w:t xml:space="preserve"> </w:t>
      </w:r>
      <w:r w:rsidRPr="00D935B2">
        <w:rPr>
          <w:rFonts w:ascii="Arial" w:hAnsi="Arial" w:cs="Arial"/>
          <w:lang w:val="fr-FR"/>
        </w:rPr>
        <w:br w:type="textWrapping" w:clear="all"/>
      </w:r>
      <w:r w:rsidRPr="00D935B2">
        <w:rPr>
          <w:rFonts w:ascii="Arial" w:hAnsi="Arial" w:cs="Arial"/>
          <w:color w:val="000000"/>
          <w:lang w:val="fr-FR"/>
        </w:rPr>
        <w:t>contrôleur technique</w:t>
      </w:r>
      <w:r w:rsidRPr="00D935B2">
        <w:rPr>
          <w:rFonts w:ascii="Arial" w:hAnsi="Arial" w:cs="Arial"/>
          <w:lang w:val="fr-FR"/>
        </w:rPr>
        <w:t xml:space="preserve"> </w:t>
      </w:r>
    </w:p>
    <w:p w14:paraId="002084CF"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Les plans de conception fournis par le maître d’œuvre sont des plans de principe. L</w:t>
      </w:r>
      <w:r w:rsidRPr="00D935B2">
        <w:rPr>
          <w:rFonts w:ascii="Arial" w:hAnsi="Arial" w:cs="Arial"/>
          <w:color w:val="000000"/>
          <w:spacing w:val="14"/>
          <w:lang w:val="fr-FR"/>
        </w:rPr>
        <w:t xml:space="preserve">a </w:t>
      </w:r>
      <w:r w:rsidRPr="00D935B2">
        <w:rPr>
          <w:rFonts w:ascii="Arial" w:hAnsi="Arial" w:cs="Arial"/>
          <w:color w:val="000000"/>
          <w:lang w:val="fr-FR"/>
        </w:rPr>
        <w:t>réalisation</w:t>
      </w:r>
      <w:r w:rsidRPr="00D935B2">
        <w:rPr>
          <w:rFonts w:ascii="Arial" w:hAnsi="Arial" w:cs="Arial"/>
          <w:lang w:val="fr-FR"/>
        </w:rPr>
        <w:t xml:space="preserve"> </w:t>
      </w:r>
      <w:r w:rsidRPr="00D935B2">
        <w:rPr>
          <w:rFonts w:ascii="Arial" w:hAnsi="Arial" w:cs="Arial"/>
          <w:color w:val="000000"/>
          <w:lang w:val="fr-FR"/>
        </w:rPr>
        <w:t>des ouvrages ne sera rendue possible qu’une fois les plans et calculs d’exécution</w:t>
      </w:r>
      <w:r w:rsidRPr="00D935B2">
        <w:rPr>
          <w:rFonts w:ascii="Arial" w:hAnsi="Arial" w:cs="Arial"/>
          <w:color w:val="000000"/>
          <w:w w:val="95"/>
          <w:lang w:val="fr-FR"/>
        </w:rPr>
        <w:t xml:space="preserve"> </w:t>
      </w:r>
      <w:r w:rsidRPr="00D935B2">
        <w:rPr>
          <w:rFonts w:ascii="Arial" w:hAnsi="Arial" w:cs="Arial"/>
          <w:color w:val="000000"/>
          <w:spacing w:val="-5"/>
          <w:lang w:val="fr-FR"/>
        </w:rPr>
        <w:t>seront fournis</w:t>
      </w:r>
      <w:r w:rsidRPr="00D935B2">
        <w:rPr>
          <w:rFonts w:ascii="Arial" w:hAnsi="Arial" w:cs="Arial"/>
          <w:lang w:val="fr-FR"/>
        </w:rPr>
        <w:t xml:space="preserve"> </w:t>
      </w:r>
      <w:r w:rsidRPr="00D935B2">
        <w:rPr>
          <w:rFonts w:ascii="Arial" w:hAnsi="Arial" w:cs="Arial"/>
          <w:color w:val="000000"/>
          <w:lang w:val="fr-FR"/>
        </w:rPr>
        <w:t xml:space="preserve">par l’entreprise titulaire et validés par le maître d’œuvre et le bureau de contrôle.   </w:t>
      </w:r>
    </w:p>
    <w:p w14:paraId="7A93ADF2"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0E851853"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2302F04F" w14:textId="77777777" w:rsidR="00B768C1" w:rsidRPr="00D935B2" w:rsidRDefault="00000000" w:rsidP="007F21CB">
      <w:pPr>
        <w:pStyle w:val="Titre2"/>
        <w:spacing w:before="0" w:line="276" w:lineRule="auto"/>
        <w:jc w:val="both"/>
        <w:rPr>
          <w:rFonts w:ascii="Arial" w:eastAsiaTheme="minorHAnsi" w:hAnsi="Arial" w:cs="Arial"/>
          <w:color w:val="C00000"/>
          <w:sz w:val="24"/>
          <w:szCs w:val="24"/>
          <w:lang w:val="fr-FR"/>
        </w:rPr>
      </w:pPr>
      <w:r w:rsidRPr="00D935B2">
        <w:rPr>
          <w:rFonts w:ascii="Arial" w:hAnsi="Arial" w:cs="Arial"/>
          <w:color w:val="C00000"/>
          <w:sz w:val="24"/>
          <w:szCs w:val="24"/>
          <w:lang w:val="fr-FR"/>
        </w:rPr>
        <w:t xml:space="preserve"> </w:t>
      </w:r>
      <w:r w:rsidRPr="00D935B2">
        <w:rPr>
          <w:rFonts w:ascii="Arial" w:hAnsi="Arial" w:cs="Arial"/>
          <w:color w:val="C00000"/>
          <w:sz w:val="24"/>
          <w:szCs w:val="24"/>
          <w:lang w:val="fr-FR"/>
        </w:rPr>
        <w:tab/>
        <w:t xml:space="preserve">                  </w:t>
      </w:r>
      <w:bookmarkStart w:id="18" w:name="_Toc193887978"/>
      <w:r w:rsidRPr="00D935B2">
        <w:rPr>
          <w:rFonts w:ascii="Arial" w:eastAsiaTheme="minorHAnsi" w:hAnsi="Arial" w:cs="Arial"/>
          <w:color w:val="C00000"/>
          <w:sz w:val="24"/>
          <w:szCs w:val="24"/>
          <w:lang w:val="fr-FR"/>
        </w:rPr>
        <w:t>4.2.2. Travaux préliminaires</w:t>
      </w:r>
      <w:bookmarkEnd w:id="18"/>
      <w:r w:rsidRPr="00D935B2">
        <w:rPr>
          <w:rFonts w:ascii="Arial" w:eastAsiaTheme="minorHAnsi" w:hAnsi="Arial" w:cs="Arial"/>
          <w:color w:val="C00000"/>
          <w:sz w:val="24"/>
          <w:szCs w:val="24"/>
          <w:lang w:val="fr-FR"/>
        </w:rPr>
        <w:t xml:space="preserve">    </w:t>
      </w:r>
    </w:p>
    <w:p w14:paraId="42C9DD77"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 xml:space="preserve">L’entrepreneur aura à sa charge la mise en place de ses containers matériels ainsi que le </w:t>
      </w:r>
      <w:r w:rsidRPr="00D935B2">
        <w:rPr>
          <w:rFonts w:ascii="Arial" w:hAnsi="Arial" w:cs="Arial"/>
          <w:color w:val="000000"/>
          <w:spacing w:val="-6"/>
          <w:lang w:val="fr-FR"/>
        </w:rPr>
        <w:t>stock</w:t>
      </w:r>
      <w:r w:rsidRPr="00D935B2">
        <w:rPr>
          <w:rFonts w:ascii="Arial" w:hAnsi="Arial" w:cs="Arial"/>
          <w:lang w:val="fr-FR"/>
        </w:rPr>
        <w:t xml:space="preserve"> </w:t>
      </w:r>
      <w:r w:rsidRPr="00D935B2">
        <w:rPr>
          <w:rFonts w:ascii="Arial" w:hAnsi="Arial" w:cs="Arial"/>
          <w:color w:val="000000"/>
          <w:lang w:val="fr-FR"/>
        </w:rPr>
        <w:t xml:space="preserve">de son matériel sur le site. Un point sera fait en début de chantier, avant son intervention </w:t>
      </w:r>
      <w:r w:rsidRPr="00D935B2">
        <w:rPr>
          <w:rFonts w:ascii="Arial" w:hAnsi="Arial" w:cs="Arial"/>
          <w:color w:val="000000"/>
          <w:spacing w:val="-5"/>
          <w:lang w:val="fr-FR"/>
        </w:rPr>
        <w:t>sur site</w:t>
      </w:r>
      <w:r w:rsidRPr="00D935B2">
        <w:rPr>
          <w:rFonts w:ascii="Arial" w:hAnsi="Arial" w:cs="Arial"/>
          <w:lang w:val="fr-FR"/>
        </w:rPr>
        <w:t xml:space="preserve"> </w:t>
      </w:r>
      <w:r w:rsidRPr="00D935B2">
        <w:rPr>
          <w:rFonts w:ascii="Arial" w:hAnsi="Arial" w:cs="Arial"/>
          <w:color w:val="000000"/>
          <w:lang w:val="fr-FR"/>
        </w:rPr>
        <w:t>afin de faire le point sur les zones qui pourront lui être dédiées</w:t>
      </w:r>
      <w:r w:rsidRPr="00D935B2">
        <w:rPr>
          <w:rFonts w:ascii="Arial" w:hAnsi="Arial" w:cs="Arial"/>
          <w:color w:val="000000"/>
          <w:spacing w:val="29"/>
          <w:lang w:val="fr-FR"/>
        </w:rPr>
        <w:t xml:space="preserve">. </w:t>
      </w:r>
      <w:r w:rsidRPr="00D935B2">
        <w:rPr>
          <w:rFonts w:ascii="Arial" w:hAnsi="Arial" w:cs="Arial"/>
          <w:color w:val="010302"/>
          <w:lang w:val="fr-FR"/>
        </w:rPr>
        <w:t xml:space="preserve">  </w:t>
      </w:r>
    </w:p>
    <w:p w14:paraId="5542051B" w14:textId="56050BB2" w:rsidR="00B768C1" w:rsidRPr="00D935B2" w:rsidRDefault="00000000" w:rsidP="007F21CB">
      <w:pPr>
        <w:spacing w:line="276" w:lineRule="auto"/>
        <w:jc w:val="both"/>
        <w:rPr>
          <w:rFonts w:ascii="Arial" w:hAnsi="Arial" w:cs="Arial"/>
          <w:color w:val="010302"/>
          <w:lang w:val="fr-FR"/>
        </w:rPr>
        <w:sectPr w:rsidR="00B768C1" w:rsidRPr="00D935B2" w:rsidSect="00D935B2">
          <w:type w:val="continuous"/>
          <w:pgSz w:w="11930" w:h="17820"/>
          <w:pgMar w:top="1417" w:right="1417" w:bottom="1417" w:left="1417" w:header="708" w:footer="708" w:gutter="0"/>
          <w:cols w:space="720"/>
          <w:docGrid w:linePitch="360"/>
        </w:sectPr>
      </w:pPr>
      <w:r w:rsidRPr="00D935B2">
        <w:rPr>
          <w:rFonts w:ascii="Arial" w:hAnsi="Arial" w:cs="Arial"/>
          <w:color w:val="000000"/>
          <w:lang w:val="fr-FR"/>
        </w:rPr>
        <w:t>L’entrepreneur aura égalemen</w:t>
      </w:r>
      <w:r w:rsidRPr="00D935B2">
        <w:rPr>
          <w:rFonts w:ascii="Arial" w:hAnsi="Arial" w:cs="Arial"/>
          <w:color w:val="000000"/>
          <w:spacing w:val="16"/>
          <w:lang w:val="fr-FR"/>
        </w:rPr>
        <w:t xml:space="preserve">t </w:t>
      </w:r>
      <w:r w:rsidRPr="00D935B2">
        <w:rPr>
          <w:rFonts w:ascii="Arial" w:hAnsi="Arial" w:cs="Arial"/>
          <w:color w:val="000000"/>
          <w:spacing w:val="14"/>
          <w:lang w:val="fr-FR"/>
        </w:rPr>
        <w:t xml:space="preserve">à </w:t>
      </w:r>
      <w:r w:rsidRPr="00D935B2">
        <w:rPr>
          <w:rFonts w:ascii="Arial" w:hAnsi="Arial" w:cs="Arial"/>
          <w:color w:val="000000"/>
          <w:lang w:val="fr-FR"/>
        </w:rPr>
        <w:t>s</w:t>
      </w:r>
      <w:r w:rsidRPr="00D935B2">
        <w:rPr>
          <w:rFonts w:ascii="Arial" w:hAnsi="Arial" w:cs="Arial"/>
          <w:color w:val="000000"/>
          <w:spacing w:val="16"/>
          <w:lang w:val="fr-FR"/>
        </w:rPr>
        <w:t xml:space="preserve">a </w:t>
      </w:r>
      <w:r w:rsidRPr="00D935B2">
        <w:rPr>
          <w:rFonts w:ascii="Arial" w:hAnsi="Arial" w:cs="Arial"/>
          <w:color w:val="000000"/>
          <w:lang w:val="fr-FR"/>
        </w:rPr>
        <w:t>charg</w:t>
      </w:r>
      <w:r w:rsidRPr="00D935B2">
        <w:rPr>
          <w:rFonts w:ascii="Arial" w:hAnsi="Arial" w:cs="Arial"/>
          <w:color w:val="000000"/>
          <w:spacing w:val="15"/>
          <w:lang w:val="fr-FR"/>
        </w:rPr>
        <w:t xml:space="preserve">e </w:t>
      </w:r>
      <w:r w:rsidRPr="00D935B2">
        <w:rPr>
          <w:rFonts w:ascii="Arial" w:hAnsi="Arial" w:cs="Arial"/>
          <w:color w:val="000000"/>
          <w:lang w:val="fr-FR"/>
        </w:rPr>
        <w:t>l’ensembl</w:t>
      </w:r>
      <w:r w:rsidRPr="00D935B2">
        <w:rPr>
          <w:rFonts w:ascii="Arial" w:hAnsi="Arial" w:cs="Arial"/>
          <w:color w:val="000000"/>
          <w:spacing w:val="15"/>
          <w:lang w:val="fr-FR"/>
        </w:rPr>
        <w:t xml:space="preserve">e </w:t>
      </w:r>
      <w:r w:rsidRPr="00D935B2">
        <w:rPr>
          <w:rFonts w:ascii="Arial" w:hAnsi="Arial" w:cs="Arial"/>
          <w:color w:val="000000"/>
          <w:lang w:val="fr-FR"/>
        </w:rPr>
        <w:t>de</w:t>
      </w:r>
      <w:r w:rsidRPr="00D935B2">
        <w:rPr>
          <w:rFonts w:ascii="Arial" w:hAnsi="Arial" w:cs="Arial"/>
          <w:color w:val="000000"/>
          <w:spacing w:val="16"/>
          <w:lang w:val="fr-FR"/>
        </w:rPr>
        <w:t xml:space="preserve">s </w:t>
      </w:r>
      <w:r w:rsidRPr="00D935B2">
        <w:rPr>
          <w:rFonts w:ascii="Arial" w:hAnsi="Arial" w:cs="Arial"/>
          <w:color w:val="000000"/>
          <w:lang w:val="fr-FR"/>
        </w:rPr>
        <w:t>étude</w:t>
      </w:r>
      <w:r w:rsidRPr="00D935B2">
        <w:rPr>
          <w:rFonts w:ascii="Arial" w:hAnsi="Arial" w:cs="Arial"/>
          <w:color w:val="000000"/>
          <w:spacing w:val="14"/>
          <w:lang w:val="fr-FR"/>
        </w:rPr>
        <w:t xml:space="preserve">s </w:t>
      </w:r>
      <w:r w:rsidRPr="00D935B2">
        <w:rPr>
          <w:rFonts w:ascii="Arial" w:hAnsi="Arial" w:cs="Arial"/>
          <w:color w:val="000000"/>
          <w:lang w:val="fr-FR"/>
        </w:rPr>
        <w:t>d’exécutions nécessaires</w:t>
      </w:r>
      <w:r w:rsidRPr="00D935B2">
        <w:rPr>
          <w:rFonts w:ascii="Arial" w:hAnsi="Arial" w:cs="Arial"/>
          <w:lang w:val="fr-FR"/>
        </w:rPr>
        <w:t xml:space="preserve"> </w:t>
      </w:r>
      <w:r w:rsidRPr="00D935B2">
        <w:rPr>
          <w:rFonts w:ascii="Arial" w:hAnsi="Arial" w:cs="Arial"/>
          <w:color w:val="000000"/>
          <w:lang w:val="fr-FR"/>
        </w:rPr>
        <w:t>à la bonne exécution des travaux</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16F9A73C"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spacing w:val="-2"/>
          <w:lang w:val="fr-FR"/>
        </w:rPr>
        <w:t>Un nettoyage de la zone de travaux devra être réalisé quotidiennement et une vérification avec</w:t>
      </w:r>
      <w:r w:rsidRPr="00D935B2">
        <w:rPr>
          <w:rFonts w:ascii="Arial" w:hAnsi="Arial" w:cs="Arial"/>
          <w:lang w:val="fr-FR"/>
        </w:rPr>
        <w:t xml:space="preserve"> </w:t>
      </w:r>
      <w:r w:rsidRPr="00D935B2">
        <w:rPr>
          <w:rFonts w:ascii="Arial" w:hAnsi="Arial" w:cs="Arial"/>
          <w:color w:val="000000"/>
          <w:lang w:val="fr-FR"/>
        </w:rPr>
        <w:t>le Maître d’œuvre sera fait en fin de chantier</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0291759A"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 xml:space="preserve">Une vérification quotidienne sera effectuée par le titulaire des autres Lots.  </w:t>
      </w:r>
      <w:r w:rsidRPr="00D935B2">
        <w:rPr>
          <w:rFonts w:ascii="Arial" w:hAnsi="Arial" w:cs="Arial"/>
          <w:color w:val="010302"/>
          <w:lang w:val="fr-FR"/>
        </w:rPr>
        <w:t xml:space="preserve">  </w:t>
      </w:r>
    </w:p>
    <w:p w14:paraId="21594F64"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7A477CE1" w14:textId="77777777" w:rsidR="00B768C1" w:rsidRPr="00D935B2" w:rsidRDefault="00000000" w:rsidP="007F21CB">
      <w:pPr>
        <w:pStyle w:val="Titre2"/>
        <w:spacing w:before="0" w:line="276" w:lineRule="auto"/>
        <w:jc w:val="both"/>
        <w:rPr>
          <w:rFonts w:ascii="Arial" w:hAnsi="Arial" w:cs="Arial"/>
          <w:color w:val="C00000"/>
          <w:sz w:val="24"/>
          <w:szCs w:val="24"/>
          <w:lang w:val="fr-FR"/>
        </w:rPr>
      </w:pPr>
      <w:r w:rsidRPr="00D935B2">
        <w:rPr>
          <w:rFonts w:ascii="Arial" w:hAnsi="Arial" w:cs="Arial"/>
          <w:color w:val="C00000"/>
          <w:sz w:val="24"/>
          <w:szCs w:val="24"/>
          <w:lang w:val="fr-FR"/>
        </w:rPr>
        <w:t xml:space="preserve">                              </w:t>
      </w:r>
      <w:bookmarkStart w:id="19" w:name="_Toc193887979"/>
      <w:r w:rsidRPr="00D935B2">
        <w:rPr>
          <w:rFonts w:ascii="Arial" w:hAnsi="Arial" w:cs="Arial"/>
          <w:color w:val="C00000"/>
          <w:sz w:val="24"/>
          <w:szCs w:val="24"/>
          <w:lang w:val="fr-FR"/>
        </w:rPr>
        <w:t>4.2.3.  Relation avec les autres lots</w:t>
      </w:r>
      <w:bookmarkEnd w:id="19"/>
      <w:r w:rsidRPr="00D935B2">
        <w:rPr>
          <w:rFonts w:ascii="Arial" w:hAnsi="Arial" w:cs="Arial"/>
          <w:color w:val="C00000"/>
          <w:sz w:val="24"/>
          <w:szCs w:val="24"/>
          <w:lang w:val="fr-FR"/>
        </w:rPr>
        <w:t xml:space="preserve">   </w:t>
      </w:r>
    </w:p>
    <w:p w14:paraId="34AFA0F1" w14:textId="4BC8C2EA"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spacing w:val="-3"/>
          <w:lang w:val="fr-FR"/>
        </w:rPr>
        <w:t>Le tenant du présent lot a à sa charge d'accorder de façon pratique l'avancement de son travail</w:t>
      </w:r>
      <w:r w:rsidR="0029571A">
        <w:rPr>
          <w:rFonts w:ascii="Arial" w:hAnsi="Arial" w:cs="Arial"/>
          <w:lang w:val="fr-FR"/>
        </w:rPr>
        <w:t xml:space="preserve"> </w:t>
      </w:r>
      <w:r w:rsidRPr="00D935B2">
        <w:rPr>
          <w:rFonts w:ascii="Arial" w:hAnsi="Arial" w:cs="Arial"/>
          <w:color w:val="000000"/>
          <w:lang w:val="fr-FR"/>
        </w:rPr>
        <w:t>avec les interventions des autres corps d'état</w:t>
      </w:r>
      <w:r w:rsidRPr="00D935B2">
        <w:rPr>
          <w:rFonts w:ascii="Arial" w:hAnsi="Arial" w:cs="Arial"/>
          <w:color w:val="000000"/>
          <w:spacing w:val="30"/>
          <w:lang w:val="fr-FR"/>
        </w:rPr>
        <w:t xml:space="preserve">. </w:t>
      </w:r>
      <w:r w:rsidRPr="00D935B2">
        <w:rPr>
          <w:rFonts w:ascii="Arial" w:hAnsi="Arial" w:cs="Arial"/>
          <w:color w:val="000000"/>
          <w:lang w:val="fr-FR"/>
        </w:rPr>
        <w:t xml:space="preserve">  </w:t>
      </w:r>
    </w:p>
    <w:p w14:paraId="50BDFC7D"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Le titulaire du</w:t>
      </w:r>
      <w:r w:rsidRPr="00D935B2">
        <w:rPr>
          <w:rFonts w:ascii="Arial" w:hAnsi="Arial" w:cs="Arial"/>
          <w:color w:val="000000"/>
          <w:spacing w:val="20"/>
          <w:lang w:val="fr-FR"/>
        </w:rPr>
        <w:t xml:space="preserve"> </w:t>
      </w:r>
      <w:r w:rsidRPr="00D935B2">
        <w:rPr>
          <w:rFonts w:ascii="Arial" w:hAnsi="Arial" w:cs="Arial"/>
          <w:color w:val="000000"/>
          <w:lang w:val="fr-FR"/>
        </w:rPr>
        <w:t>présent</w:t>
      </w:r>
      <w:r w:rsidRPr="00D935B2">
        <w:rPr>
          <w:rFonts w:ascii="Arial" w:hAnsi="Arial" w:cs="Arial"/>
          <w:color w:val="000000"/>
          <w:spacing w:val="20"/>
          <w:lang w:val="fr-FR"/>
        </w:rPr>
        <w:t xml:space="preserve"> </w:t>
      </w:r>
      <w:r w:rsidRPr="00D935B2">
        <w:rPr>
          <w:rFonts w:ascii="Arial" w:hAnsi="Arial" w:cs="Arial"/>
          <w:color w:val="000000"/>
          <w:lang w:val="fr-FR"/>
        </w:rPr>
        <w:t>lot</w:t>
      </w:r>
      <w:r w:rsidRPr="00D935B2">
        <w:rPr>
          <w:rFonts w:ascii="Arial" w:hAnsi="Arial" w:cs="Arial"/>
          <w:color w:val="000000"/>
          <w:spacing w:val="20"/>
          <w:lang w:val="fr-FR"/>
        </w:rPr>
        <w:t xml:space="preserve"> </w:t>
      </w:r>
      <w:r w:rsidRPr="00D935B2">
        <w:rPr>
          <w:rFonts w:ascii="Arial" w:hAnsi="Arial" w:cs="Arial"/>
          <w:color w:val="000000"/>
          <w:lang w:val="fr-FR"/>
        </w:rPr>
        <w:t>devra</w:t>
      </w:r>
      <w:r w:rsidRPr="00D935B2">
        <w:rPr>
          <w:rFonts w:ascii="Arial" w:hAnsi="Arial" w:cs="Arial"/>
          <w:color w:val="000000"/>
          <w:spacing w:val="20"/>
          <w:lang w:val="fr-FR"/>
        </w:rPr>
        <w:t xml:space="preserve"> </w:t>
      </w:r>
      <w:r w:rsidRPr="00D935B2">
        <w:rPr>
          <w:rFonts w:ascii="Arial" w:hAnsi="Arial" w:cs="Arial"/>
          <w:color w:val="000000"/>
          <w:lang w:val="fr-FR"/>
        </w:rPr>
        <w:t>se procurer toutes</w:t>
      </w:r>
      <w:r w:rsidRPr="00D935B2">
        <w:rPr>
          <w:rFonts w:ascii="Arial" w:hAnsi="Arial" w:cs="Arial"/>
          <w:color w:val="000000"/>
          <w:spacing w:val="20"/>
          <w:lang w:val="fr-FR"/>
        </w:rPr>
        <w:t xml:space="preserve"> </w:t>
      </w:r>
      <w:r w:rsidRPr="00D935B2">
        <w:rPr>
          <w:rFonts w:ascii="Arial" w:hAnsi="Arial" w:cs="Arial"/>
          <w:color w:val="000000"/>
          <w:lang w:val="fr-FR"/>
        </w:rPr>
        <w:t>les</w:t>
      </w:r>
      <w:r w:rsidRPr="00D935B2">
        <w:rPr>
          <w:rFonts w:ascii="Arial" w:hAnsi="Arial" w:cs="Arial"/>
          <w:color w:val="000000"/>
          <w:spacing w:val="24"/>
          <w:lang w:val="fr-FR"/>
        </w:rPr>
        <w:t xml:space="preserve"> </w:t>
      </w:r>
      <w:r w:rsidRPr="00D935B2">
        <w:rPr>
          <w:rFonts w:ascii="Arial" w:hAnsi="Arial" w:cs="Arial"/>
          <w:color w:val="000000"/>
          <w:lang w:val="fr-FR"/>
        </w:rPr>
        <w:t>pièces</w:t>
      </w:r>
      <w:r w:rsidRPr="00D935B2">
        <w:rPr>
          <w:rFonts w:ascii="Arial" w:hAnsi="Arial" w:cs="Arial"/>
          <w:color w:val="000000"/>
          <w:spacing w:val="20"/>
          <w:lang w:val="fr-FR"/>
        </w:rPr>
        <w:t xml:space="preserve"> </w:t>
      </w:r>
      <w:r w:rsidRPr="00D935B2">
        <w:rPr>
          <w:rFonts w:ascii="Arial" w:hAnsi="Arial" w:cs="Arial"/>
          <w:color w:val="000000"/>
          <w:lang w:val="fr-FR"/>
        </w:rPr>
        <w:t>des</w:t>
      </w:r>
      <w:r w:rsidRPr="00D935B2">
        <w:rPr>
          <w:rFonts w:ascii="Arial" w:hAnsi="Arial" w:cs="Arial"/>
          <w:color w:val="000000"/>
          <w:spacing w:val="20"/>
          <w:lang w:val="fr-FR"/>
        </w:rPr>
        <w:t xml:space="preserve"> </w:t>
      </w:r>
      <w:r w:rsidRPr="00D935B2">
        <w:rPr>
          <w:rFonts w:ascii="Arial" w:hAnsi="Arial" w:cs="Arial"/>
          <w:color w:val="000000"/>
          <w:lang w:val="fr-FR"/>
        </w:rPr>
        <w:t>dossiers des autres corps</w:t>
      </w:r>
      <w:r w:rsidRPr="00D935B2">
        <w:rPr>
          <w:rFonts w:ascii="Arial" w:hAnsi="Arial" w:cs="Arial"/>
          <w:lang w:val="fr-FR"/>
        </w:rPr>
        <w:t xml:space="preserve"> </w:t>
      </w:r>
      <w:r w:rsidRPr="00D935B2">
        <w:rPr>
          <w:rFonts w:ascii="Arial" w:hAnsi="Arial" w:cs="Arial"/>
          <w:color w:val="000000"/>
          <w:lang w:val="fr-FR"/>
        </w:rPr>
        <w:t>d'état dont il a le devoir de prendre connaissance. En cas de contradiction ou d’incohérence</w:t>
      </w:r>
      <w:r w:rsidRPr="00D935B2">
        <w:rPr>
          <w:rFonts w:ascii="Arial" w:hAnsi="Arial" w:cs="Arial"/>
          <w:lang w:val="fr-FR"/>
        </w:rPr>
        <w:t xml:space="preserve"> </w:t>
      </w:r>
      <w:r w:rsidRPr="00D935B2">
        <w:rPr>
          <w:rFonts w:ascii="Arial" w:hAnsi="Arial" w:cs="Arial"/>
          <w:color w:val="000000"/>
          <w:spacing w:val="-1"/>
          <w:lang w:val="fr-FR"/>
        </w:rPr>
        <w:t>entre plusieurs plans ou documents, l’entrepreneur devra en informer le maître d’œuvre qui lui</w:t>
      </w:r>
      <w:r w:rsidRPr="00D935B2">
        <w:rPr>
          <w:rFonts w:ascii="Arial" w:hAnsi="Arial" w:cs="Arial"/>
          <w:lang w:val="fr-FR"/>
        </w:rPr>
        <w:t xml:space="preserve"> </w:t>
      </w:r>
      <w:r w:rsidRPr="00D935B2">
        <w:rPr>
          <w:rFonts w:ascii="Arial" w:hAnsi="Arial" w:cs="Arial"/>
          <w:color w:val="000000"/>
          <w:lang w:val="fr-FR"/>
        </w:rPr>
        <w:t>confirmera la marche à suivre</w:t>
      </w:r>
      <w:r w:rsidRPr="00D935B2">
        <w:rPr>
          <w:rFonts w:ascii="Arial" w:hAnsi="Arial" w:cs="Arial"/>
          <w:color w:val="000000"/>
          <w:spacing w:val="29"/>
          <w:lang w:val="fr-FR"/>
        </w:rPr>
        <w:t xml:space="preserve">. </w:t>
      </w:r>
      <w:r w:rsidRPr="00D935B2">
        <w:rPr>
          <w:rFonts w:ascii="Arial" w:hAnsi="Arial" w:cs="Arial"/>
          <w:color w:val="000000"/>
          <w:lang w:val="fr-FR"/>
        </w:rPr>
        <w:t xml:space="preserve">  </w:t>
      </w:r>
    </w:p>
    <w:p w14:paraId="238C376E" w14:textId="2758DAE7" w:rsidR="00B768C1" w:rsidRPr="00D935B2" w:rsidRDefault="00000000" w:rsidP="007F21CB">
      <w:pPr>
        <w:tabs>
          <w:tab w:val="left" w:pos="2374"/>
          <w:tab w:val="left" w:pos="3140"/>
          <w:tab w:val="left" w:pos="3394"/>
          <w:tab w:val="left" w:pos="3908"/>
          <w:tab w:val="left" w:pos="4400"/>
          <w:tab w:val="left" w:pos="4755"/>
          <w:tab w:val="left" w:pos="5048"/>
          <w:tab w:val="left" w:pos="5807"/>
          <w:tab w:val="left" w:pos="5920"/>
          <w:tab w:val="left" w:pos="6944"/>
          <w:tab w:val="left" w:pos="7864"/>
          <w:tab w:val="left" w:pos="8282"/>
          <w:tab w:val="left" w:pos="8780"/>
          <w:tab w:val="left" w:pos="8968"/>
          <w:tab w:val="left" w:pos="9220"/>
          <w:tab w:val="left" w:pos="9827"/>
        </w:tabs>
        <w:spacing w:line="276" w:lineRule="auto"/>
        <w:jc w:val="both"/>
        <w:rPr>
          <w:rFonts w:ascii="Arial" w:hAnsi="Arial" w:cs="Arial"/>
          <w:color w:val="010302"/>
          <w:lang w:val="fr-FR"/>
        </w:rPr>
      </w:pPr>
      <w:r w:rsidRPr="00D935B2">
        <w:rPr>
          <w:rFonts w:ascii="Arial" w:hAnsi="Arial" w:cs="Arial"/>
          <w:color w:val="000000"/>
          <w:lang w:val="fr-FR"/>
        </w:rPr>
        <w:t>Les</w:t>
      </w:r>
      <w:r w:rsidRPr="00D935B2">
        <w:rPr>
          <w:rFonts w:ascii="Arial" w:hAnsi="Arial" w:cs="Arial"/>
          <w:color w:val="000000"/>
          <w:spacing w:val="14"/>
          <w:lang w:val="fr-FR"/>
        </w:rPr>
        <w:t xml:space="preserve"> </w:t>
      </w:r>
      <w:r w:rsidRPr="00D935B2">
        <w:rPr>
          <w:rFonts w:ascii="Arial" w:hAnsi="Arial" w:cs="Arial"/>
          <w:color w:val="000000"/>
          <w:lang w:val="fr-FR"/>
        </w:rPr>
        <w:t>prestations</w:t>
      </w:r>
      <w:r w:rsidRPr="00D935B2">
        <w:rPr>
          <w:rFonts w:ascii="Arial" w:hAnsi="Arial" w:cs="Arial"/>
          <w:color w:val="000000"/>
          <w:spacing w:val="15"/>
          <w:lang w:val="fr-FR"/>
        </w:rPr>
        <w:t xml:space="preserve"> </w:t>
      </w:r>
      <w:r w:rsidRPr="00D935B2">
        <w:rPr>
          <w:rFonts w:ascii="Arial" w:hAnsi="Arial" w:cs="Arial"/>
          <w:color w:val="000000"/>
          <w:lang w:val="fr-FR"/>
        </w:rPr>
        <w:t>de</w:t>
      </w:r>
      <w:r w:rsidRPr="00D935B2">
        <w:rPr>
          <w:rFonts w:ascii="Arial" w:hAnsi="Arial" w:cs="Arial"/>
          <w:color w:val="000000"/>
          <w:spacing w:val="15"/>
          <w:lang w:val="fr-FR"/>
        </w:rPr>
        <w:t xml:space="preserve"> </w:t>
      </w:r>
      <w:r w:rsidRPr="00D935B2">
        <w:rPr>
          <w:rFonts w:ascii="Arial" w:hAnsi="Arial" w:cs="Arial"/>
          <w:color w:val="000000"/>
          <w:lang w:val="fr-FR"/>
        </w:rPr>
        <w:t>l’entrepreneur</w:t>
      </w:r>
      <w:r w:rsidRPr="00D935B2">
        <w:rPr>
          <w:rFonts w:ascii="Arial" w:hAnsi="Arial" w:cs="Arial"/>
          <w:color w:val="000000"/>
          <w:spacing w:val="15"/>
          <w:lang w:val="fr-FR"/>
        </w:rPr>
        <w:t xml:space="preserve"> </w:t>
      </w:r>
      <w:r w:rsidRPr="00D935B2">
        <w:rPr>
          <w:rFonts w:ascii="Arial" w:hAnsi="Arial" w:cs="Arial"/>
          <w:color w:val="000000"/>
          <w:lang w:val="fr-FR"/>
        </w:rPr>
        <w:t>devront</w:t>
      </w:r>
      <w:r w:rsidRPr="00D935B2">
        <w:rPr>
          <w:rFonts w:ascii="Arial" w:hAnsi="Arial" w:cs="Arial"/>
          <w:color w:val="000000"/>
          <w:spacing w:val="15"/>
          <w:lang w:val="fr-FR"/>
        </w:rPr>
        <w:t xml:space="preserve"> </w:t>
      </w:r>
      <w:r w:rsidRPr="00D935B2">
        <w:rPr>
          <w:rFonts w:ascii="Arial" w:hAnsi="Arial" w:cs="Arial"/>
          <w:color w:val="000000"/>
          <w:lang w:val="fr-FR"/>
        </w:rPr>
        <w:t>être</w:t>
      </w:r>
      <w:r w:rsidRPr="00D935B2">
        <w:rPr>
          <w:rFonts w:ascii="Arial" w:hAnsi="Arial" w:cs="Arial"/>
          <w:color w:val="000000"/>
          <w:spacing w:val="15"/>
          <w:lang w:val="fr-FR"/>
        </w:rPr>
        <w:t xml:space="preserve"> </w:t>
      </w:r>
      <w:r w:rsidRPr="00D935B2">
        <w:rPr>
          <w:rFonts w:ascii="Arial" w:hAnsi="Arial" w:cs="Arial"/>
          <w:color w:val="000000"/>
          <w:lang w:val="fr-FR"/>
        </w:rPr>
        <w:t>adaptées</w:t>
      </w:r>
      <w:r w:rsidRPr="00D935B2">
        <w:rPr>
          <w:rFonts w:ascii="Arial" w:hAnsi="Arial" w:cs="Arial"/>
          <w:color w:val="000000"/>
          <w:spacing w:val="16"/>
          <w:lang w:val="fr-FR"/>
        </w:rPr>
        <w:t xml:space="preserve"> </w:t>
      </w:r>
      <w:r w:rsidRPr="00D935B2">
        <w:rPr>
          <w:rFonts w:ascii="Arial" w:hAnsi="Arial" w:cs="Arial"/>
          <w:color w:val="000000"/>
          <w:lang w:val="fr-FR"/>
        </w:rPr>
        <w:t>dans</w:t>
      </w:r>
      <w:r w:rsidRPr="00D935B2">
        <w:rPr>
          <w:rFonts w:ascii="Arial" w:hAnsi="Arial" w:cs="Arial"/>
          <w:color w:val="000000"/>
          <w:spacing w:val="15"/>
          <w:lang w:val="fr-FR"/>
        </w:rPr>
        <w:t xml:space="preserve"> </w:t>
      </w:r>
      <w:r w:rsidRPr="00D935B2">
        <w:rPr>
          <w:rFonts w:ascii="Arial" w:hAnsi="Arial" w:cs="Arial"/>
          <w:color w:val="000000"/>
          <w:lang w:val="fr-FR"/>
        </w:rPr>
        <w:t>les</w:t>
      </w:r>
      <w:r w:rsidRPr="00D935B2">
        <w:rPr>
          <w:rFonts w:ascii="Arial" w:hAnsi="Arial" w:cs="Arial"/>
          <w:color w:val="000000"/>
          <w:spacing w:val="16"/>
          <w:lang w:val="fr-FR"/>
        </w:rPr>
        <w:t xml:space="preserve"> </w:t>
      </w:r>
      <w:r w:rsidRPr="00D935B2">
        <w:rPr>
          <w:rFonts w:ascii="Arial" w:hAnsi="Arial" w:cs="Arial"/>
          <w:color w:val="000000"/>
          <w:lang w:val="fr-FR"/>
        </w:rPr>
        <w:t>règles</w:t>
      </w:r>
      <w:r w:rsidRPr="00D935B2">
        <w:rPr>
          <w:rFonts w:ascii="Arial" w:hAnsi="Arial" w:cs="Arial"/>
          <w:color w:val="000000"/>
          <w:spacing w:val="15"/>
          <w:lang w:val="fr-FR"/>
        </w:rPr>
        <w:t xml:space="preserve"> </w:t>
      </w:r>
      <w:r w:rsidRPr="00D935B2">
        <w:rPr>
          <w:rFonts w:ascii="Arial" w:hAnsi="Arial" w:cs="Arial"/>
          <w:color w:val="000000"/>
          <w:lang w:val="fr-FR"/>
        </w:rPr>
        <w:t>de</w:t>
      </w:r>
      <w:r w:rsidRPr="00D935B2">
        <w:rPr>
          <w:rFonts w:ascii="Arial" w:hAnsi="Arial" w:cs="Arial"/>
          <w:color w:val="000000"/>
          <w:spacing w:val="15"/>
          <w:lang w:val="fr-FR"/>
        </w:rPr>
        <w:t xml:space="preserve"> </w:t>
      </w:r>
      <w:r w:rsidRPr="00D935B2">
        <w:rPr>
          <w:rFonts w:ascii="Arial" w:hAnsi="Arial" w:cs="Arial"/>
          <w:color w:val="000000"/>
          <w:lang w:val="fr-FR"/>
        </w:rPr>
        <w:t>l’art</w:t>
      </w:r>
      <w:r w:rsidRPr="00D935B2">
        <w:rPr>
          <w:rFonts w:ascii="Arial" w:hAnsi="Arial" w:cs="Arial"/>
          <w:color w:val="000000"/>
          <w:spacing w:val="15"/>
          <w:lang w:val="fr-FR"/>
        </w:rPr>
        <w:t xml:space="preserve"> </w:t>
      </w:r>
      <w:r w:rsidRPr="00D935B2">
        <w:rPr>
          <w:rFonts w:ascii="Arial" w:hAnsi="Arial" w:cs="Arial"/>
          <w:color w:val="000000"/>
          <w:spacing w:val="-12"/>
          <w:lang w:val="fr-FR"/>
        </w:rPr>
        <w:t>aux</w:t>
      </w:r>
      <w:r w:rsidRPr="00D935B2">
        <w:rPr>
          <w:rFonts w:ascii="Arial" w:hAnsi="Arial" w:cs="Arial"/>
          <w:lang w:val="fr-FR"/>
        </w:rPr>
        <w:t xml:space="preserve"> </w:t>
      </w:r>
      <w:r w:rsidRPr="00D935B2">
        <w:rPr>
          <w:rFonts w:ascii="Arial" w:hAnsi="Arial" w:cs="Arial"/>
          <w:color w:val="000000"/>
          <w:lang w:val="fr-FR"/>
        </w:rPr>
        <w:t>constatations</w:t>
      </w:r>
      <w:r w:rsidR="007F21CB">
        <w:rPr>
          <w:rFonts w:ascii="Arial" w:hAnsi="Arial" w:cs="Arial"/>
          <w:color w:val="000000"/>
          <w:lang w:val="fr-FR"/>
        </w:rPr>
        <w:t xml:space="preserve"> </w:t>
      </w:r>
      <w:r w:rsidRPr="00D935B2">
        <w:rPr>
          <w:rFonts w:ascii="Arial" w:hAnsi="Arial" w:cs="Arial"/>
          <w:color w:val="000000"/>
          <w:lang w:val="fr-FR"/>
        </w:rPr>
        <w:t>relevées</w:t>
      </w:r>
      <w:r w:rsidRPr="00D935B2">
        <w:rPr>
          <w:rFonts w:ascii="Arial" w:hAnsi="Arial" w:cs="Arial"/>
          <w:color w:val="000000"/>
          <w:lang w:val="fr-FR"/>
        </w:rPr>
        <w:tab/>
        <w:t>par</w:t>
      </w:r>
      <w:r w:rsidR="007F21CB">
        <w:rPr>
          <w:rFonts w:ascii="Arial" w:hAnsi="Arial" w:cs="Arial"/>
          <w:color w:val="000000"/>
          <w:lang w:val="fr-FR"/>
        </w:rPr>
        <w:t xml:space="preserve"> </w:t>
      </w:r>
      <w:r w:rsidRPr="00D935B2">
        <w:rPr>
          <w:rFonts w:ascii="Arial" w:hAnsi="Arial" w:cs="Arial"/>
          <w:color w:val="000000"/>
          <w:lang w:val="fr-FR"/>
        </w:rPr>
        <w:t>lui-même.</w:t>
      </w:r>
      <w:r w:rsidR="007F21CB">
        <w:rPr>
          <w:rFonts w:ascii="Arial" w:hAnsi="Arial" w:cs="Arial"/>
          <w:color w:val="000000"/>
          <w:lang w:val="fr-FR"/>
        </w:rPr>
        <w:t xml:space="preserve"> </w:t>
      </w:r>
      <w:r w:rsidRPr="00D935B2">
        <w:rPr>
          <w:rFonts w:ascii="Arial" w:hAnsi="Arial" w:cs="Arial"/>
          <w:color w:val="000000"/>
          <w:lang w:val="fr-FR"/>
        </w:rPr>
        <w:t>Toute</w:t>
      </w:r>
      <w:r w:rsidRPr="00D935B2">
        <w:rPr>
          <w:rFonts w:ascii="Arial" w:hAnsi="Arial" w:cs="Arial"/>
          <w:color w:val="000000"/>
          <w:lang w:val="fr-FR"/>
        </w:rPr>
        <w:tab/>
        <w:t>prestation</w:t>
      </w:r>
      <w:r w:rsidR="007F21CB">
        <w:rPr>
          <w:rFonts w:ascii="Arial" w:hAnsi="Arial" w:cs="Arial"/>
          <w:color w:val="000000"/>
          <w:lang w:val="fr-FR"/>
        </w:rPr>
        <w:t xml:space="preserve"> </w:t>
      </w:r>
      <w:r w:rsidRPr="00D935B2">
        <w:rPr>
          <w:rFonts w:ascii="Arial" w:hAnsi="Arial" w:cs="Arial"/>
          <w:color w:val="000000"/>
          <w:lang w:val="fr-FR"/>
        </w:rPr>
        <w:t>mentionnée</w:t>
      </w:r>
      <w:r w:rsidR="007F21CB">
        <w:rPr>
          <w:rFonts w:ascii="Arial" w:hAnsi="Arial" w:cs="Arial"/>
          <w:color w:val="000000"/>
          <w:lang w:val="fr-FR"/>
        </w:rPr>
        <w:t xml:space="preserve"> </w:t>
      </w:r>
      <w:r w:rsidRPr="00D935B2">
        <w:rPr>
          <w:rFonts w:ascii="Arial" w:hAnsi="Arial" w:cs="Arial"/>
          <w:color w:val="000000"/>
          <w:lang w:val="fr-FR"/>
        </w:rPr>
        <w:t>sur</w:t>
      </w:r>
      <w:r w:rsidR="007F21CB">
        <w:rPr>
          <w:rFonts w:ascii="Arial" w:hAnsi="Arial" w:cs="Arial"/>
          <w:color w:val="000000"/>
          <w:lang w:val="fr-FR"/>
        </w:rPr>
        <w:t xml:space="preserve"> un </w:t>
      </w:r>
      <w:r w:rsidRPr="00D935B2">
        <w:rPr>
          <w:rFonts w:ascii="Arial" w:hAnsi="Arial" w:cs="Arial"/>
          <w:color w:val="000000"/>
          <w:lang w:val="fr-FR"/>
        </w:rPr>
        <w:t>plan</w:t>
      </w:r>
      <w:r w:rsidR="007F21CB">
        <w:rPr>
          <w:rFonts w:ascii="Arial" w:hAnsi="Arial" w:cs="Arial"/>
          <w:color w:val="000000"/>
          <w:lang w:val="fr-FR"/>
        </w:rPr>
        <w:t xml:space="preserve"> </w:t>
      </w:r>
      <w:r w:rsidRPr="00D935B2">
        <w:rPr>
          <w:rFonts w:ascii="Arial" w:hAnsi="Arial" w:cs="Arial"/>
          <w:color w:val="000000"/>
          <w:lang w:val="fr-FR"/>
        </w:rPr>
        <w:t>et</w:t>
      </w:r>
      <w:r w:rsidR="007F21CB">
        <w:rPr>
          <w:rFonts w:ascii="Arial" w:hAnsi="Arial" w:cs="Arial"/>
          <w:color w:val="000000"/>
          <w:lang w:val="fr-FR"/>
        </w:rPr>
        <w:t xml:space="preserve"> </w:t>
      </w:r>
      <w:r w:rsidRPr="00D935B2">
        <w:rPr>
          <w:rFonts w:ascii="Arial" w:hAnsi="Arial" w:cs="Arial"/>
          <w:color w:val="000000"/>
          <w:lang w:val="fr-FR"/>
        </w:rPr>
        <w:t>éventuellement</w:t>
      </w:r>
      <w:r w:rsidRPr="00D935B2">
        <w:rPr>
          <w:rFonts w:ascii="Arial" w:hAnsi="Arial" w:cs="Arial"/>
          <w:color w:val="000000"/>
          <w:spacing w:val="22"/>
          <w:lang w:val="fr-FR"/>
        </w:rPr>
        <w:t xml:space="preserve"> </w:t>
      </w:r>
      <w:r w:rsidRPr="00D935B2">
        <w:rPr>
          <w:rFonts w:ascii="Arial" w:hAnsi="Arial" w:cs="Arial"/>
          <w:color w:val="000000"/>
          <w:lang w:val="fr-FR"/>
        </w:rPr>
        <w:t>oubliée</w:t>
      </w:r>
      <w:r w:rsidRPr="00D935B2">
        <w:rPr>
          <w:rFonts w:ascii="Arial" w:hAnsi="Arial" w:cs="Arial"/>
          <w:color w:val="000000"/>
          <w:spacing w:val="22"/>
          <w:lang w:val="fr-FR"/>
        </w:rPr>
        <w:t xml:space="preserve"> </w:t>
      </w:r>
      <w:r w:rsidRPr="00D935B2">
        <w:rPr>
          <w:rFonts w:ascii="Arial" w:hAnsi="Arial" w:cs="Arial"/>
          <w:color w:val="000000"/>
          <w:lang w:val="fr-FR"/>
        </w:rPr>
        <w:t>su</w:t>
      </w:r>
      <w:r w:rsidRPr="00D935B2">
        <w:rPr>
          <w:rFonts w:ascii="Arial" w:hAnsi="Arial" w:cs="Arial"/>
          <w:color w:val="000000"/>
          <w:spacing w:val="14"/>
          <w:lang w:val="fr-FR"/>
        </w:rPr>
        <w:t xml:space="preserve">r </w:t>
      </w:r>
      <w:r w:rsidRPr="00D935B2">
        <w:rPr>
          <w:rFonts w:ascii="Arial" w:hAnsi="Arial" w:cs="Arial"/>
          <w:color w:val="000000"/>
          <w:lang w:val="fr-FR"/>
        </w:rPr>
        <w:t>u</w:t>
      </w:r>
      <w:r w:rsidRPr="00D935B2">
        <w:rPr>
          <w:rFonts w:ascii="Arial" w:hAnsi="Arial" w:cs="Arial"/>
          <w:color w:val="000000"/>
          <w:spacing w:val="14"/>
          <w:lang w:val="fr-FR"/>
        </w:rPr>
        <w:t xml:space="preserve">n </w:t>
      </w:r>
      <w:r w:rsidRPr="00D935B2">
        <w:rPr>
          <w:rFonts w:ascii="Arial" w:hAnsi="Arial" w:cs="Arial"/>
          <w:color w:val="000000"/>
          <w:lang w:val="fr-FR"/>
        </w:rPr>
        <w:t>documen</w:t>
      </w:r>
      <w:r w:rsidRPr="00D935B2">
        <w:rPr>
          <w:rFonts w:ascii="Arial" w:hAnsi="Arial" w:cs="Arial"/>
          <w:color w:val="000000"/>
          <w:spacing w:val="14"/>
          <w:lang w:val="fr-FR"/>
        </w:rPr>
        <w:t xml:space="preserve">t </w:t>
      </w:r>
      <w:r w:rsidRPr="00D935B2">
        <w:rPr>
          <w:rFonts w:ascii="Arial" w:hAnsi="Arial" w:cs="Arial"/>
          <w:color w:val="000000"/>
          <w:lang w:val="fr-FR"/>
        </w:rPr>
        <w:t>écri</w:t>
      </w:r>
      <w:r w:rsidRPr="00D935B2">
        <w:rPr>
          <w:rFonts w:ascii="Arial" w:hAnsi="Arial" w:cs="Arial"/>
          <w:color w:val="000000"/>
          <w:spacing w:val="14"/>
          <w:lang w:val="fr-FR"/>
        </w:rPr>
        <w:t xml:space="preserve">t </w:t>
      </w:r>
      <w:r w:rsidRPr="00D935B2">
        <w:rPr>
          <w:rFonts w:ascii="Arial" w:hAnsi="Arial" w:cs="Arial"/>
          <w:color w:val="000000"/>
          <w:spacing w:val="9"/>
          <w:lang w:val="fr-FR"/>
        </w:rPr>
        <w:t xml:space="preserve">– </w:t>
      </w:r>
      <w:r w:rsidRPr="00D935B2">
        <w:rPr>
          <w:rFonts w:ascii="Arial" w:hAnsi="Arial" w:cs="Arial"/>
          <w:color w:val="000000"/>
          <w:lang w:val="fr-FR"/>
        </w:rPr>
        <w:t>e</w:t>
      </w:r>
      <w:r w:rsidRPr="00D935B2">
        <w:rPr>
          <w:rFonts w:ascii="Arial" w:hAnsi="Arial" w:cs="Arial"/>
          <w:color w:val="000000"/>
          <w:spacing w:val="14"/>
          <w:lang w:val="fr-FR"/>
        </w:rPr>
        <w:t xml:space="preserve">t </w:t>
      </w:r>
      <w:r w:rsidRPr="00D935B2">
        <w:rPr>
          <w:rFonts w:ascii="Arial" w:hAnsi="Arial" w:cs="Arial"/>
          <w:color w:val="000000"/>
          <w:lang w:val="fr-FR"/>
        </w:rPr>
        <w:t>vice-vers</w:t>
      </w:r>
      <w:r w:rsidRPr="00D935B2">
        <w:rPr>
          <w:rFonts w:ascii="Arial" w:hAnsi="Arial" w:cs="Arial"/>
          <w:color w:val="000000"/>
          <w:spacing w:val="13"/>
          <w:lang w:val="fr-FR"/>
        </w:rPr>
        <w:t xml:space="preserve">a </w:t>
      </w:r>
      <w:r w:rsidRPr="00D935B2">
        <w:rPr>
          <w:rFonts w:ascii="Arial" w:hAnsi="Arial" w:cs="Arial"/>
          <w:color w:val="000000"/>
          <w:spacing w:val="9"/>
          <w:lang w:val="fr-FR"/>
        </w:rPr>
        <w:t xml:space="preserve">– </w:t>
      </w:r>
      <w:r w:rsidRPr="00D935B2">
        <w:rPr>
          <w:rFonts w:ascii="Arial" w:hAnsi="Arial" w:cs="Arial"/>
          <w:color w:val="000000"/>
          <w:lang w:val="fr-FR"/>
        </w:rPr>
        <w:t>n</w:t>
      </w:r>
      <w:r w:rsidRPr="00D935B2">
        <w:rPr>
          <w:rFonts w:ascii="Arial" w:hAnsi="Arial" w:cs="Arial"/>
          <w:color w:val="000000"/>
          <w:spacing w:val="13"/>
          <w:lang w:val="fr-FR"/>
        </w:rPr>
        <w:t xml:space="preserve">e </w:t>
      </w:r>
      <w:r w:rsidRPr="00D935B2">
        <w:rPr>
          <w:rFonts w:ascii="Arial" w:hAnsi="Arial" w:cs="Arial"/>
          <w:color w:val="000000"/>
          <w:lang w:val="fr-FR"/>
        </w:rPr>
        <w:t>pourr</w:t>
      </w:r>
      <w:r w:rsidRPr="00D935B2">
        <w:rPr>
          <w:rFonts w:ascii="Arial" w:hAnsi="Arial" w:cs="Arial"/>
          <w:color w:val="000000"/>
          <w:spacing w:val="14"/>
          <w:lang w:val="fr-FR"/>
        </w:rPr>
        <w:t xml:space="preserve">a </w:t>
      </w:r>
      <w:r w:rsidRPr="00D935B2">
        <w:rPr>
          <w:rFonts w:ascii="Arial" w:hAnsi="Arial" w:cs="Arial"/>
          <w:color w:val="000000"/>
          <w:lang w:val="fr-FR"/>
        </w:rPr>
        <w:t>soustraire</w:t>
      </w:r>
      <w:r w:rsidRPr="00D935B2">
        <w:rPr>
          <w:rFonts w:ascii="Arial" w:hAnsi="Arial" w:cs="Arial"/>
          <w:lang w:val="fr-FR"/>
        </w:rPr>
        <w:t xml:space="preserve"> </w:t>
      </w:r>
      <w:r w:rsidRPr="00D935B2">
        <w:rPr>
          <w:rFonts w:ascii="Arial" w:hAnsi="Arial" w:cs="Arial"/>
          <w:color w:val="000000"/>
          <w:lang w:val="fr-FR"/>
        </w:rPr>
        <w:t>l’entrepreneur</w:t>
      </w:r>
      <w:r w:rsidR="007F21CB">
        <w:rPr>
          <w:rFonts w:ascii="Arial" w:hAnsi="Arial" w:cs="Arial"/>
          <w:color w:val="000000"/>
          <w:lang w:val="fr-FR"/>
        </w:rPr>
        <w:t xml:space="preserve"> </w:t>
      </w:r>
      <w:r w:rsidRPr="00D935B2">
        <w:rPr>
          <w:rFonts w:ascii="Arial" w:hAnsi="Arial" w:cs="Arial"/>
          <w:color w:val="000000"/>
          <w:lang w:val="fr-FR"/>
        </w:rPr>
        <w:t>quant</w:t>
      </w:r>
      <w:r w:rsidR="007F21CB">
        <w:rPr>
          <w:rFonts w:ascii="Arial" w:hAnsi="Arial" w:cs="Arial"/>
          <w:color w:val="000000"/>
          <w:lang w:val="fr-FR"/>
        </w:rPr>
        <w:t xml:space="preserve"> </w:t>
      </w:r>
      <w:r w:rsidRPr="00D935B2">
        <w:rPr>
          <w:rFonts w:ascii="Arial" w:hAnsi="Arial" w:cs="Arial"/>
          <w:color w:val="000000"/>
          <w:lang w:val="fr-FR"/>
        </w:rPr>
        <w:t>à</w:t>
      </w:r>
      <w:r w:rsidR="007F21CB">
        <w:rPr>
          <w:rFonts w:ascii="Arial" w:hAnsi="Arial" w:cs="Arial"/>
          <w:color w:val="000000"/>
          <w:lang w:val="fr-FR"/>
        </w:rPr>
        <w:t xml:space="preserve"> </w:t>
      </w:r>
      <w:r w:rsidRPr="00D935B2">
        <w:rPr>
          <w:rFonts w:ascii="Arial" w:hAnsi="Arial" w:cs="Arial"/>
          <w:color w:val="000000"/>
          <w:lang w:val="fr-FR"/>
        </w:rPr>
        <w:t>la</w:t>
      </w:r>
      <w:r w:rsidR="007F21CB">
        <w:rPr>
          <w:rFonts w:ascii="Arial" w:hAnsi="Arial" w:cs="Arial"/>
          <w:color w:val="000000"/>
          <w:lang w:val="fr-FR"/>
        </w:rPr>
        <w:t xml:space="preserve"> </w:t>
      </w:r>
      <w:r w:rsidRPr="00D935B2">
        <w:rPr>
          <w:rFonts w:ascii="Arial" w:hAnsi="Arial" w:cs="Arial"/>
          <w:color w:val="000000"/>
          <w:lang w:val="fr-FR"/>
        </w:rPr>
        <w:t>réalisation</w:t>
      </w:r>
      <w:r w:rsidR="007F21CB">
        <w:rPr>
          <w:rFonts w:ascii="Arial" w:hAnsi="Arial" w:cs="Arial"/>
          <w:color w:val="000000"/>
          <w:lang w:val="fr-FR"/>
        </w:rPr>
        <w:t xml:space="preserve"> </w:t>
      </w:r>
      <w:r w:rsidRPr="00D935B2">
        <w:rPr>
          <w:rFonts w:ascii="Arial" w:hAnsi="Arial" w:cs="Arial"/>
          <w:color w:val="000000"/>
          <w:lang w:val="fr-FR"/>
        </w:rPr>
        <w:t>intégrale</w:t>
      </w:r>
      <w:r w:rsidR="007F21CB">
        <w:rPr>
          <w:rFonts w:ascii="Arial" w:hAnsi="Arial" w:cs="Arial"/>
          <w:color w:val="000000"/>
          <w:lang w:val="fr-FR"/>
        </w:rPr>
        <w:t xml:space="preserve"> </w:t>
      </w:r>
      <w:r w:rsidRPr="00D935B2">
        <w:rPr>
          <w:rFonts w:ascii="Arial" w:hAnsi="Arial" w:cs="Arial"/>
          <w:color w:val="000000"/>
          <w:lang w:val="fr-FR"/>
        </w:rPr>
        <w:t>de</w:t>
      </w:r>
      <w:r w:rsidRPr="00D935B2">
        <w:rPr>
          <w:rFonts w:ascii="Arial" w:hAnsi="Arial" w:cs="Arial"/>
          <w:color w:val="000000"/>
          <w:lang w:val="fr-FR"/>
        </w:rPr>
        <w:tab/>
        <w:t>cette</w:t>
      </w:r>
      <w:r w:rsidR="007F21CB">
        <w:rPr>
          <w:rFonts w:ascii="Arial" w:hAnsi="Arial" w:cs="Arial"/>
          <w:color w:val="000000"/>
          <w:lang w:val="fr-FR"/>
        </w:rPr>
        <w:t xml:space="preserve"> </w:t>
      </w:r>
      <w:r w:rsidRPr="00D935B2">
        <w:rPr>
          <w:rFonts w:ascii="Arial" w:hAnsi="Arial" w:cs="Arial"/>
          <w:color w:val="000000"/>
          <w:lang w:val="fr-FR"/>
        </w:rPr>
        <w:t>prestation,</w:t>
      </w:r>
      <w:r w:rsidR="007F21CB">
        <w:rPr>
          <w:rFonts w:ascii="Arial" w:hAnsi="Arial" w:cs="Arial"/>
          <w:color w:val="000000"/>
          <w:lang w:val="fr-FR"/>
        </w:rPr>
        <w:t xml:space="preserve"> </w:t>
      </w:r>
      <w:r w:rsidRPr="00D935B2">
        <w:rPr>
          <w:rFonts w:ascii="Arial" w:hAnsi="Arial" w:cs="Arial"/>
          <w:color w:val="000000"/>
          <w:lang w:val="fr-FR"/>
        </w:rPr>
        <w:t>globalement</w:t>
      </w:r>
      <w:r w:rsidR="007F21CB">
        <w:rPr>
          <w:rFonts w:ascii="Arial" w:hAnsi="Arial" w:cs="Arial"/>
          <w:color w:val="000000"/>
          <w:lang w:val="fr-FR"/>
        </w:rPr>
        <w:t xml:space="preserve"> </w:t>
      </w:r>
      <w:r w:rsidRPr="00D935B2">
        <w:rPr>
          <w:rFonts w:ascii="Arial" w:hAnsi="Arial" w:cs="Arial"/>
          <w:color w:val="000000"/>
          <w:lang w:val="fr-FR"/>
        </w:rPr>
        <w:t>et</w:t>
      </w:r>
      <w:r w:rsidR="007F21CB">
        <w:rPr>
          <w:rFonts w:ascii="Arial" w:hAnsi="Arial" w:cs="Arial"/>
          <w:color w:val="000000"/>
          <w:lang w:val="fr-FR"/>
        </w:rPr>
        <w:t xml:space="preserve"> </w:t>
      </w:r>
      <w:r w:rsidRPr="00D935B2">
        <w:rPr>
          <w:rFonts w:ascii="Arial" w:hAnsi="Arial" w:cs="Arial"/>
          <w:color w:val="000000"/>
          <w:lang w:val="fr-FR"/>
        </w:rPr>
        <w:t>forfaitairement due implicitement par le marché</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55373FA4"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 xml:space="preserve">Il est tenu d'informer les autres entrepreneurs sur le planning des travaux impliquant le </w:t>
      </w:r>
      <w:r w:rsidRPr="00D935B2">
        <w:rPr>
          <w:rFonts w:ascii="Arial" w:hAnsi="Arial" w:cs="Arial"/>
          <w:color w:val="000000"/>
          <w:spacing w:val="-4"/>
          <w:lang w:val="fr-FR"/>
        </w:rPr>
        <w:t>second</w:t>
      </w:r>
      <w:r w:rsidRPr="00D935B2">
        <w:rPr>
          <w:rFonts w:ascii="Arial" w:hAnsi="Arial" w:cs="Arial"/>
          <w:lang w:val="fr-FR"/>
        </w:rPr>
        <w:t xml:space="preserve"> </w:t>
      </w:r>
      <w:r w:rsidRPr="00D935B2">
        <w:rPr>
          <w:rFonts w:ascii="Arial" w:hAnsi="Arial" w:cs="Arial"/>
          <w:color w:val="000000"/>
          <w:lang w:val="fr-FR"/>
        </w:rPr>
        <w:t xml:space="preserve">œuvre (réservations, fourreaux, pattes d'ancrage, etc....). Il est tenu de réclamer, de </w:t>
      </w:r>
      <w:r w:rsidRPr="00D935B2">
        <w:rPr>
          <w:rFonts w:ascii="Arial" w:hAnsi="Arial" w:cs="Arial"/>
          <w:color w:val="000000"/>
          <w:spacing w:val="-3"/>
          <w:lang w:val="fr-FR"/>
        </w:rPr>
        <w:t>réaliser et</w:t>
      </w:r>
      <w:r w:rsidRPr="00D935B2">
        <w:rPr>
          <w:rFonts w:ascii="Arial" w:hAnsi="Arial" w:cs="Arial"/>
          <w:lang w:val="fr-FR"/>
        </w:rPr>
        <w:t xml:space="preserve"> </w:t>
      </w:r>
      <w:r w:rsidRPr="00D935B2">
        <w:rPr>
          <w:rFonts w:ascii="Arial" w:hAnsi="Arial" w:cs="Arial"/>
          <w:color w:val="000000"/>
          <w:lang w:val="fr-FR"/>
        </w:rPr>
        <w:lastRenderedPageBreak/>
        <w:t>de respecter les réservations demandées en temps utile</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439157C3"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39E09DDF"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7915392B" w14:textId="71FCF3CA" w:rsidR="00B768C1" w:rsidRPr="00D935B2" w:rsidRDefault="00000000" w:rsidP="0029571A">
      <w:pPr>
        <w:pStyle w:val="Titre1"/>
        <w:spacing w:before="0" w:line="276" w:lineRule="auto"/>
        <w:ind w:firstLine="720"/>
        <w:jc w:val="both"/>
        <w:rPr>
          <w:rFonts w:ascii="Arial" w:eastAsiaTheme="minorHAnsi" w:hAnsi="Arial" w:cs="Arial"/>
          <w:color w:val="306F22"/>
          <w:sz w:val="28"/>
          <w:szCs w:val="28"/>
          <w:lang w:val="fr-FR"/>
        </w:rPr>
      </w:pPr>
      <w:bookmarkStart w:id="20" w:name="_Toc193887980"/>
      <w:r w:rsidRPr="00D935B2">
        <w:rPr>
          <w:rFonts w:ascii="Arial" w:eastAsiaTheme="minorHAnsi" w:hAnsi="Arial" w:cs="Arial"/>
          <w:color w:val="306F22"/>
          <w:sz w:val="28"/>
          <w:szCs w:val="28"/>
          <w:lang w:val="fr-FR"/>
        </w:rPr>
        <w:t>4.3. Dossier des Ouvrages Exécutés (DOE)</w:t>
      </w:r>
      <w:bookmarkEnd w:id="20"/>
      <w:r w:rsidRPr="00D935B2">
        <w:rPr>
          <w:rFonts w:ascii="Arial" w:eastAsiaTheme="minorHAnsi" w:hAnsi="Arial" w:cs="Arial"/>
          <w:color w:val="306F22"/>
          <w:sz w:val="28"/>
          <w:szCs w:val="28"/>
          <w:lang w:val="fr-FR"/>
        </w:rPr>
        <w:t xml:space="preserve">    </w:t>
      </w:r>
    </w:p>
    <w:p w14:paraId="3E3F1990" w14:textId="77777777" w:rsidR="00B768C1" w:rsidRPr="00D935B2" w:rsidRDefault="00000000" w:rsidP="007F21CB">
      <w:pPr>
        <w:tabs>
          <w:tab w:val="left" w:pos="8254"/>
        </w:tabs>
        <w:spacing w:line="276" w:lineRule="auto"/>
        <w:jc w:val="both"/>
        <w:rPr>
          <w:rFonts w:ascii="Arial" w:hAnsi="Arial" w:cs="Arial"/>
          <w:color w:val="010302"/>
          <w:lang w:val="fr-FR"/>
        </w:rPr>
      </w:pPr>
      <w:r w:rsidRPr="00D935B2">
        <w:rPr>
          <w:rFonts w:ascii="Arial" w:hAnsi="Arial" w:cs="Arial"/>
          <w:color w:val="000000"/>
          <w:lang w:val="fr-FR"/>
        </w:rPr>
        <w:t xml:space="preserve">Réalisation et remise du dossier des ouvrages exécutés, en trois exemplaires papiers et </w:t>
      </w:r>
      <w:r w:rsidRPr="00D935B2">
        <w:rPr>
          <w:rFonts w:ascii="Arial" w:hAnsi="Arial" w:cs="Arial"/>
          <w:color w:val="000000"/>
          <w:spacing w:val="-12"/>
          <w:lang w:val="fr-FR"/>
        </w:rPr>
        <w:t>un</w:t>
      </w:r>
      <w:r w:rsidRPr="00D935B2">
        <w:rPr>
          <w:rFonts w:ascii="Arial" w:hAnsi="Arial" w:cs="Arial"/>
          <w:lang w:val="fr-FR"/>
        </w:rPr>
        <w:t xml:space="preserve"> </w:t>
      </w:r>
      <w:r w:rsidRPr="00D935B2">
        <w:rPr>
          <w:rFonts w:ascii="Arial" w:hAnsi="Arial" w:cs="Arial"/>
          <w:color w:val="000000"/>
          <w:lang w:val="fr-FR"/>
        </w:rPr>
        <w:t>support</w:t>
      </w:r>
      <w:r w:rsidRPr="00D935B2">
        <w:rPr>
          <w:rFonts w:ascii="Arial" w:hAnsi="Arial" w:cs="Arial"/>
          <w:color w:val="000000"/>
          <w:spacing w:val="32"/>
          <w:lang w:val="fr-FR"/>
        </w:rPr>
        <w:t xml:space="preserve"> </w:t>
      </w:r>
      <w:r w:rsidRPr="00D935B2">
        <w:rPr>
          <w:rFonts w:ascii="Arial" w:hAnsi="Arial" w:cs="Arial"/>
          <w:color w:val="000000"/>
          <w:lang w:val="fr-FR"/>
        </w:rPr>
        <w:t>numérique</w:t>
      </w:r>
      <w:r w:rsidRPr="00D935B2">
        <w:rPr>
          <w:rFonts w:ascii="Arial" w:hAnsi="Arial" w:cs="Arial"/>
          <w:color w:val="000000"/>
          <w:spacing w:val="32"/>
          <w:lang w:val="fr-FR"/>
        </w:rPr>
        <w:t xml:space="preserve"> </w:t>
      </w:r>
      <w:r w:rsidRPr="00D935B2">
        <w:rPr>
          <w:rFonts w:ascii="Arial" w:hAnsi="Arial" w:cs="Arial"/>
          <w:color w:val="000000"/>
          <w:lang w:val="fr-FR"/>
        </w:rPr>
        <w:t>contenant</w:t>
      </w:r>
      <w:r w:rsidRPr="00D935B2">
        <w:rPr>
          <w:rFonts w:ascii="Arial" w:hAnsi="Arial" w:cs="Arial"/>
          <w:color w:val="000000"/>
          <w:spacing w:val="32"/>
          <w:lang w:val="fr-FR"/>
        </w:rPr>
        <w:t xml:space="preserve"> </w:t>
      </w:r>
      <w:r w:rsidRPr="00D935B2">
        <w:rPr>
          <w:rFonts w:ascii="Arial" w:hAnsi="Arial" w:cs="Arial"/>
          <w:color w:val="000000"/>
          <w:lang w:val="fr-FR"/>
        </w:rPr>
        <w:t>l'ensemble</w:t>
      </w:r>
      <w:r w:rsidRPr="00D935B2">
        <w:rPr>
          <w:rFonts w:ascii="Arial" w:hAnsi="Arial" w:cs="Arial"/>
          <w:color w:val="000000"/>
          <w:spacing w:val="32"/>
          <w:lang w:val="fr-FR"/>
        </w:rPr>
        <w:t xml:space="preserve"> </w:t>
      </w:r>
      <w:r w:rsidRPr="00D935B2">
        <w:rPr>
          <w:rFonts w:ascii="Arial" w:hAnsi="Arial" w:cs="Arial"/>
          <w:color w:val="000000"/>
          <w:lang w:val="fr-FR"/>
        </w:rPr>
        <w:t>des</w:t>
      </w:r>
      <w:r w:rsidRPr="00D935B2">
        <w:rPr>
          <w:rFonts w:ascii="Arial" w:hAnsi="Arial" w:cs="Arial"/>
          <w:color w:val="000000"/>
          <w:spacing w:val="35"/>
          <w:lang w:val="fr-FR"/>
        </w:rPr>
        <w:t xml:space="preserve"> </w:t>
      </w:r>
      <w:r w:rsidRPr="00D935B2">
        <w:rPr>
          <w:rFonts w:ascii="Arial" w:hAnsi="Arial" w:cs="Arial"/>
          <w:color w:val="000000"/>
          <w:lang w:val="fr-FR"/>
        </w:rPr>
        <w:t>éléments</w:t>
      </w:r>
      <w:r w:rsidRPr="00D935B2">
        <w:rPr>
          <w:rFonts w:ascii="Arial" w:hAnsi="Arial" w:cs="Arial"/>
          <w:color w:val="000000"/>
          <w:spacing w:val="32"/>
          <w:lang w:val="fr-FR"/>
        </w:rPr>
        <w:t xml:space="preserve"> </w:t>
      </w:r>
      <w:r w:rsidRPr="00D935B2">
        <w:rPr>
          <w:rFonts w:ascii="Arial" w:hAnsi="Arial" w:cs="Arial"/>
          <w:color w:val="000000"/>
          <w:lang w:val="fr-FR"/>
        </w:rPr>
        <w:t>sous</w:t>
      </w:r>
      <w:r w:rsidRPr="00D935B2">
        <w:rPr>
          <w:rFonts w:ascii="Arial" w:hAnsi="Arial" w:cs="Arial"/>
          <w:color w:val="000000"/>
          <w:spacing w:val="32"/>
          <w:lang w:val="fr-FR"/>
        </w:rPr>
        <w:t xml:space="preserve"> </w:t>
      </w:r>
      <w:r w:rsidRPr="00D935B2">
        <w:rPr>
          <w:rFonts w:ascii="Arial" w:hAnsi="Arial" w:cs="Arial"/>
          <w:color w:val="000000"/>
          <w:lang w:val="fr-FR"/>
        </w:rPr>
        <w:t>format</w:t>
      </w:r>
      <w:r w:rsidRPr="00D935B2">
        <w:rPr>
          <w:rFonts w:ascii="Arial" w:hAnsi="Arial" w:cs="Arial"/>
          <w:color w:val="000000"/>
          <w:spacing w:val="32"/>
          <w:lang w:val="fr-FR"/>
        </w:rPr>
        <w:t xml:space="preserve"> </w:t>
      </w:r>
      <w:r w:rsidRPr="00D935B2">
        <w:rPr>
          <w:rFonts w:ascii="Arial" w:hAnsi="Arial" w:cs="Arial"/>
          <w:color w:val="000000"/>
          <w:lang w:val="fr-FR"/>
        </w:rPr>
        <w:t>imprimable</w:t>
      </w:r>
      <w:r w:rsidRPr="00D935B2">
        <w:rPr>
          <w:rFonts w:ascii="Arial" w:hAnsi="Arial" w:cs="Arial"/>
          <w:color w:val="000000"/>
          <w:spacing w:val="29"/>
          <w:lang w:val="fr-FR"/>
        </w:rPr>
        <w:t xml:space="preserve"> </w:t>
      </w:r>
      <w:r w:rsidRPr="00D935B2">
        <w:rPr>
          <w:rFonts w:ascii="Arial" w:hAnsi="Arial" w:cs="Arial"/>
          <w:color w:val="000000"/>
          <w:lang w:val="fr-FR"/>
        </w:rPr>
        <w:t>(pdf)</w:t>
      </w:r>
      <w:r w:rsidRPr="00D935B2">
        <w:rPr>
          <w:rFonts w:ascii="Arial" w:hAnsi="Arial" w:cs="Arial"/>
          <w:color w:val="000000"/>
          <w:spacing w:val="29"/>
          <w:lang w:val="fr-FR"/>
        </w:rPr>
        <w:t xml:space="preserve"> </w:t>
      </w:r>
      <w:r w:rsidRPr="00D935B2">
        <w:rPr>
          <w:rFonts w:ascii="Arial" w:hAnsi="Arial" w:cs="Arial"/>
          <w:color w:val="000000"/>
          <w:lang w:val="fr-FR"/>
        </w:rPr>
        <w:t>et</w:t>
      </w:r>
      <w:r w:rsidRPr="00D935B2">
        <w:rPr>
          <w:rFonts w:ascii="Arial" w:hAnsi="Arial" w:cs="Arial"/>
          <w:color w:val="000000"/>
          <w:spacing w:val="32"/>
          <w:lang w:val="fr-FR"/>
        </w:rPr>
        <w:t xml:space="preserve"> </w:t>
      </w:r>
      <w:r w:rsidRPr="00D935B2">
        <w:rPr>
          <w:rFonts w:ascii="Arial" w:hAnsi="Arial" w:cs="Arial"/>
          <w:color w:val="000000"/>
          <w:spacing w:val="-7"/>
          <w:lang w:val="fr-FR"/>
        </w:rPr>
        <w:t>natif</w:t>
      </w:r>
      <w:r w:rsidRPr="00D935B2">
        <w:rPr>
          <w:rFonts w:ascii="Arial" w:hAnsi="Arial" w:cs="Arial"/>
          <w:lang w:val="fr-FR"/>
        </w:rPr>
        <w:t xml:space="preserve"> </w:t>
      </w:r>
      <w:r w:rsidRPr="00D935B2">
        <w:rPr>
          <w:rFonts w:ascii="Arial" w:hAnsi="Arial" w:cs="Arial"/>
          <w:color w:val="000000"/>
          <w:lang w:val="fr-FR"/>
        </w:rPr>
        <w:t>(word, excel, dwg).</w:t>
      </w:r>
      <w:r w:rsidRPr="00D935B2">
        <w:rPr>
          <w:rFonts w:ascii="Arial" w:hAnsi="Arial" w:cs="Arial"/>
          <w:color w:val="000000"/>
          <w:lang w:val="fr-FR"/>
        </w:rPr>
        <w:tab/>
      </w:r>
      <w:r w:rsidRPr="00D935B2">
        <w:rPr>
          <w:rFonts w:ascii="Arial" w:hAnsi="Arial" w:cs="Arial"/>
          <w:color w:val="010302"/>
          <w:lang w:val="fr-FR"/>
        </w:rPr>
        <w:t xml:space="preserve">  </w:t>
      </w:r>
    </w:p>
    <w:p w14:paraId="15C4755E"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2CD758A3" w14:textId="77777777" w:rsidR="00B768C1" w:rsidRPr="00D935B2" w:rsidRDefault="00000000" w:rsidP="007F21CB">
      <w:pPr>
        <w:spacing w:line="276" w:lineRule="auto"/>
        <w:jc w:val="both"/>
        <w:rPr>
          <w:rFonts w:ascii="Arial" w:hAnsi="Arial" w:cs="Arial"/>
          <w:color w:val="010302"/>
        </w:rPr>
      </w:pPr>
      <w:r w:rsidRPr="00D935B2">
        <w:rPr>
          <w:rFonts w:ascii="Arial" w:hAnsi="Arial" w:cs="Arial"/>
          <w:color w:val="000000"/>
          <w:lang w:val="fr-FR"/>
        </w:rPr>
        <w:t xml:space="preserve">La prestation comprend </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0701FACE" w14:textId="77777777" w:rsidR="00EE2148" w:rsidRDefault="0029571A" w:rsidP="00EE2148">
      <w:pPr>
        <w:pStyle w:val="Paragraphedeliste"/>
        <w:numPr>
          <w:ilvl w:val="0"/>
          <w:numId w:val="9"/>
        </w:numPr>
        <w:spacing w:line="276" w:lineRule="auto"/>
        <w:jc w:val="both"/>
        <w:rPr>
          <w:rFonts w:ascii="Arial" w:hAnsi="Arial" w:cs="Arial"/>
          <w:color w:val="010302"/>
          <w:lang w:val="fr-FR"/>
        </w:rPr>
      </w:pPr>
      <w:r w:rsidRPr="00D935B2">
        <w:rPr>
          <w:rFonts w:ascii="Arial" w:hAnsi="Arial" w:cs="Arial"/>
          <w:color w:val="000000"/>
          <w:lang w:val="fr-FR"/>
        </w:rPr>
        <w:t>Tous</w:t>
      </w:r>
      <w:r w:rsidR="00000000" w:rsidRPr="00D935B2">
        <w:rPr>
          <w:rFonts w:ascii="Arial" w:hAnsi="Arial" w:cs="Arial"/>
          <w:color w:val="000000"/>
          <w:lang w:val="fr-FR"/>
        </w:rPr>
        <w:t xml:space="preserve"> les plans d’exécution des travaux</w:t>
      </w:r>
      <w:r w:rsidR="00000000" w:rsidRPr="00D935B2">
        <w:rPr>
          <w:rFonts w:ascii="Arial" w:hAnsi="Arial" w:cs="Arial"/>
          <w:color w:val="000000"/>
          <w:spacing w:val="30"/>
          <w:lang w:val="fr-FR"/>
        </w:rPr>
        <w:t xml:space="preserve">, </w:t>
      </w:r>
      <w:r w:rsidR="00000000" w:rsidRPr="00D935B2">
        <w:rPr>
          <w:rFonts w:ascii="Arial" w:hAnsi="Arial" w:cs="Arial"/>
          <w:color w:val="010302"/>
          <w:lang w:val="fr-FR"/>
        </w:rPr>
        <w:t xml:space="preserve">  </w:t>
      </w:r>
    </w:p>
    <w:p w14:paraId="28967F26" w14:textId="77777777" w:rsidR="00EE2148" w:rsidRDefault="0029571A" w:rsidP="00EE2148">
      <w:pPr>
        <w:pStyle w:val="Paragraphedeliste"/>
        <w:numPr>
          <w:ilvl w:val="0"/>
          <w:numId w:val="9"/>
        </w:numPr>
        <w:spacing w:line="276" w:lineRule="auto"/>
        <w:jc w:val="both"/>
        <w:rPr>
          <w:rFonts w:ascii="Arial" w:hAnsi="Arial" w:cs="Arial"/>
          <w:color w:val="010302"/>
          <w:lang w:val="fr-FR"/>
        </w:rPr>
      </w:pPr>
      <w:r w:rsidRPr="00EE2148">
        <w:rPr>
          <w:rFonts w:ascii="Arial" w:hAnsi="Arial" w:cs="Arial"/>
          <w:color w:val="000000"/>
          <w:lang w:val="fr-FR"/>
        </w:rPr>
        <w:t>Les</w:t>
      </w:r>
      <w:r w:rsidR="00000000" w:rsidRPr="00EE2148">
        <w:rPr>
          <w:rFonts w:ascii="Arial" w:hAnsi="Arial" w:cs="Arial"/>
          <w:color w:val="000000"/>
          <w:lang w:val="fr-FR"/>
        </w:rPr>
        <w:t xml:space="preserve"> fiches techniques des matériaux et des ouvrages exécutés</w:t>
      </w:r>
      <w:r w:rsidR="00000000" w:rsidRPr="00EE2148">
        <w:rPr>
          <w:rFonts w:ascii="Arial" w:hAnsi="Arial" w:cs="Arial"/>
          <w:color w:val="000000"/>
          <w:spacing w:val="30"/>
          <w:lang w:val="fr-FR"/>
        </w:rPr>
        <w:t xml:space="preserve">, </w:t>
      </w:r>
      <w:r w:rsidR="00000000" w:rsidRPr="00EE2148">
        <w:rPr>
          <w:rFonts w:ascii="Arial" w:hAnsi="Arial" w:cs="Arial"/>
          <w:color w:val="010302"/>
          <w:lang w:val="fr-FR"/>
        </w:rPr>
        <w:t xml:space="preserve">  </w:t>
      </w:r>
    </w:p>
    <w:p w14:paraId="7FED9169" w14:textId="77777777" w:rsidR="00EE2148" w:rsidRDefault="0029571A" w:rsidP="00EE2148">
      <w:pPr>
        <w:pStyle w:val="Paragraphedeliste"/>
        <w:numPr>
          <w:ilvl w:val="0"/>
          <w:numId w:val="9"/>
        </w:numPr>
        <w:spacing w:line="276" w:lineRule="auto"/>
        <w:jc w:val="both"/>
        <w:rPr>
          <w:rFonts w:ascii="Arial" w:hAnsi="Arial" w:cs="Arial"/>
          <w:color w:val="010302"/>
          <w:lang w:val="fr-FR"/>
        </w:rPr>
      </w:pPr>
      <w:r w:rsidRPr="00EE2148">
        <w:rPr>
          <w:rFonts w:ascii="Arial" w:hAnsi="Arial" w:cs="Arial"/>
          <w:color w:val="000000"/>
          <w:lang w:val="fr-FR"/>
        </w:rPr>
        <w:t>Les</w:t>
      </w:r>
      <w:r w:rsidR="00000000" w:rsidRPr="00EE2148">
        <w:rPr>
          <w:rFonts w:ascii="Arial" w:hAnsi="Arial" w:cs="Arial"/>
          <w:color w:val="000000"/>
          <w:lang w:val="fr-FR"/>
        </w:rPr>
        <w:t xml:space="preserve"> résultats de contrôles, et attestation de conformit</w:t>
      </w:r>
      <w:r w:rsidR="00000000" w:rsidRPr="00EE2148">
        <w:rPr>
          <w:rFonts w:ascii="Arial" w:hAnsi="Arial" w:cs="Arial"/>
          <w:color w:val="000000"/>
          <w:spacing w:val="30"/>
          <w:lang w:val="fr-FR"/>
        </w:rPr>
        <w:t xml:space="preserve">é </w:t>
      </w:r>
      <w:r w:rsidR="00000000" w:rsidRPr="00EE2148">
        <w:rPr>
          <w:rFonts w:ascii="Arial" w:hAnsi="Arial" w:cs="Arial"/>
          <w:color w:val="010302"/>
          <w:lang w:val="fr-FR"/>
        </w:rPr>
        <w:t xml:space="preserve">  </w:t>
      </w:r>
    </w:p>
    <w:p w14:paraId="494359B0" w14:textId="77777777" w:rsidR="00EE2148" w:rsidRDefault="0029571A" w:rsidP="00EE2148">
      <w:pPr>
        <w:pStyle w:val="Paragraphedeliste"/>
        <w:numPr>
          <w:ilvl w:val="0"/>
          <w:numId w:val="9"/>
        </w:numPr>
        <w:spacing w:line="276" w:lineRule="auto"/>
        <w:jc w:val="both"/>
        <w:rPr>
          <w:rFonts w:ascii="Arial" w:hAnsi="Arial" w:cs="Arial"/>
          <w:color w:val="010302"/>
          <w:lang w:val="fr-FR"/>
        </w:rPr>
      </w:pPr>
      <w:r w:rsidRPr="00EE2148">
        <w:rPr>
          <w:rFonts w:ascii="Arial" w:hAnsi="Arial" w:cs="Arial"/>
          <w:color w:val="000000"/>
          <w:lang w:val="fr-FR"/>
        </w:rPr>
        <w:t>La</w:t>
      </w:r>
      <w:r w:rsidR="00000000" w:rsidRPr="00EE2148">
        <w:rPr>
          <w:rFonts w:ascii="Arial" w:hAnsi="Arial" w:cs="Arial"/>
          <w:color w:val="000000"/>
          <w:lang w:val="fr-FR"/>
        </w:rPr>
        <w:t xml:space="preserve"> réalisation des plans de récolement, notamment la rémunération du Géomètre expert</w:t>
      </w:r>
      <w:r w:rsidRPr="00EE2148">
        <w:rPr>
          <w:rFonts w:ascii="Arial" w:hAnsi="Arial" w:cs="Arial"/>
          <w:lang w:val="fr-FR"/>
        </w:rPr>
        <w:t xml:space="preserve"> </w:t>
      </w:r>
      <w:r w:rsidR="00000000" w:rsidRPr="00EE2148">
        <w:rPr>
          <w:rFonts w:ascii="Arial" w:hAnsi="Arial" w:cs="Arial"/>
          <w:color w:val="000000"/>
          <w:lang w:val="fr-FR"/>
        </w:rPr>
        <w:t>désigné pour effectuer les levés de récolement des ouvrages exécutés dans l</w:t>
      </w:r>
      <w:r w:rsidR="00EE2148">
        <w:rPr>
          <w:rFonts w:ascii="Arial" w:hAnsi="Arial" w:cs="Arial"/>
          <w:color w:val="000000"/>
          <w:lang w:val="fr-FR"/>
        </w:rPr>
        <w:t xml:space="preserve">e </w:t>
      </w:r>
      <w:r w:rsidR="00000000" w:rsidRPr="00EE2148">
        <w:rPr>
          <w:rFonts w:ascii="Arial" w:hAnsi="Arial" w:cs="Arial"/>
          <w:color w:val="000000"/>
          <w:lang w:val="fr-FR"/>
        </w:rPr>
        <w:t>cadre</w:t>
      </w:r>
      <w:r w:rsidR="00000000" w:rsidRPr="00EE2148">
        <w:rPr>
          <w:rFonts w:ascii="Arial" w:hAnsi="Arial" w:cs="Arial"/>
          <w:lang w:val="fr-FR"/>
        </w:rPr>
        <w:t xml:space="preserve"> </w:t>
      </w:r>
      <w:r w:rsidR="00000000" w:rsidRPr="00EE2148">
        <w:rPr>
          <w:rFonts w:ascii="Arial" w:hAnsi="Arial" w:cs="Arial"/>
          <w:color w:val="000000"/>
          <w:lang w:val="fr-FR"/>
        </w:rPr>
        <w:t>de l'opération</w:t>
      </w:r>
      <w:r w:rsidR="00000000" w:rsidRPr="00EE2148">
        <w:rPr>
          <w:rFonts w:ascii="Arial" w:hAnsi="Arial" w:cs="Arial"/>
          <w:color w:val="000000"/>
          <w:spacing w:val="30"/>
          <w:lang w:val="fr-FR"/>
        </w:rPr>
        <w:t xml:space="preserve">. </w:t>
      </w:r>
      <w:r w:rsidR="00000000" w:rsidRPr="00EE2148">
        <w:rPr>
          <w:rFonts w:ascii="Arial" w:hAnsi="Arial" w:cs="Arial"/>
          <w:color w:val="010302"/>
          <w:lang w:val="fr-FR"/>
        </w:rPr>
        <w:t xml:space="preserve">  </w:t>
      </w:r>
    </w:p>
    <w:p w14:paraId="4A9F3D42" w14:textId="77777777" w:rsidR="00EE2148" w:rsidRDefault="0029571A" w:rsidP="00EE2148">
      <w:pPr>
        <w:pStyle w:val="Paragraphedeliste"/>
        <w:numPr>
          <w:ilvl w:val="0"/>
          <w:numId w:val="9"/>
        </w:numPr>
        <w:spacing w:line="276" w:lineRule="auto"/>
        <w:jc w:val="both"/>
        <w:rPr>
          <w:rFonts w:ascii="Arial" w:hAnsi="Arial" w:cs="Arial"/>
          <w:color w:val="010302"/>
          <w:lang w:val="fr-FR"/>
        </w:rPr>
      </w:pPr>
      <w:r w:rsidRPr="00EE2148">
        <w:rPr>
          <w:rFonts w:ascii="Arial" w:hAnsi="Arial" w:cs="Arial"/>
          <w:color w:val="000000"/>
          <w:lang w:val="fr-FR"/>
        </w:rPr>
        <w:t>La</w:t>
      </w:r>
      <w:r w:rsidR="00000000" w:rsidRPr="00EE2148">
        <w:rPr>
          <w:rFonts w:ascii="Arial" w:hAnsi="Arial" w:cs="Arial"/>
          <w:color w:val="000000"/>
          <w:lang w:val="fr-FR"/>
        </w:rPr>
        <w:t xml:space="preserve"> prescription de maintenance des équipements mis en œuvre,</w:t>
      </w:r>
      <w:r w:rsidR="00000000" w:rsidRPr="00EE2148">
        <w:rPr>
          <w:rFonts w:ascii="Arial" w:hAnsi="Arial" w:cs="Arial"/>
          <w:color w:val="010302"/>
          <w:lang w:val="fr-FR"/>
        </w:rPr>
        <w:t xml:space="preserve">  </w:t>
      </w:r>
    </w:p>
    <w:p w14:paraId="3C13FD27" w14:textId="06FA47C0" w:rsidR="00B768C1" w:rsidRPr="00EE2148" w:rsidRDefault="0029571A" w:rsidP="00EE2148">
      <w:pPr>
        <w:pStyle w:val="Paragraphedeliste"/>
        <w:numPr>
          <w:ilvl w:val="0"/>
          <w:numId w:val="9"/>
        </w:numPr>
        <w:spacing w:line="276" w:lineRule="auto"/>
        <w:jc w:val="both"/>
        <w:rPr>
          <w:rFonts w:ascii="Arial" w:hAnsi="Arial" w:cs="Arial"/>
          <w:color w:val="010302"/>
          <w:lang w:val="fr-FR"/>
        </w:rPr>
      </w:pPr>
      <w:r w:rsidRPr="00EE2148">
        <w:rPr>
          <w:rFonts w:ascii="Arial" w:hAnsi="Arial" w:cs="Arial"/>
          <w:color w:val="000000"/>
          <w:lang w:val="fr-FR"/>
        </w:rPr>
        <w:t>La</w:t>
      </w:r>
      <w:r w:rsidR="00000000" w:rsidRPr="00EE2148">
        <w:rPr>
          <w:rFonts w:ascii="Arial" w:hAnsi="Arial" w:cs="Arial"/>
          <w:color w:val="000000"/>
          <w:lang w:val="fr-FR"/>
        </w:rPr>
        <w:t xml:space="preserve"> remise des notices de fonctionnement et d'entretien</w:t>
      </w:r>
      <w:r w:rsidR="00000000" w:rsidRPr="00EE2148">
        <w:rPr>
          <w:rFonts w:ascii="Arial" w:hAnsi="Arial" w:cs="Arial"/>
          <w:color w:val="000000"/>
          <w:spacing w:val="30"/>
          <w:lang w:val="fr-FR"/>
        </w:rPr>
        <w:t xml:space="preserve">. </w:t>
      </w:r>
      <w:r w:rsidR="00000000" w:rsidRPr="00EE2148">
        <w:rPr>
          <w:rFonts w:ascii="Arial" w:hAnsi="Arial" w:cs="Arial"/>
          <w:color w:val="010302"/>
          <w:lang w:val="fr-FR"/>
        </w:rPr>
        <w:t xml:space="preserve">  </w:t>
      </w:r>
    </w:p>
    <w:p w14:paraId="65E38F3E" w14:textId="2656F387" w:rsidR="00B768C1" w:rsidRPr="00D935B2" w:rsidRDefault="00000000" w:rsidP="007F21CB">
      <w:pPr>
        <w:spacing w:line="276" w:lineRule="auto"/>
        <w:jc w:val="both"/>
        <w:rPr>
          <w:rFonts w:ascii="Arial" w:hAnsi="Arial" w:cs="Arial"/>
          <w:color w:val="010302"/>
          <w:lang w:val="fr-FR"/>
        </w:rPr>
        <w:sectPr w:rsidR="00B768C1" w:rsidRPr="00D935B2" w:rsidSect="00D935B2">
          <w:type w:val="continuous"/>
          <w:pgSz w:w="11930" w:h="17820"/>
          <w:pgMar w:top="1417" w:right="1417" w:bottom="1417" w:left="1417" w:header="708" w:footer="708" w:gutter="0"/>
          <w:cols w:space="720"/>
          <w:docGrid w:linePitch="360"/>
        </w:sectPr>
      </w:pPr>
      <w:r w:rsidRPr="00D935B2">
        <w:rPr>
          <w:rFonts w:ascii="Arial" w:hAnsi="Arial" w:cs="Arial"/>
          <w:color w:val="000000"/>
          <w:lang w:val="fr-FR"/>
        </w:rPr>
        <w:t xml:space="preserve">La </w:t>
      </w:r>
      <w:r w:rsidR="002849BF" w:rsidRPr="00D935B2">
        <w:rPr>
          <w:rFonts w:ascii="Arial" w:hAnsi="Arial" w:cs="Arial"/>
          <w:color w:val="000000"/>
          <w:lang w:val="fr-FR"/>
        </w:rPr>
        <w:t>prestation</w:t>
      </w:r>
      <w:r w:rsidRPr="00D935B2">
        <w:rPr>
          <w:rFonts w:ascii="Arial" w:hAnsi="Arial" w:cs="Arial"/>
          <w:color w:val="000000"/>
          <w:lang w:val="fr-FR"/>
        </w:rPr>
        <w:t xml:space="preserve"> sera rémunérée, en fin de chantier, après acceptation du dossier de récolement.  </w:t>
      </w:r>
    </w:p>
    <w:p w14:paraId="7991A2CD" w14:textId="77777777" w:rsidR="00B768C1" w:rsidRPr="00D935B2" w:rsidRDefault="00B768C1" w:rsidP="002849BF">
      <w:pPr>
        <w:spacing w:line="276" w:lineRule="auto"/>
        <w:jc w:val="both"/>
        <w:rPr>
          <w:rFonts w:ascii="Arial" w:hAnsi="Arial" w:cs="Arial"/>
          <w:color w:val="000000"/>
          <w:spacing w:val="-1"/>
          <w:lang w:val="fr-FR"/>
        </w:rPr>
      </w:pPr>
    </w:p>
    <w:p w14:paraId="631F9479" w14:textId="77777777" w:rsidR="00B768C1" w:rsidRPr="00D935B2" w:rsidRDefault="00000000" w:rsidP="007F21CB">
      <w:pPr>
        <w:pStyle w:val="Titre2"/>
        <w:spacing w:before="0" w:line="276" w:lineRule="auto"/>
        <w:jc w:val="both"/>
        <w:rPr>
          <w:rFonts w:ascii="Arial" w:hAnsi="Arial" w:cs="Arial"/>
          <w:color w:val="C00000"/>
          <w:sz w:val="24"/>
          <w:szCs w:val="24"/>
          <w:lang w:val="fr-FR"/>
        </w:rPr>
      </w:pPr>
      <w:r w:rsidRPr="00D935B2">
        <w:rPr>
          <w:rFonts w:ascii="Arial" w:hAnsi="Arial" w:cs="Arial"/>
          <w:lang w:val="fr-FR"/>
        </w:rPr>
        <w:t xml:space="preserve"> </w:t>
      </w:r>
      <w:r w:rsidRPr="00D935B2">
        <w:rPr>
          <w:rFonts w:ascii="Arial" w:hAnsi="Arial" w:cs="Arial"/>
          <w:lang w:val="fr-FR"/>
        </w:rPr>
        <w:tab/>
        <w:t xml:space="preserve">                 </w:t>
      </w:r>
      <w:bookmarkStart w:id="21" w:name="_Toc193887981"/>
      <w:r w:rsidRPr="00D935B2">
        <w:rPr>
          <w:rFonts w:ascii="Arial" w:hAnsi="Arial" w:cs="Arial"/>
          <w:color w:val="C00000"/>
          <w:sz w:val="24"/>
          <w:szCs w:val="24"/>
          <w:lang w:val="fr-FR"/>
        </w:rPr>
        <w:t>4.3.1. Contrôles, mesures, essais, récolement</w:t>
      </w:r>
      <w:bookmarkEnd w:id="21"/>
      <w:r w:rsidRPr="00D935B2">
        <w:rPr>
          <w:rFonts w:ascii="Arial" w:hAnsi="Arial" w:cs="Arial"/>
          <w:color w:val="C00000"/>
          <w:sz w:val="24"/>
          <w:szCs w:val="24"/>
          <w:lang w:val="fr-FR"/>
        </w:rPr>
        <w:t xml:space="preserve">    </w:t>
      </w:r>
    </w:p>
    <w:p w14:paraId="1F983CF4" w14:textId="12EB91E3"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L’entrepreneur</w:t>
      </w:r>
      <w:r w:rsidRPr="00D935B2">
        <w:rPr>
          <w:rFonts w:ascii="Arial" w:hAnsi="Arial" w:cs="Arial"/>
          <w:color w:val="000000"/>
          <w:spacing w:val="34"/>
          <w:lang w:val="fr-FR"/>
        </w:rPr>
        <w:t xml:space="preserve"> </w:t>
      </w:r>
      <w:r w:rsidRPr="00D935B2">
        <w:rPr>
          <w:rFonts w:ascii="Arial" w:hAnsi="Arial" w:cs="Arial"/>
          <w:color w:val="000000"/>
          <w:lang w:val="fr-FR"/>
        </w:rPr>
        <w:t>assure,</w:t>
      </w:r>
      <w:r w:rsidRPr="00D935B2">
        <w:rPr>
          <w:rFonts w:ascii="Arial" w:hAnsi="Arial" w:cs="Arial"/>
          <w:color w:val="000000"/>
          <w:spacing w:val="34"/>
          <w:lang w:val="fr-FR"/>
        </w:rPr>
        <w:t xml:space="preserve"> </w:t>
      </w:r>
      <w:r w:rsidRPr="00D935B2">
        <w:rPr>
          <w:rFonts w:ascii="Arial" w:hAnsi="Arial" w:cs="Arial"/>
          <w:color w:val="000000"/>
          <w:lang w:val="fr-FR"/>
        </w:rPr>
        <w:t>sous</w:t>
      </w:r>
      <w:r w:rsidRPr="00D935B2">
        <w:rPr>
          <w:rFonts w:ascii="Arial" w:hAnsi="Arial" w:cs="Arial"/>
          <w:color w:val="000000"/>
          <w:spacing w:val="34"/>
          <w:lang w:val="fr-FR"/>
        </w:rPr>
        <w:t xml:space="preserve"> </w:t>
      </w:r>
      <w:r w:rsidRPr="00D935B2">
        <w:rPr>
          <w:rFonts w:ascii="Arial" w:hAnsi="Arial" w:cs="Arial"/>
          <w:color w:val="000000"/>
          <w:lang w:val="fr-FR"/>
        </w:rPr>
        <w:t>sa</w:t>
      </w:r>
      <w:r w:rsidRPr="00D935B2">
        <w:rPr>
          <w:rFonts w:ascii="Arial" w:hAnsi="Arial" w:cs="Arial"/>
          <w:color w:val="000000"/>
          <w:spacing w:val="31"/>
          <w:lang w:val="fr-FR"/>
        </w:rPr>
        <w:t xml:space="preserve"> </w:t>
      </w:r>
      <w:r w:rsidRPr="00D935B2">
        <w:rPr>
          <w:rFonts w:ascii="Arial" w:hAnsi="Arial" w:cs="Arial"/>
          <w:color w:val="000000"/>
          <w:lang w:val="fr-FR"/>
        </w:rPr>
        <w:t>seule</w:t>
      </w:r>
      <w:r w:rsidRPr="00D935B2">
        <w:rPr>
          <w:rFonts w:ascii="Arial" w:hAnsi="Arial" w:cs="Arial"/>
          <w:color w:val="000000"/>
          <w:spacing w:val="34"/>
          <w:lang w:val="fr-FR"/>
        </w:rPr>
        <w:t xml:space="preserve"> </w:t>
      </w:r>
      <w:r w:rsidRPr="00D935B2">
        <w:rPr>
          <w:rFonts w:ascii="Arial" w:hAnsi="Arial" w:cs="Arial"/>
          <w:color w:val="000000"/>
          <w:lang w:val="fr-FR"/>
        </w:rPr>
        <w:t>et</w:t>
      </w:r>
      <w:r w:rsidRPr="00D935B2">
        <w:rPr>
          <w:rFonts w:ascii="Arial" w:hAnsi="Arial" w:cs="Arial"/>
          <w:color w:val="000000"/>
          <w:spacing w:val="37"/>
          <w:lang w:val="fr-FR"/>
        </w:rPr>
        <w:t xml:space="preserve"> </w:t>
      </w:r>
      <w:r w:rsidRPr="00D935B2">
        <w:rPr>
          <w:rFonts w:ascii="Arial" w:hAnsi="Arial" w:cs="Arial"/>
          <w:color w:val="000000"/>
          <w:lang w:val="fr-FR"/>
        </w:rPr>
        <w:t>entière</w:t>
      </w:r>
      <w:r w:rsidRPr="00D935B2">
        <w:rPr>
          <w:rFonts w:ascii="Arial" w:hAnsi="Arial" w:cs="Arial"/>
          <w:color w:val="000000"/>
          <w:spacing w:val="34"/>
          <w:lang w:val="fr-FR"/>
        </w:rPr>
        <w:t xml:space="preserve"> </w:t>
      </w:r>
      <w:r w:rsidRPr="00D935B2">
        <w:rPr>
          <w:rFonts w:ascii="Arial" w:hAnsi="Arial" w:cs="Arial"/>
          <w:color w:val="000000"/>
          <w:lang w:val="fr-FR"/>
        </w:rPr>
        <w:t>responsabilité,</w:t>
      </w:r>
      <w:r w:rsidRPr="00D935B2">
        <w:rPr>
          <w:rFonts w:ascii="Arial" w:hAnsi="Arial" w:cs="Arial"/>
          <w:color w:val="000000"/>
          <w:spacing w:val="32"/>
          <w:lang w:val="fr-FR"/>
        </w:rPr>
        <w:t xml:space="preserve"> </w:t>
      </w:r>
      <w:r w:rsidRPr="00D935B2">
        <w:rPr>
          <w:rFonts w:ascii="Arial" w:hAnsi="Arial" w:cs="Arial"/>
          <w:color w:val="000000"/>
          <w:lang w:val="fr-FR"/>
        </w:rPr>
        <w:t>tous</w:t>
      </w:r>
      <w:r w:rsidRPr="00D935B2">
        <w:rPr>
          <w:rFonts w:ascii="Arial" w:hAnsi="Arial" w:cs="Arial"/>
          <w:color w:val="000000"/>
          <w:spacing w:val="34"/>
          <w:lang w:val="fr-FR"/>
        </w:rPr>
        <w:t xml:space="preserve"> </w:t>
      </w:r>
      <w:r w:rsidRPr="00D935B2">
        <w:rPr>
          <w:rFonts w:ascii="Arial" w:hAnsi="Arial" w:cs="Arial"/>
          <w:color w:val="000000"/>
          <w:lang w:val="fr-FR"/>
        </w:rPr>
        <w:t>les</w:t>
      </w:r>
      <w:r w:rsidRPr="00D935B2">
        <w:rPr>
          <w:rFonts w:ascii="Arial" w:hAnsi="Arial" w:cs="Arial"/>
          <w:color w:val="000000"/>
          <w:spacing w:val="32"/>
          <w:lang w:val="fr-FR"/>
        </w:rPr>
        <w:t xml:space="preserve"> </w:t>
      </w:r>
      <w:r w:rsidRPr="00D935B2">
        <w:rPr>
          <w:rFonts w:ascii="Arial" w:hAnsi="Arial" w:cs="Arial"/>
          <w:color w:val="000000"/>
          <w:lang w:val="fr-FR"/>
        </w:rPr>
        <w:t>contrôles</w:t>
      </w:r>
      <w:r w:rsidRPr="00D935B2">
        <w:rPr>
          <w:rFonts w:ascii="Arial" w:hAnsi="Arial" w:cs="Arial"/>
          <w:color w:val="000000"/>
          <w:spacing w:val="29"/>
          <w:lang w:val="fr-FR"/>
        </w:rPr>
        <w:t xml:space="preserve"> </w:t>
      </w:r>
      <w:r w:rsidRPr="00D935B2">
        <w:rPr>
          <w:rFonts w:ascii="Arial" w:hAnsi="Arial" w:cs="Arial"/>
          <w:color w:val="000000"/>
          <w:lang w:val="fr-FR"/>
        </w:rPr>
        <w:t>et</w:t>
      </w:r>
      <w:r w:rsidRPr="00D935B2">
        <w:rPr>
          <w:rFonts w:ascii="Arial" w:hAnsi="Arial" w:cs="Arial"/>
          <w:color w:val="000000"/>
          <w:spacing w:val="29"/>
          <w:lang w:val="fr-FR"/>
        </w:rPr>
        <w:t xml:space="preserve"> </w:t>
      </w:r>
      <w:r w:rsidRPr="00D935B2">
        <w:rPr>
          <w:rFonts w:ascii="Arial" w:hAnsi="Arial" w:cs="Arial"/>
          <w:color w:val="000000"/>
          <w:spacing w:val="-7"/>
          <w:lang w:val="fr-FR"/>
        </w:rPr>
        <w:t>essais</w:t>
      </w:r>
      <w:r w:rsidR="0029571A">
        <w:rPr>
          <w:rFonts w:ascii="Arial" w:hAnsi="Arial" w:cs="Arial"/>
          <w:lang w:val="fr-FR"/>
        </w:rPr>
        <w:t xml:space="preserve"> </w:t>
      </w:r>
      <w:r w:rsidRPr="00D935B2">
        <w:rPr>
          <w:rFonts w:ascii="Arial" w:hAnsi="Arial" w:cs="Arial"/>
          <w:color w:val="000000"/>
          <w:lang w:val="fr-FR"/>
        </w:rPr>
        <w:t xml:space="preserve">nécessaires aux différents stades, depuis l’étude jusqu’à </w:t>
      </w:r>
      <w:r w:rsidRPr="00D935B2">
        <w:rPr>
          <w:rFonts w:ascii="Arial" w:hAnsi="Arial" w:cs="Arial"/>
          <w:color w:val="000000"/>
          <w:spacing w:val="-1"/>
          <w:lang w:val="fr-FR"/>
        </w:rPr>
        <w:t>l’exécution des travaux, y compris si</w:t>
      </w:r>
      <w:r w:rsidRPr="00D935B2">
        <w:rPr>
          <w:rFonts w:ascii="Arial" w:hAnsi="Arial" w:cs="Arial"/>
          <w:lang w:val="fr-FR"/>
        </w:rPr>
        <w:t xml:space="preserve"> </w:t>
      </w:r>
      <w:r w:rsidRPr="00D935B2">
        <w:rPr>
          <w:rFonts w:ascii="Arial" w:hAnsi="Arial" w:cs="Arial"/>
          <w:color w:val="000000"/>
          <w:lang w:val="fr-FR"/>
        </w:rPr>
        <w:t>besoin, leur parachèvement</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2E672FBD" w14:textId="77777777" w:rsidR="00B768C1" w:rsidRPr="00D935B2" w:rsidRDefault="00000000" w:rsidP="007F21CB">
      <w:pPr>
        <w:spacing w:line="276" w:lineRule="auto"/>
        <w:jc w:val="both"/>
        <w:rPr>
          <w:rFonts w:ascii="Arial" w:hAnsi="Arial" w:cs="Arial"/>
          <w:color w:val="010302"/>
        </w:rPr>
      </w:pPr>
      <w:r w:rsidRPr="00D935B2">
        <w:rPr>
          <w:rFonts w:ascii="Arial" w:hAnsi="Arial" w:cs="Arial"/>
          <w:color w:val="000000"/>
          <w:lang w:val="fr-FR"/>
        </w:rPr>
        <w:t xml:space="preserve">L’entrepreneur devra fournir </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6F62739C" w14:textId="77777777" w:rsidR="00EE2148" w:rsidRDefault="00000000" w:rsidP="00EE2148">
      <w:pPr>
        <w:pStyle w:val="Paragraphedeliste"/>
        <w:numPr>
          <w:ilvl w:val="0"/>
          <w:numId w:val="10"/>
        </w:numPr>
        <w:spacing w:line="276" w:lineRule="auto"/>
        <w:jc w:val="both"/>
        <w:rPr>
          <w:rFonts w:ascii="Arial" w:hAnsi="Arial" w:cs="Arial"/>
          <w:color w:val="010302"/>
        </w:rPr>
      </w:pPr>
      <w:r w:rsidRPr="00D935B2">
        <w:rPr>
          <w:rFonts w:ascii="Arial" w:hAnsi="Arial" w:cs="Arial"/>
          <w:color w:val="000000"/>
          <w:lang w:val="fr-FR"/>
        </w:rPr>
        <w:t xml:space="preserve">Les plans d’exécution,  </w:t>
      </w:r>
      <w:r w:rsidRPr="00D935B2">
        <w:rPr>
          <w:rFonts w:ascii="Arial" w:hAnsi="Arial" w:cs="Arial"/>
          <w:color w:val="010302"/>
          <w:lang w:val="fr-FR"/>
        </w:rPr>
        <w:t xml:space="preserve">  </w:t>
      </w:r>
    </w:p>
    <w:p w14:paraId="4FFBFB2C" w14:textId="77777777" w:rsidR="00EE2148" w:rsidRDefault="0029571A" w:rsidP="00EE2148">
      <w:pPr>
        <w:pStyle w:val="Paragraphedeliste"/>
        <w:numPr>
          <w:ilvl w:val="0"/>
          <w:numId w:val="10"/>
        </w:numPr>
        <w:spacing w:line="276" w:lineRule="auto"/>
        <w:jc w:val="both"/>
        <w:rPr>
          <w:rFonts w:ascii="Arial" w:hAnsi="Arial" w:cs="Arial"/>
          <w:color w:val="010302"/>
          <w:lang w:val="fr-FR"/>
        </w:rPr>
      </w:pPr>
      <w:r w:rsidRPr="00EE2148">
        <w:rPr>
          <w:rFonts w:ascii="Arial" w:hAnsi="Arial" w:cs="Arial"/>
          <w:color w:val="000000"/>
          <w:lang w:val="fr-FR"/>
        </w:rPr>
        <w:t>Les</w:t>
      </w:r>
      <w:r w:rsidR="00000000" w:rsidRPr="00EE2148">
        <w:rPr>
          <w:rFonts w:ascii="Arial" w:hAnsi="Arial" w:cs="Arial"/>
          <w:color w:val="000000"/>
          <w:lang w:val="fr-FR"/>
        </w:rPr>
        <w:t xml:space="preserve"> fiches techniques de tous les ouvrages fourni</w:t>
      </w:r>
      <w:r w:rsidR="00EE2148">
        <w:rPr>
          <w:rFonts w:ascii="Arial" w:hAnsi="Arial" w:cs="Arial"/>
          <w:color w:val="000000"/>
          <w:spacing w:val="29"/>
          <w:lang w:val="fr-FR"/>
        </w:rPr>
        <w:t xml:space="preserve"> e</w:t>
      </w:r>
      <w:r w:rsidR="00000000" w:rsidRPr="00EE2148">
        <w:rPr>
          <w:rFonts w:ascii="Arial" w:hAnsi="Arial" w:cs="Arial"/>
          <w:color w:val="000000"/>
          <w:lang w:val="fr-FR"/>
        </w:rPr>
        <w:t>n fin de chantier, l’entrepreneur devra réaliser un nettoyage général de la zone de</w:t>
      </w:r>
      <w:r w:rsidR="00000000" w:rsidRPr="00EE2148">
        <w:rPr>
          <w:rFonts w:ascii="Arial" w:hAnsi="Arial" w:cs="Arial"/>
          <w:color w:val="000000"/>
          <w:w w:val="95"/>
          <w:lang w:val="fr-FR"/>
        </w:rPr>
        <w:t xml:space="preserve"> </w:t>
      </w:r>
      <w:r w:rsidR="00000000" w:rsidRPr="00EE2148">
        <w:rPr>
          <w:rFonts w:ascii="Arial" w:hAnsi="Arial" w:cs="Arial"/>
          <w:color w:val="000000"/>
          <w:spacing w:val="-3"/>
          <w:lang w:val="fr-FR"/>
        </w:rPr>
        <w:t>travaux.</w:t>
      </w:r>
      <w:r w:rsidR="00000000" w:rsidRPr="00EE2148">
        <w:rPr>
          <w:rFonts w:ascii="Arial" w:hAnsi="Arial" w:cs="Arial"/>
          <w:lang w:val="fr-FR"/>
        </w:rPr>
        <w:t xml:space="preserve"> </w:t>
      </w:r>
      <w:r w:rsidRPr="00EE2148">
        <w:rPr>
          <w:rFonts w:ascii="Arial" w:hAnsi="Arial" w:cs="Arial"/>
          <w:color w:val="000000"/>
          <w:lang w:val="fr-FR"/>
        </w:rPr>
        <w:t>L’entrepreneur</w:t>
      </w:r>
      <w:r w:rsidRPr="00EE2148">
        <w:rPr>
          <w:rFonts w:ascii="Arial" w:hAnsi="Arial" w:cs="Arial"/>
          <w:color w:val="000000"/>
          <w:spacing w:val="8"/>
          <w:lang w:val="fr-FR"/>
        </w:rPr>
        <w:t xml:space="preserve"> devra</w:t>
      </w:r>
      <w:r w:rsidRPr="00EE2148">
        <w:rPr>
          <w:rFonts w:ascii="Arial" w:hAnsi="Arial" w:cs="Arial"/>
          <w:color w:val="000000"/>
          <w:spacing w:val="7"/>
          <w:lang w:val="fr-FR"/>
        </w:rPr>
        <w:t xml:space="preserve"> fournir</w:t>
      </w:r>
      <w:r w:rsidRPr="00EE2148">
        <w:rPr>
          <w:rFonts w:ascii="Arial" w:hAnsi="Arial" w:cs="Arial"/>
          <w:color w:val="000000"/>
          <w:lang w:val="fr-FR"/>
        </w:rPr>
        <w:t>,</w:t>
      </w:r>
      <w:r w:rsidRPr="00EE2148">
        <w:rPr>
          <w:rFonts w:ascii="Arial" w:hAnsi="Arial" w:cs="Arial"/>
          <w:color w:val="000000"/>
          <w:spacing w:val="8"/>
          <w:lang w:val="fr-FR"/>
        </w:rPr>
        <w:t xml:space="preserve"> en</w:t>
      </w:r>
      <w:r w:rsidRPr="00EE2148">
        <w:rPr>
          <w:rFonts w:ascii="Arial" w:hAnsi="Arial" w:cs="Arial"/>
          <w:color w:val="000000"/>
          <w:spacing w:val="7"/>
          <w:lang w:val="fr-FR"/>
        </w:rPr>
        <w:t xml:space="preserve"> trois exemplaires</w:t>
      </w:r>
      <w:r w:rsidRPr="00EE2148">
        <w:rPr>
          <w:rFonts w:ascii="Arial" w:hAnsi="Arial" w:cs="Arial"/>
          <w:color w:val="000000"/>
          <w:lang w:val="fr-FR"/>
        </w:rPr>
        <w:t>,</w:t>
      </w:r>
      <w:r w:rsidRPr="00EE2148">
        <w:rPr>
          <w:rFonts w:ascii="Arial" w:hAnsi="Arial" w:cs="Arial"/>
          <w:color w:val="000000"/>
          <w:spacing w:val="8"/>
          <w:lang w:val="fr-FR"/>
        </w:rPr>
        <w:t xml:space="preserve"> un Dossier des Ouvrages Exécutés</w:t>
      </w:r>
      <w:r w:rsidR="00000000" w:rsidRPr="00EE2148">
        <w:rPr>
          <w:rFonts w:ascii="Arial" w:hAnsi="Arial" w:cs="Arial"/>
          <w:lang w:val="fr-FR"/>
        </w:rPr>
        <w:t xml:space="preserve"> </w:t>
      </w:r>
      <w:r w:rsidR="00000000" w:rsidRPr="00EE2148">
        <w:rPr>
          <w:rFonts w:ascii="Arial" w:hAnsi="Arial" w:cs="Arial"/>
          <w:color w:val="000000"/>
          <w:lang w:val="fr-FR"/>
        </w:rPr>
        <w:t xml:space="preserve">comprenant </w:t>
      </w:r>
      <w:r w:rsidR="00000000" w:rsidRPr="00EE2148">
        <w:rPr>
          <w:rFonts w:ascii="Arial" w:hAnsi="Arial" w:cs="Arial"/>
          <w:color w:val="000000"/>
          <w:spacing w:val="30"/>
          <w:lang w:val="fr-FR"/>
        </w:rPr>
        <w:t xml:space="preserve">: </w:t>
      </w:r>
      <w:r w:rsidR="00000000" w:rsidRPr="00EE2148">
        <w:rPr>
          <w:rFonts w:ascii="Arial" w:hAnsi="Arial" w:cs="Arial"/>
          <w:color w:val="010302"/>
          <w:lang w:val="fr-FR"/>
        </w:rPr>
        <w:t xml:space="preserve">  </w:t>
      </w:r>
    </w:p>
    <w:p w14:paraId="4F4FDE2A" w14:textId="77777777" w:rsidR="00EE2148" w:rsidRDefault="0029571A" w:rsidP="00EE2148">
      <w:pPr>
        <w:pStyle w:val="Paragraphedeliste"/>
        <w:numPr>
          <w:ilvl w:val="0"/>
          <w:numId w:val="10"/>
        </w:numPr>
        <w:spacing w:line="276" w:lineRule="auto"/>
        <w:jc w:val="both"/>
        <w:rPr>
          <w:rFonts w:ascii="Arial" w:hAnsi="Arial" w:cs="Arial"/>
          <w:color w:val="010302"/>
          <w:lang w:val="fr-FR"/>
        </w:rPr>
      </w:pPr>
      <w:r w:rsidRPr="00EE2148">
        <w:rPr>
          <w:rFonts w:ascii="Arial" w:hAnsi="Arial" w:cs="Arial"/>
          <w:color w:val="000000"/>
          <w:lang w:val="fr-FR"/>
        </w:rPr>
        <w:t>Un</w:t>
      </w:r>
      <w:r w:rsidR="00000000" w:rsidRPr="00EE2148">
        <w:rPr>
          <w:rFonts w:ascii="Arial" w:hAnsi="Arial" w:cs="Arial"/>
          <w:color w:val="000000"/>
          <w:lang w:val="fr-FR"/>
        </w:rPr>
        <w:t xml:space="preserve"> plan d’ensemble sous forme dématérialisée et sous format papier,  </w:t>
      </w:r>
      <w:r w:rsidR="00000000" w:rsidRPr="00EE2148">
        <w:rPr>
          <w:rFonts w:ascii="Arial" w:hAnsi="Arial" w:cs="Arial"/>
          <w:color w:val="010302"/>
          <w:lang w:val="fr-FR"/>
        </w:rPr>
        <w:t xml:space="preserve">  </w:t>
      </w:r>
    </w:p>
    <w:p w14:paraId="514DAF48" w14:textId="77777777" w:rsidR="00EE2148" w:rsidRDefault="0029571A" w:rsidP="00EE2148">
      <w:pPr>
        <w:pStyle w:val="Paragraphedeliste"/>
        <w:numPr>
          <w:ilvl w:val="0"/>
          <w:numId w:val="10"/>
        </w:numPr>
        <w:spacing w:line="276" w:lineRule="auto"/>
        <w:jc w:val="both"/>
        <w:rPr>
          <w:rFonts w:ascii="Arial" w:hAnsi="Arial" w:cs="Arial"/>
          <w:color w:val="010302"/>
          <w:lang w:val="fr-FR"/>
        </w:rPr>
      </w:pPr>
      <w:r w:rsidRPr="00EE2148">
        <w:rPr>
          <w:rFonts w:ascii="Arial" w:hAnsi="Arial" w:cs="Arial"/>
          <w:color w:val="000000"/>
          <w:lang w:val="fr-FR"/>
        </w:rPr>
        <w:t>Les</w:t>
      </w:r>
      <w:r w:rsidR="00000000" w:rsidRPr="00EE2148">
        <w:rPr>
          <w:rFonts w:ascii="Arial" w:hAnsi="Arial" w:cs="Arial"/>
          <w:color w:val="000000"/>
          <w:lang w:val="fr-FR"/>
        </w:rPr>
        <w:t xml:space="preserve"> plans d’exécutions</w:t>
      </w:r>
      <w:r w:rsidR="00000000" w:rsidRPr="00EE2148">
        <w:rPr>
          <w:rFonts w:ascii="Arial" w:hAnsi="Arial" w:cs="Arial"/>
          <w:color w:val="000000"/>
          <w:spacing w:val="30"/>
          <w:lang w:val="fr-FR"/>
        </w:rPr>
        <w:t xml:space="preserve">, </w:t>
      </w:r>
      <w:r w:rsidR="00000000" w:rsidRPr="00EE2148">
        <w:rPr>
          <w:rFonts w:ascii="Arial" w:hAnsi="Arial" w:cs="Arial"/>
          <w:color w:val="010302"/>
          <w:lang w:val="fr-FR"/>
        </w:rPr>
        <w:t xml:space="preserve"> </w:t>
      </w:r>
    </w:p>
    <w:p w14:paraId="5AE58BE8" w14:textId="77777777" w:rsidR="00EE2148" w:rsidRDefault="0029571A" w:rsidP="00EE2148">
      <w:pPr>
        <w:pStyle w:val="Paragraphedeliste"/>
        <w:numPr>
          <w:ilvl w:val="0"/>
          <w:numId w:val="10"/>
        </w:numPr>
        <w:spacing w:line="276" w:lineRule="auto"/>
        <w:jc w:val="both"/>
        <w:rPr>
          <w:rFonts w:ascii="Arial" w:hAnsi="Arial" w:cs="Arial"/>
          <w:color w:val="010302"/>
          <w:lang w:val="fr-FR"/>
        </w:rPr>
      </w:pPr>
      <w:r w:rsidRPr="00EE2148">
        <w:rPr>
          <w:rFonts w:ascii="Arial" w:hAnsi="Arial" w:cs="Arial"/>
          <w:color w:val="000000"/>
          <w:lang w:val="fr-FR"/>
        </w:rPr>
        <w:t>Les</w:t>
      </w:r>
      <w:r w:rsidR="00000000" w:rsidRPr="00EE2148">
        <w:rPr>
          <w:rFonts w:ascii="Arial" w:hAnsi="Arial" w:cs="Arial"/>
          <w:color w:val="000000"/>
          <w:lang w:val="fr-FR"/>
        </w:rPr>
        <w:t xml:space="preserve"> folios à la norme en vigueur</w:t>
      </w:r>
      <w:r w:rsidR="00000000" w:rsidRPr="00EE2148">
        <w:rPr>
          <w:rFonts w:ascii="Arial" w:hAnsi="Arial" w:cs="Arial"/>
          <w:color w:val="000000"/>
          <w:spacing w:val="30"/>
          <w:lang w:val="fr-FR"/>
        </w:rPr>
        <w:t xml:space="preserve">, </w:t>
      </w:r>
      <w:r w:rsidR="00000000" w:rsidRPr="00EE2148">
        <w:rPr>
          <w:rFonts w:ascii="Arial" w:hAnsi="Arial" w:cs="Arial"/>
          <w:color w:val="010302"/>
          <w:lang w:val="fr-FR"/>
        </w:rPr>
        <w:t xml:space="preserve">  </w:t>
      </w:r>
    </w:p>
    <w:p w14:paraId="0F34CF7F" w14:textId="43A98F26" w:rsidR="00B768C1" w:rsidRPr="00EE2148" w:rsidRDefault="0029571A" w:rsidP="00EE2148">
      <w:pPr>
        <w:pStyle w:val="Paragraphedeliste"/>
        <w:numPr>
          <w:ilvl w:val="0"/>
          <w:numId w:val="10"/>
        </w:numPr>
        <w:spacing w:line="276" w:lineRule="auto"/>
        <w:jc w:val="both"/>
        <w:rPr>
          <w:rFonts w:ascii="Arial" w:hAnsi="Arial" w:cs="Arial"/>
          <w:color w:val="010302"/>
          <w:lang w:val="fr-FR"/>
        </w:rPr>
      </w:pPr>
      <w:r w:rsidRPr="00EE2148">
        <w:rPr>
          <w:rFonts w:ascii="Arial" w:hAnsi="Arial" w:cs="Arial"/>
          <w:color w:val="000000"/>
          <w:lang w:val="fr-FR"/>
        </w:rPr>
        <w:t>Les</w:t>
      </w:r>
      <w:r w:rsidR="00000000" w:rsidRPr="00EE2148">
        <w:rPr>
          <w:rFonts w:ascii="Arial" w:hAnsi="Arial" w:cs="Arial"/>
          <w:color w:val="000000"/>
          <w:lang w:val="fr-FR"/>
        </w:rPr>
        <w:t xml:space="preserve"> attestations de la bonne exécution des travaux</w:t>
      </w:r>
      <w:r w:rsidR="00000000" w:rsidRPr="00EE2148">
        <w:rPr>
          <w:rFonts w:ascii="Arial" w:hAnsi="Arial" w:cs="Arial"/>
          <w:color w:val="000000"/>
          <w:spacing w:val="30"/>
          <w:lang w:val="fr-FR"/>
        </w:rPr>
        <w:t xml:space="preserve">. </w:t>
      </w:r>
      <w:r w:rsidR="00000000" w:rsidRPr="00EE2148">
        <w:rPr>
          <w:rFonts w:ascii="Arial" w:hAnsi="Arial" w:cs="Arial"/>
          <w:color w:val="010302"/>
          <w:lang w:val="fr-FR"/>
        </w:rPr>
        <w:t xml:space="preserve">  </w:t>
      </w:r>
    </w:p>
    <w:p w14:paraId="7808E5D8"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08667DD8"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5EF66A02" w14:textId="04A61193" w:rsidR="00B768C1" w:rsidRPr="00D935B2" w:rsidRDefault="00000000" w:rsidP="0029571A">
      <w:pPr>
        <w:pStyle w:val="Titre1"/>
        <w:spacing w:before="0" w:line="276" w:lineRule="auto"/>
        <w:ind w:firstLine="720"/>
        <w:jc w:val="both"/>
        <w:rPr>
          <w:rFonts w:ascii="Arial" w:hAnsi="Arial" w:cs="Arial"/>
          <w:color w:val="010302"/>
          <w:lang w:val="fr-FR"/>
        </w:rPr>
      </w:pPr>
      <w:bookmarkStart w:id="22" w:name="_Toc193887982"/>
      <w:r w:rsidRPr="00D935B2">
        <w:rPr>
          <w:rFonts w:ascii="Arial" w:eastAsiaTheme="minorHAnsi" w:hAnsi="Arial" w:cs="Arial"/>
          <w:color w:val="306F22"/>
          <w:sz w:val="28"/>
          <w:szCs w:val="28"/>
          <w:lang w:val="fr-FR"/>
        </w:rPr>
        <w:t>4.4. Dépose d’équipements</w:t>
      </w:r>
      <w:bookmarkEnd w:id="22"/>
      <w:r w:rsidRPr="00D935B2">
        <w:rPr>
          <w:rFonts w:ascii="Arial" w:hAnsi="Arial" w:cs="Arial"/>
          <w:color w:val="306F22"/>
          <w:sz w:val="28"/>
          <w:szCs w:val="28"/>
          <w:lang w:val="fr-FR"/>
        </w:rPr>
        <w:t xml:space="preserve">    </w:t>
      </w:r>
    </w:p>
    <w:p w14:paraId="2E4DC4D1" w14:textId="77777777" w:rsidR="00B768C1" w:rsidRPr="00D935B2" w:rsidRDefault="00000000" w:rsidP="007F21CB">
      <w:pPr>
        <w:spacing w:line="276" w:lineRule="auto"/>
        <w:jc w:val="both"/>
        <w:rPr>
          <w:rFonts w:ascii="Arial" w:hAnsi="Arial" w:cs="Arial"/>
          <w:color w:val="010302"/>
        </w:rPr>
      </w:pPr>
      <w:r w:rsidRPr="00D935B2">
        <w:rPr>
          <w:rFonts w:ascii="Arial" w:hAnsi="Arial" w:cs="Arial"/>
          <w:color w:val="000000"/>
          <w:lang w:val="fr-FR"/>
        </w:rPr>
        <w:t xml:space="preserve">Dépose d’équipements diverses dans les salles de classes.  </w:t>
      </w:r>
      <w:r w:rsidRPr="00D935B2">
        <w:rPr>
          <w:rFonts w:ascii="Arial" w:hAnsi="Arial" w:cs="Arial"/>
          <w:color w:val="010302"/>
          <w:lang w:val="fr-FR"/>
        </w:rPr>
        <w:t xml:space="preserve">  </w:t>
      </w:r>
      <w:r w:rsidRPr="00D935B2">
        <w:rPr>
          <w:rFonts w:ascii="Arial" w:hAnsi="Arial" w:cs="Arial"/>
          <w:lang w:val="fr-FR"/>
        </w:rPr>
        <w:br w:type="textWrapping" w:clear="all"/>
      </w:r>
      <w:r w:rsidRPr="00D935B2">
        <w:rPr>
          <w:rFonts w:ascii="Arial" w:hAnsi="Arial" w:cs="Arial"/>
          <w:color w:val="000000"/>
          <w:lang w:val="fr-FR"/>
        </w:rPr>
        <w:t xml:space="preserve">La prestation comprend </w:t>
      </w:r>
      <w:r w:rsidRPr="00D935B2">
        <w:rPr>
          <w:rFonts w:ascii="Arial" w:hAnsi="Arial" w:cs="Arial"/>
          <w:color w:val="000000"/>
          <w:spacing w:val="30"/>
          <w:lang w:val="fr-FR"/>
        </w:rPr>
        <w:t xml:space="preserve">: </w:t>
      </w:r>
      <w:r w:rsidRPr="00D935B2">
        <w:rPr>
          <w:rFonts w:ascii="Arial" w:hAnsi="Arial" w:cs="Arial"/>
          <w:color w:val="010302"/>
          <w:lang w:val="fr-FR"/>
        </w:rPr>
        <w:t xml:space="preserve">  </w:t>
      </w:r>
    </w:p>
    <w:p w14:paraId="2ADD6A52" w14:textId="00BC474F" w:rsidR="00EE2148" w:rsidRDefault="0029571A" w:rsidP="00EE2148">
      <w:pPr>
        <w:pStyle w:val="Paragraphedeliste"/>
        <w:numPr>
          <w:ilvl w:val="0"/>
          <w:numId w:val="11"/>
        </w:numPr>
        <w:spacing w:line="276" w:lineRule="auto"/>
        <w:jc w:val="both"/>
        <w:rPr>
          <w:rFonts w:ascii="Arial" w:hAnsi="Arial" w:cs="Arial"/>
          <w:color w:val="010302"/>
          <w:lang w:val="fr-FR"/>
        </w:rPr>
      </w:pPr>
      <w:r w:rsidRPr="00D935B2">
        <w:rPr>
          <w:rFonts w:ascii="Arial" w:hAnsi="Arial" w:cs="Arial"/>
          <w:color w:val="000000"/>
          <w:lang w:val="fr-FR"/>
        </w:rPr>
        <w:t>Les</w:t>
      </w:r>
      <w:r w:rsidR="00000000" w:rsidRPr="00D935B2">
        <w:rPr>
          <w:rFonts w:ascii="Arial" w:hAnsi="Arial" w:cs="Arial"/>
          <w:color w:val="000000"/>
          <w:lang w:val="fr-FR"/>
        </w:rPr>
        <w:t xml:space="preserve"> travaux nécessaires à la dépose d</w:t>
      </w:r>
      <w:r w:rsidR="007D3336">
        <w:rPr>
          <w:rFonts w:ascii="Arial" w:hAnsi="Arial" w:cs="Arial"/>
          <w:color w:val="000000"/>
          <w:lang w:val="fr-FR"/>
        </w:rPr>
        <w:t>’</w:t>
      </w:r>
      <w:r w:rsidR="00000000" w:rsidRPr="00D935B2">
        <w:rPr>
          <w:rFonts w:ascii="Arial" w:hAnsi="Arial" w:cs="Arial"/>
          <w:color w:val="000000"/>
          <w:lang w:val="fr-FR"/>
        </w:rPr>
        <w:t>appareil en toute sécurité, y compris réseaux</w:t>
      </w:r>
      <w:r>
        <w:rPr>
          <w:rFonts w:ascii="Arial" w:hAnsi="Arial" w:cs="Arial"/>
          <w:lang w:val="fr-FR"/>
        </w:rPr>
        <w:t xml:space="preserve"> </w:t>
      </w:r>
      <w:r w:rsidR="00000000" w:rsidRPr="0029571A">
        <w:rPr>
          <w:rFonts w:ascii="Arial" w:hAnsi="Arial" w:cs="Arial"/>
          <w:color w:val="000000"/>
          <w:lang w:val="fr-FR"/>
        </w:rPr>
        <w:t>associés</w:t>
      </w:r>
      <w:r w:rsidR="00000000" w:rsidRPr="0029571A">
        <w:rPr>
          <w:rFonts w:ascii="Arial" w:hAnsi="Arial" w:cs="Arial"/>
          <w:color w:val="000000"/>
          <w:spacing w:val="30"/>
          <w:lang w:val="fr-FR"/>
        </w:rPr>
        <w:t xml:space="preserve">, </w:t>
      </w:r>
      <w:r w:rsidR="00000000" w:rsidRPr="0029571A">
        <w:rPr>
          <w:rFonts w:ascii="Arial" w:hAnsi="Arial" w:cs="Arial"/>
          <w:color w:val="010302"/>
          <w:lang w:val="fr-FR"/>
        </w:rPr>
        <w:t xml:space="preserve">  </w:t>
      </w:r>
    </w:p>
    <w:p w14:paraId="11216402" w14:textId="77777777" w:rsidR="00EE2148" w:rsidRDefault="0029571A" w:rsidP="00EE2148">
      <w:pPr>
        <w:pStyle w:val="Paragraphedeliste"/>
        <w:numPr>
          <w:ilvl w:val="0"/>
          <w:numId w:val="11"/>
        </w:numPr>
        <w:spacing w:line="276" w:lineRule="auto"/>
        <w:jc w:val="both"/>
        <w:rPr>
          <w:rFonts w:ascii="Arial" w:hAnsi="Arial" w:cs="Arial"/>
          <w:color w:val="010302"/>
          <w:lang w:val="fr-FR"/>
        </w:rPr>
      </w:pPr>
      <w:r w:rsidRPr="00EE2148">
        <w:rPr>
          <w:rFonts w:ascii="Arial" w:hAnsi="Arial" w:cs="Arial"/>
          <w:color w:val="000000"/>
          <w:lang w:val="fr-FR"/>
        </w:rPr>
        <w:t>Le</w:t>
      </w:r>
      <w:r w:rsidR="00000000" w:rsidRPr="00EE2148">
        <w:rPr>
          <w:rFonts w:ascii="Arial" w:hAnsi="Arial" w:cs="Arial"/>
          <w:color w:val="000000"/>
          <w:lang w:val="fr-FR"/>
        </w:rPr>
        <w:t xml:space="preserve"> stockage de l'appareil pouvant être réutilisé par le Maître d'ouvrage</w:t>
      </w:r>
      <w:r w:rsidR="00000000" w:rsidRPr="00EE2148">
        <w:rPr>
          <w:rFonts w:ascii="Arial" w:hAnsi="Arial" w:cs="Arial"/>
          <w:color w:val="000000"/>
          <w:spacing w:val="30"/>
          <w:lang w:val="fr-FR"/>
        </w:rPr>
        <w:t xml:space="preserve">, </w:t>
      </w:r>
      <w:r w:rsidR="00000000" w:rsidRPr="00EE2148">
        <w:rPr>
          <w:rFonts w:ascii="Arial" w:hAnsi="Arial" w:cs="Arial"/>
          <w:color w:val="010302"/>
          <w:lang w:val="fr-FR"/>
        </w:rPr>
        <w:t xml:space="preserve">  </w:t>
      </w:r>
    </w:p>
    <w:p w14:paraId="62102DED" w14:textId="76AE207D" w:rsidR="00B768C1" w:rsidRPr="00EE2148" w:rsidRDefault="0029571A" w:rsidP="00EE2148">
      <w:pPr>
        <w:pStyle w:val="Paragraphedeliste"/>
        <w:numPr>
          <w:ilvl w:val="0"/>
          <w:numId w:val="11"/>
        </w:numPr>
        <w:spacing w:line="276" w:lineRule="auto"/>
        <w:jc w:val="both"/>
        <w:rPr>
          <w:rFonts w:ascii="Arial" w:hAnsi="Arial" w:cs="Arial"/>
          <w:color w:val="010302"/>
          <w:lang w:val="fr-FR"/>
        </w:rPr>
      </w:pPr>
      <w:r w:rsidRPr="00EE2148">
        <w:rPr>
          <w:rFonts w:ascii="Arial" w:hAnsi="Arial" w:cs="Arial"/>
          <w:color w:val="000000"/>
          <w:lang w:val="fr-FR"/>
        </w:rPr>
        <w:t>L’évacuation</w:t>
      </w:r>
      <w:r w:rsidR="00000000" w:rsidRPr="00EE2148">
        <w:rPr>
          <w:rFonts w:ascii="Arial" w:hAnsi="Arial" w:cs="Arial"/>
          <w:color w:val="000000"/>
          <w:lang w:val="fr-FR"/>
        </w:rPr>
        <w:t xml:space="preserve"> selon la filière agréée de l'appareil obsolète</w:t>
      </w:r>
      <w:r w:rsidR="00000000" w:rsidRPr="00EE2148">
        <w:rPr>
          <w:rFonts w:ascii="Arial" w:hAnsi="Arial" w:cs="Arial"/>
          <w:color w:val="000000"/>
          <w:spacing w:val="30"/>
          <w:lang w:val="fr-FR"/>
        </w:rPr>
        <w:t xml:space="preserve">. </w:t>
      </w:r>
      <w:r w:rsidR="00000000" w:rsidRPr="00EE2148">
        <w:rPr>
          <w:rFonts w:ascii="Arial" w:hAnsi="Arial" w:cs="Arial"/>
          <w:color w:val="010302"/>
          <w:lang w:val="fr-FR"/>
        </w:rPr>
        <w:t xml:space="preserve">  </w:t>
      </w:r>
    </w:p>
    <w:p w14:paraId="31DAF76E" w14:textId="5C07960A"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 xml:space="preserve">Liste non exhaustive des équipements touchés par la dépose : paillasses, goulottes </w:t>
      </w:r>
      <w:r w:rsidRPr="00D935B2">
        <w:rPr>
          <w:rFonts w:ascii="Arial" w:hAnsi="Arial" w:cs="Arial"/>
          <w:color w:val="000000"/>
          <w:spacing w:val="-4"/>
          <w:lang w:val="fr-FR"/>
        </w:rPr>
        <w:t>électriques,</w:t>
      </w:r>
      <w:r w:rsidR="0029571A">
        <w:rPr>
          <w:rFonts w:ascii="Arial" w:hAnsi="Arial" w:cs="Arial"/>
          <w:lang w:val="fr-FR"/>
        </w:rPr>
        <w:t xml:space="preserve"> é</w:t>
      </w:r>
      <w:r w:rsidR="0029571A" w:rsidRPr="00D935B2">
        <w:rPr>
          <w:rFonts w:ascii="Arial" w:hAnsi="Arial" w:cs="Arial"/>
          <w:color w:val="000000"/>
          <w:lang w:val="fr-FR"/>
        </w:rPr>
        <w:t>quipements</w:t>
      </w:r>
      <w:r w:rsidRPr="00D935B2">
        <w:rPr>
          <w:rFonts w:ascii="Arial" w:hAnsi="Arial" w:cs="Arial"/>
          <w:color w:val="000000"/>
          <w:lang w:val="fr-FR"/>
        </w:rPr>
        <w:t xml:space="preserve"> sanitaires, peinture existante, etc…   </w:t>
      </w:r>
    </w:p>
    <w:p w14:paraId="3852FE38"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62EF7A37" w14:textId="4101FF25" w:rsidR="00B768C1" w:rsidRPr="00D935B2" w:rsidRDefault="00000000" w:rsidP="0029571A">
      <w:pPr>
        <w:pStyle w:val="Titre1"/>
        <w:spacing w:before="0" w:line="276" w:lineRule="auto"/>
        <w:ind w:firstLine="720"/>
        <w:jc w:val="both"/>
        <w:rPr>
          <w:rFonts w:ascii="Arial" w:hAnsi="Arial" w:cs="Arial"/>
          <w:color w:val="306F22"/>
          <w:sz w:val="28"/>
          <w:szCs w:val="28"/>
          <w:lang w:val="fr-FR"/>
        </w:rPr>
      </w:pPr>
      <w:bookmarkStart w:id="23" w:name="_Toc193887983"/>
      <w:r w:rsidRPr="00D935B2">
        <w:rPr>
          <w:rFonts w:ascii="Arial" w:hAnsi="Arial" w:cs="Arial"/>
          <w:color w:val="306F22"/>
          <w:sz w:val="28"/>
          <w:szCs w:val="28"/>
          <w:lang w:val="fr-FR"/>
        </w:rPr>
        <w:t>4.5 Démolition de carrelage</w:t>
      </w:r>
      <w:bookmarkEnd w:id="23"/>
      <w:r w:rsidRPr="00D935B2">
        <w:rPr>
          <w:rFonts w:ascii="Arial" w:hAnsi="Arial" w:cs="Arial"/>
          <w:color w:val="306F22"/>
          <w:sz w:val="28"/>
          <w:szCs w:val="28"/>
          <w:lang w:val="fr-FR"/>
        </w:rPr>
        <w:t xml:space="preserve">  </w:t>
      </w:r>
    </w:p>
    <w:p w14:paraId="183081F3" w14:textId="1DC9E6F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 xml:space="preserve">Dépose de carrelage et chape dans les salles de classe.  </w:t>
      </w:r>
      <w:r w:rsidRPr="00D935B2">
        <w:rPr>
          <w:rFonts w:ascii="Arial" w:hAnsi="Arial" w:cs="Arial"/>
          <w:lang w:val="fr-FR"/>
        </w:rPr>
        <w:br w:type="textWrapping" w:clear="all"/>
      </w:r>
      <w:r w:rsidRPr="00D935B2">
        <w:rPr>
          <w:rFonts w:ascii="Arial" w:hAnsi="Arial" w:cs="Arial"/>
          <w:color w:val="000000"/>
          <w:lang w:val="fr-FR"/>
        </w:rPr>
        <w:t xml:space="preserve">La prestation comprend :  </w:t>
      </w:r>
    </w:p>
    <w:p w14:paraId="413A0BF6" w14:textId="77777777" w:rsidR="00EE2148" w:rsidRPr="00EE2148" w:rsidRDefault="00000000" w:rsidP="007F21CB">
      <w:pPr>
        <w:pStyle w:val="Paragraphedeliste"/>
        <w:numPr>
          <w:ilvl w:val="0"/>
          <w:numId w:val="12"/>
        </w:numPr>
        <w:spacing w:line="276" w:lineRule="auto"/>
        <w:jc w:val="both"/>
        <w:rPr>
          <w:rFonts w:ascii="Arial" w:hAnsi="Arial" w:cs="Arial"/>
          <w:color w:val="010302"/>
          <w:lang w:val="fr-FR"/>
        </w:rPr>
      </w:pPr>
      <w:r w:rsidRPr="00EE2148">
        <w:rPr>
          <w:rFonts w:ascii="Arial" w:hAnsi="Arial" w:cs="Arial"/>
          <w:color w:val="000000"/>
          <w:lang w:val="fr-FR"/>
        </w:rPr>
        <w:t xml:space="preserve">la dépose soignée des carreaux,  </w:t>
      </w:r>
    </w:p>
    <w:p w14:paraId="4AE273C2" w14:textId="77777777" w:rsidR="00EE2148" w:rsidRPr="00EE2148" w:rsidRDefault="00000000" w:rsidP="007F21CB">
      <w:pPr>
        <w:pStyle w:val="Paragraphedeliste"/>
        <w:numPr>
          <w:ilvl w:val="0"/>
          <w:numId w:val="12"/>
        </w:numPr>
        <w:spacing w:line="276" w:lineRule="auto"/>
        <w:jc w:val="both"/>
        <w:rPr>
          <w:rFonts w:ascii="Arial" w:hAnsi="Arial" w:cs="Arial"/>
          <w:color w:val="010302"/>
          <w:lang w:val="fr-FR"/>
        </w:rPr>
      </w:pPr>
      <w:r w:rsidRPr="00EE2148">
        <w:rPr>
          <w:rFonts w:ascii="Arial" w:hAnsi="Arial" w:cs="Arial"/>
          <w:color w:val="000000"/>
          <w:lang w:val="fr-FR"/>
        </w:rPr>
        <w:t xml:space="preserve">la démolition de la chape,  </w:t>
      </w:r>
    </w:p>
    <w:p w14:paraId="57DE3DFE" w14:textId="5C6FDF9D" w:rsidR="00B768C1" w:rsidRPr="00EE2148" w:rsidRDefault="00000000" w:rsidP="007F21CB">
      <w:pPr>
        <w:pStyle w:val="Paragraphedeliste"/>
        <w:numPr>
          <w:ilvl w:val="0"/>
          <w:numId w:val="12"/>
        </w:numPr>
        <w:spacing w:line="276" w:lineRule="auto"/>
        <w:jc w:val="both"/>
        <w:rPr>
          <w:rFonts w:ascii="Arial" w:hAnsi="Arial" w:cs="Arial"/>
          <w:color w:val="010302"/>
          <w:lang w:val="fr-FR"/>
        </w:rPr>
        <w:sectPr w:rsidR="00B768C1" w:rsidRPr="00EE2148" w:rsidSect="00D935B2">
          <w:type w:val="continuous"/>
          <w:pgSz w:w="11930" w:h="17820"/>
          <w:pgMar w:top="1417" w:right="1417" w:bottom="1417" w:left="1417" w:header="708" w:footer="708" w:gutter="0"/>
          <w:cols w:space="720"/>
          <w:docGrid w:linePitch="360"/>
        </w:sectPr>
      </w:pPr>
      <w:r w:rsidRPr="00EE2148">
        <w:rPr>
          <w:rFonts w:ascii="Arial" w:hAnsi="Arial" w:cs="Arial"/>
          <w:color w:val="000000"/>
          <w:spacing w:val="-1"/>
          <w:lang w:val="fr-FR"/>
        </w:rPr>
        <w:lastRenderedPageBreak/>
        <w:t>le transport et l'élimination des déchets suivant la filière définie à Mayotte.</w:t>
      </w:r>
      <w:r w:rsidRPr="00EE2148">
        <w:rPr>
          <w:rFonts w:ascii="Arial" w:hAnsi="Arial" w:cs="Arial"/>
          <w:lang w:val="fr-FR"/>
        </w:rPr>
        <w:t xml:space="preserve"> </w:t>
      </w:r>
    </w:p>
    <w:p w14:paraId="03FD15F7" w14:textId="77777777" w:rsidR="00B768C1" w:rsidRPr="00D935B2" w:rsidRDefault="00B768C1" w:rsidP="007F21CB">
      <w:pPr>
        <w:spacing w:line="276" w:lineRule="auto"/>
        <w:jc w:val="both"/>
        <w:rPr>
          <w:rFonts w:ascii="Arial" w:hAnsi="Arial" w:cs="Arial"/>
          <w:color w:val="000000" w:themeColor="text1"/>
          <w:sz w:val="24"/>
          <w:szCs w:val="24"/>
          <w:lang w:val="fr-FR"/>
        </w:rPr>
      </w:pPr>
    </w:p>
    <w:p w14:paraId="1F404C4C" w14:textId="098B5329" w:rsidR="00B768C1" w:rsidRPr="00D935B2" w:rsidRDefault="00000000" w:rsidP="0029571A">
      <w:pPr>
        <w:pStyle w:val="Titre1"/>
        <w:spacing w:before="0" w:line="276" w:lineRule="auto"/>
        <w:ind w:firstLine="720"/>
        <w:jc w:val="both"/>
        <w:rPr>
          <w:rFonts w:ascii="Arial" w:hAnsi="Arial" w:cs="Arial"/>
          <w:color w:val="306F22"/>
          <w:sz w:val="28"/>
          <w:szCs w:val="28"/>
          <w:lang w:val="fr-FR"/>
        </w:rPr>
      </w:pPr>
      <w:bookmarkStart w:id="24" w:name="_Toc193887984"/>
      <w:r w:rsidRPr="00D935B2">
        <w:rPr>
          <w:rFonts w:ascii="Arial" w:hAnsi="Arial" w:cs="Arial"/>
          <w:color w:val="306F22"/>
          <w:sz w:val="28"/>
          <w:szCs w:val="28"/>
          <w:lang w:val="fr-FR"/>
        </w:rPr>
        <w:t>4.6 Faux-plafond de Placoplatre en cassette de 60x60 type M1</w:t>
      </w:r>
      <w:bookmarkEnd w:id="24"/>
      <w:r w:rsidRPr="00D935B2">
        <w:rPr>
          <w:rFonts w:ascii="Arial" w:hAnsi="Arial" w:cs="Arial"/>
          <w:color w:val="306F22"/>
          <w:sz w:val="28"/>
          <w:szCs w:val="28"/>
          <w:lang w:val="fr-FR"/>
        </w:rPr>
        <w:t xml:space="preserve"> </w:t>
      </w:r>
    </w:p>
    <w:p w14:paraId="00BBAF7E"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Fourniture et pose de faux-plafond 60x60 typ</w:t>
      </w:r>
      <w:r w:rsidRPr="00D935B2">
        <w:rPr>
          <w:rFonts w:ascii="Arial" w:hAnsi="Arial" w:cs="Arial"/>
          <w:color w:val="000000"/>
          <w:spacing w:val="29"/>
          <w:lang w:val="fr-FR"/>
        </w:rPr>
        <w:t xml:space="preserve">e </w:t>
      </w:r>
      <w:r w:rsidRPr="00D935B2">
        <w:rPr>
          <w:rFonts w:ascii="Arial" w:hAnsi="Arial" w:cs="Arial"/>
          <w:color w:val="000000"/>
          <w:lang w:val="fr-FR"/>
        </w:rPr>
        <w:t xml:space="preserve">M1  </w:t>
      </w:r>
    </w:p>
    <w:p w14:paraId="2BB522F0" w14:textId="77777777" w:rsidR="00EE2148" w:rsidRDefault="0029571A" w:rsidP="00EE2148">
      <w:pPr>
        <w:pStyle w:val="Paragraphedeliste"/>
        <w:numPr>
          <w:ilvl w:val="0"/>
          <w:numId w:val="8"/>
        </w:numPr>
        <w:spacing w:line="276" w:lineRule="auto"/>
        <w:jc w:val="both"/>
        <w:rPr>
          <w:rFonts w:ascii="Arial" w:hAnsi="Arial" w:cs="Arial"/>
          <w:color w:val="010302"/>
          <w:lang w:val="fr-FR"/>
        </w:rPr>
      </w:pPr>
      <w:r w:rsidRPr="00D935B2">
        <w:rPr>
          <w:rFonts w:ascii="Arial" w:hAnsi="Arial" w:cs="Arial"/>
          <w:color w:val="000000"/>
          <w:lang w:val="fr-FR"/>
        </w:rPr>
        <w:t>Fourniture</w:t>
      </w:r>
      <w:r w:rsidR="00000000" w:rsidRPr="00D935B2">
        <w:rPr>
          <w:rFonts w:ascii="Arial" w:hAnsi="Arial" w:cs="Arial"/>
          <w:color w:val="000000"/>
          <w:lang w:val="fr-FR"/>
        </w:rPr>
        <w:t xml:space="preserve"> et mise en œuvre de l'ossature métallique avec profilés de type approprié et</w:t>
      </w:r>
      <w:r w:rsidR="00000000" w:rsidRPr="00D935B2">
        <w:rPr>
          <w:rFonts w:ascii="Arial" w:hAnsi="Arial" w:cs="Arial"/>
          <w:lang w:val="fr-FR"/>
        </w:rPr>
        <w:t xml:space="preserve"> </w:t>
      </w:r>
      <w:r w:rsidR="00000000" w:rsidRPr="0029571A">
        <w:rPr>
          <w:rFonts w:ascii="Arial" w:hAnsi="Arial" w:cs="Arial"/>
          <w:color w:val="000000"/>
          <w:lang w:val="fr-FR"/>
        </w:rPr>
        <w:t xml:space="preserve">rampant  </w:t>
      </w:r>
    </w:p>
    <w:p w14:paraId="4E8C09C6" w14:textId="77777777" w:rsidR="00EE2148" w:rsidRDefault="00000000" w:rsidP="00EE2148">
      <w:pPr>
        <w:pStyle w:val="Paragraphedeliste"/>
        <w:numPr>
          <w:ilvl w:val="0"/>
          <w:numId w:val="8"/>
        </w:numPr>
        <w:spacing w:line="276" w:lineRule="auto"/>
        <w:jc w:val="both"/>
        <w:rPr>
          <w:rFonts w:ascii="Arial" w:hAnsi="Arial" w:cs="Arial"/>
          <w:color w:val="010302"/>
          <w:lang w:val="fr-FR"/>
        </w:rPr>
      </w:pPr>
      <w:r w:rsidRPr="00EE2148">
        <w:rPr>
          <w:rFonts w:ascii="Arial" w:hAnsi="Arial" w:cs="Arial"/>
          <w:color w:val="000000"/>
          <w:lang w:val="fr-FR"/>
        </w:rPr>
        <w:t>Point d’arrêt : Vérification par le Maître d’œuvre de la planéité et horizontalité de celle</w:t>
      </w:r>
      <w:r w:rsidR="0029571A" w:rsidRPr="00EE2148">
        <w:rPr>
          <w:rFonts w:ascii="Arial" w:hAnsi="Arial" w:cs="Arial"/>
          <w:lang w:val="fr-FR"/>
        </w:rPr>
        <w:t>-</w:t>
      </w:r>
      <w:r w:rsidRPr="00EE2148">
        <w:rPr>
          <w:rFonts w:ascii="Arial" w:hAnsi="Arial" w:cs="Arial"/>
          <w:color w:val="000000"/>
          <w:lang w:val="fr-FR"/>
        </w:rPr>
        <w:t xml:space="preserve">ci, dispositifs de suspentes, le cas échéant  </w:t>
      </w:r>
    </w:p>
    <w:p w14:paraId="0BB29242" w14:textId="77777777" w:rsidR="00EE2148" w:rsidRDefault="0029571A" w:rsidP="00EE2148">
      <w:pPr>
        <w:pStyle w:val="Paragraphedeliste"/>
        <w:numPr>
          <w:ilvl w:val="0"/>
          <w:numId w:val="8"/>
        </w:numPr>
        <w:spacing w:line="276" w:lineRule="auto"/>
        <w:jc w:val="both"/>
        <w:rPr>
          <w:rFonts w:ascii="Arial" w:hAnsi="Arial" w:cs="Arial"/>
          <w:color w:val="010302"/>
          <w:lang w:val="fr-FR"/>
        </w:rPr>
      </w:pPr>
      <w:r w:rsidRPr="00EE2148">
        <w:rPr>
          <w:rFonts w:ascii="Arial" w:hAnsi="Arial" w:cs="Arial"/>
          <w:color w:val="000000"/>
          <w:lang w:val="fr-FR"/>
        </w:rPr>
        <w:t>F</w:t>
      </w:r>
      <w:r w:rsidR="00000000" w:rsidRPr="00EE2148">
        <w:rPr>
          <w:rFonts w:ascii="Arial" w:hAnsi="Arial" w:cs="Arial"/>
          <w:color w:val="000000"/>
          <w:lang w:val="fr-FR"/>
        </w:rPr>
        <w:t>ourniture</w:t>
      </w:r>
      <w:r w:rsidR="00000000" w:rsidRPr="00EE2148">
        <w:rPr>
          <w:rFonts w:ascii="Arial" w:hAnsi="Arial" w:cs="Arial"/>
          <w:color w:val="000000"/>
          <w:spacing w:val="56"/>
          <w:lang w:val="fr-FR"/>
        </w:rPr>
        <w:t xml:space="preserve"> </w:t>
      </w:r>
      <w:r w:rsidR="00000000" w:rsidRPr="00EE2148">
        <w:rPr>
          <w:rFonts w:ascii="Arial" w:hAnsi="Arial" w:cs="Arial"/>
          <w:color w:val="000000"/>
          <w:lang w:val="fr-FR"/>
        </w:rPr>
        <w:t>et</w:t>
      </w:r>
      <w:r w:rsidR="00000000" w:rsidRPr="00EE2148">
        <w:rPr>
          <w:rFonts w:ascii="Arial" w:hAnsi="Arial" w:cs="Arial"/>
          <w:color w:val="000000"/>
          <w:spacing w:val="53"/>
          <w:lang w:val="fr-FR"/>
        </w:rPr>
        <w:t xml:space="preserve"> </w:t>
      </w:r>
      <w:r w:rsidR="00000000" w:rsidRPr="00EE2148">
        <w:rPr>
          <w:rFonts w:ascii="Arial" w:hAnsi="Arial" w:cs="Arial"/>
          <w:color w:val="000000"/>
          <w:lang w:val="fr-FR"/>
        </w:rPr>
        <w:t>mise</w:t>
      </w:r>
      <w:r w:rsidR="00000000" w:rsidRPr="00EE2148">
        <w:rPr>
          <w:rFonts w:ascii="Arial" w:hAnsi="Arial" w:cs="Arial"/>
          <w:color w:val="000000"/>
          <w:spacing w:val="56"/>
          <w:lang w:val="fr-FR"/>
        </w:rPr>
        <w:t xml:space="preserve"> </w:t>
      </w:r>
      <w:r w:rsidR="00000000" w:rsidRPr="00EE2148">
        <w:rPr>
          <w:rFonts w:ascii="Arial" w:hAnsi="Arial" w:cs="Arial"/>
          <w:color w:val="000000"/>
          <w:lang w:val="fr-FR"/>
        </w:rPr>
        <w:t>en</w:t>
      </w:r>
      <w:r w:rsidR="00000000" w:rsidRPr="00EE2148">
        <w:rPr>
          <w:rFonts w:ascii="Arial" w:hAnsi="Arial" w:cs="Arial"/>
          <w:color w:val="000000"/>
          <w:spacing w:val="53"/>
          <w:lang w:val="fr-FR"/>
        </w:rPr>
        <w:t xml:space="preserve"> </w:t>
      </w:r>
      <w:r w:rsidR="00000000" w:rsidRPr="00EE2148">
        <w:rPr>
          <w:rFonts w:ascii="Arial" w:hAnsi="Arial" w:cs="Arial"/>
          <w:color w:val="000000"/>
          <w:lang w:val="fr-FR"/>
        </w:rPr>
        <w:t>œuvre</w:t>
      </w:r>
      <w:r w:rsidR="00000000" w:rsidRPr="00EE2148">
        <w:rPr>
          <w:rFonts w:ascii="Arial" w:hAnsi="Arial" w:cs="Arial"/>
          <w:color w:val="000000"/>
          <w:spacing w:val="56"/>
          <w:lang w:val="fr-FR"/>
        </w:rPr>
        <w:t xml:space="preserve"> </w:t>
      </w:r>
      <w:r w:rsidR="00000000" w:rsidRPr="00EE2148">
        <w:rPr>
          <w:rFonts w:ascii="Arial" w:hAnsi="Arial" w:cs="Arial"/>
          <w:color w:val="000000"/>
          <w:lang w:val="fr-FR"/>
        </w:rPr>
        <w:t>des</w:t>
      </w:r>
      <w:r w:rsidR="00000000" w:rsidRPr="00EE2148">
        <w:rPr>
          <w:rFonts w:ascii="Arial" w:hAnsi="Arial" w:cs="Arial"/>
          <w:color w:val="000000"/>
          <w:spacing w:val="56"/>
          <w:lang w:val="fr-FR"/>
        </w:rPr>
        <w:t xml:space="preserve"> </w:t>
      </w:r>
      <w:r w:rsidR="00000000" w:rsidRPr="00EE2148">
        <w:rPr>
          <w:rFonts w:ascii="Arial" w:hAnsi="Arial" w:cs="Arial"/>
          <w:color w:val="000000"/>
          <w:lang w:val="fr-FR"/>
        </w:rPr>
        <w:t>plaques,</w:t>
      </w:r>
      <w:r w:rsidR="00000000" w:rsidRPr="00EE2148">
        <w:rPr>
          <w:rFonts w:ascii="Arial" w:hAnsi="Arial" w:cs="Arial"/>
          <w:color w:val="000000"/>
          <w:spacing w:val="56"/>
          <w:lang w:val="fr-FR"/>
        </w:rPr>
        <w:t xml:space="preserve"> </w:t>
      </w:r>
      <w:r w:rsidR="00000000" w:rsidRPr="00EE2148">
        <w:rPr>
          <w:rFonts w:ascii="Arial" w:hAnsi="Arial" w:cs="Arial"/>
          <w:color w:val="000000"/>
          <w:lang w:val="fr-FR"/>
        </w:rPr>
        <w:t>traitements</w:t>
      </w:r>
      <w:r w:rsidR="00000000" w:rsidRPr="00EE2148">
        <w:rPr>
          <w:rFonts w:ascii="Arial" w:hAnsi="Arial" w:cs="Arial"/>
          <w:color w:val="000000"/>
          <w:spacing w:val="56"/>
          <w:lang w:val="fr-FR"/>
        </w:rPr>
        <w:t xml:space="preserve"> </w:t>
      </w:r>
      <w:r w:rsidR="00000000" w:rsidRPr="00EE2148">
        <w:rPr>
          <w:rFonts w:ascii="Arial" w:hAnsi="Arial" w:cs="Arial"/>
          <w:color w:val="000000"/>
          <w:lang w:val="fr-FR"/>
        </w:rPr>
        <w:t>des</w:t>
      </w:r>
      <w:r w:rsidR="00000000" w:rsidRPr="00EE2148">
        <w:rPr>
          <w:rFonts w:ascii="Arial" w:hAnsi="Arial" w:cs="Arial"/>
          <w:color w:val="000000"/>
          <w:spacing w:val="56"/>
          <w:lang w:val="fr-FR"/>
        </w:rPr>
        <w:t xml:space="preserve"> </w:t>
      </w:r>
      <w:r w:rsidR="00000000" w:rsidRPr="00EE2148">
        <w:rPr>
          <w:rFonts w:ascii="Arial" w:hAnsi="Arial" w:cs="Arial"/>
          <w:color w:val="000000"/>
          <w:lang w:val="fr-FR"/>
        </w:rPr>
        <w:t>joints</w:t>
      </w:r>
      <w:r w:rsidR="00000000" w:rsidRPr="00EE2148">
        <w:rPr>
          <w:rFonts w:ascii="Arial" w:hAnsi="Arial" w:cs="Arial"/>
          <w:color w:val="000000"/>
          <w:spacing w:val="56"/>
          <w:lang w:val="fr-FR"/>
        </w:rPr>
        <w:t xml:space="preserve"> </w:t>
      </w:r>
      <w:r w:rsidR="00000000" w:rsidRPr="00EE2148">
        <w:rPr>
          <w:rFonts w:ascii="Arial" w:hAnsi="Arial" w:cs="Arial"/>
          <w:color w:val="000000"/>
          <w:lang w:val="fr-FR"/>
        </w:rPr>
        <w:t>par</w:t>
      </w:r>
      <w:r w:rsidR="00000000" w:rsidRPr="00EE2148">
        <w:rPr>
          <w:rFonts w:ascii="Arial" w:hAnsi="Arial" w:cs="Arial"/>
          <w:color w:val="000000"/>
          <w:spacing w:val="56"/>
          <w:lang w:val="fr-FR"/>
        </w:rPr>
        <w:t xml:space="preserve"> </w:t>
      </w:r>
      <w:r w:rsidR="00000000" w:rsidRPr="00EE2148">
        <w:rPr>
          <w:rFonts w:ascii="Arial" w:hAnsi="Arial" w:cs="Arial"/>
          <w:color w:val="000000"/>
          <w:lang w:val="fr-FR"/>
        </w:rPr>
        <w:t>ragréage</w:t>
      </w:r>
      <w:r w:rsidR="00000000" w:rsidRPr="00EE2148">
        <w:rPr>
          <w:rFonts w:ascii="Arial" w:hAnsi="Arial" w:cs="Arial"/>
          <w:color w:val="000000"/>
          <w:spacing w:val="56"/>
          <w:lang w:val="fr-FR"/>
        </w:rPr>
        <w:t xml:space="preserve"> </w:t>
      </w:r>
      <w:r w:rsidR="00000000" w:rsidRPr="00EE2148">
        <w:rPr>
          <w:rFonts w:ascii="Arial" w:hAnsi="Arial" w:cs="Arial"/>
          <w:color w:val="000000"/>
          <w:lang w:val="fr-FR"/>
        </w:rPr>
        <w:t>et</w:t>
      </w:r>
      <w:r w:rsidR="00000000" w:rsidRPr="00EE2148">
        <w:rPr>
          <w:rFonts w:ascii="Arial" w:hAnsi="Arial" w:cs="Arial"/>
          <w:lang w:val="fr-FR"/>
        </w:rPr>
        <w:t xml:space="preserve"> </w:t>
      </w:r>
      <w:r w:rsidR="00000000" w:rsidRPr="00EE2148">
        <w:rPr>
          <w:rFonts w:ascii="Arial" w:hAnsi="Arial" w:cs="Arial"/>
          <w:color w:val="000000"/>
          <w:lang w:val="fr-FR"/>
        </w:rPr>
        <w:t xml:space="preserve">exécution d'un ratissage général à l'enduit spécial.  </w:t>
      </w:r>
    </w:p>
    <w:p w14:paraId="642A6728" w14:textId="77777777" w:rsidR="00EE2148" w:rsidRDefault="00000000" w:rsidP="00EE2148">
      <w:pPr>
        <w:pStyle w:val="Paragraphedeliste"/>
        <w:numPr>
          <w:ilvl w:val="0"/>
          <w:numId w:val="8"/>
        </w:numPr>
        <w:spacing w:line="276" w:lineRule="auto"/>
        <w:jc w:val="both"/>
        <w:rPr>
          <w:rFonts w:ascii="Arial" w:hAnsi="Arial" w:cs="Arial"/>
          <w:color w:val="010302"/>
          <w:lang w:val="fr-FR"/>
        </w:rPr>
      </w:pPr>
      <w:r w:rsidRPr="00EE2148">
        <w:rPr>
          <w:rFonts w:ascii="Arial" w:hAnsi="Arial" w:cs="Arial"/>
          <w:color w:val="000000"/>
          <w:lang w:val="fr-FR"/>
        </w:rPr>
        <w:t>Point</w:t>
      </w:r>
      <w:r w:rsidRPr="00EE2148">
        <w:rPr>
          <w:rFonts w:ascii="Arial" w:hAnsi="Arial" w:cs="Arial"/>
          <w:color w:val="000000"/>
          <w:spacing w:val="25"/>
          <w:lang w:val="fr-FR"/>
        </w:rPr>
        <w:t xml:space="preserve"> </w:t>
      </w:r>
      <w:r w:rsidRPr="00EE2148">
        <w:rPr>
          <w:rFonts w:ascii="Arial" w:hAnsi="Arial" w:cs="Arial"/>
          <w:color w:val="000000"/>
          <w:lang w:val="fr-FR"/>
        </w:rPr>
        <w:t>d’arrêt</w:t>
      </w:r>
      <w:r w:rsidRPr="00EE2148">
        <w:rPr>
          <w:rFonts w:ascii="Arial" w:hAnsi="Arial" w:cs="Arial"/>
          <w:color w:val="000000"/>
          <w:spacing w:val="24"/>
          <w:lang w:val="fr-FR"/>
        </w:rPr>
        <w:t xml:space="preserve"> </w:t>
      </w:r>
      <w:r w:rsidRPr="00EE2148">
        <w:rPr>
          <w:rFonts w:ascii="Arial" w:hAnsi="Arial" w:cs="Arial"/>
          <w:color w:val="000000"/>
          <w:lang w:val="fr-FR"/>
        </w:rPr>
        <w:t>:</w:t>
      </w:r>
      <w:r w:rsidRPr="00EE2148">
        <w:rPr>
          <w:rFonts w:ascii="Arial" w:hAnsi="Arial" w:cs="Arial"/>
          <w:color w:val="000000"/>
          <w:spacing w:val="24"/>
          <w:lang w:val="fr-FR"/>
        </w:rPr>
        <w:t xml:space="preserve"> </w:t>
      </w:r>
      <w:r w:rsidRPr="00EE2148">
        <w:rPr>
          <w:rFonts w:ascii="Arial" w:hAnsi="Arial" w:cs="Arial"/>
          <w:color w:val="000000"/>
          <w:lang w:val="fr-FR"/>
        </w:rPr>
        <w:t>Vérification</w:t>
      </w:r>
      <w:r w:rsidRPr="00EE2148">
        <w:rPr>
          <w:rFonts w:ascii="Arial" w:hAnsi="Arial" w:cs="Arial"/>
          <w:color w:val="000000"/>
          <w:spacing w:val="24"/>
          <w:lang w:val="fr-FR"/>
        </w:rPr>
        <w:t xml:space="preserve"> </w:t>
      </w:r>
      <w:r w:rsidRPr="00EE2148">
        <w:rPr>
          <w:rFonts w:ascii="Arial" w:hAnsi="Arial" w:cs="Arial"/>
          <w:color w:val="000000"/>
          <w:lang w:val="fr-FR"/>
        </w:rPr>
        <w:t>par</w:t>
      </w:r>
      <w:r w:rsidRPr="00EE2148">
        <w:rPr>
          <w:rFonts w:ascii="Arial" w:hAnsi="Arial" w:cs="Arial"/>
          <w:color w:val="000000"/>
          <w:spacing w:val="24"/>
          <w:lang w:val="fr-FR"/>
        </w:rPr>
        <w:t xml:space="preserve"> </w:t>
      </w:r>
      <w:r w:rsidRPr="00EE2148">
        <w:rPr>
          <w:rFonts w:ascii="Arial" w:hAnsi="Arial" w:cs="Arial"/>
          <w:color w:val="000000"/>
          <w:lang w:val="fr-FR"/>
        </w:rPr>
        <w:t>le</w:t>
      </w:r>
      <w:r w:rsidRPr="00EE2148">
        <w:rPr>
          <w:rFonts w:ascii="Arial" w:hAnsi="Arial" w:cs="Arial"/>
          <w:color w:val="000000"/>
          <w:spacing w:val="22"/>
          <w:lang w:val="fr-FR"/>
        </w:rPr>
        <w:t xml:space="preserve"> </w:t>
      </w:r>
      <w:r w:rsidRPr="00EE2148">
        <w:rPr>
          <w:rFonts w:ascii="Arial" w:hAnsi="Arial" w:cs="Arial"/>
          <w:color w:val="000000"/>
          <w:lang w:val="fr-FR"/>
        </w:rPr>
        <w:t>Maître</w:t>
      </w:r>
      <w:r w:rsidRPr="00EE2148">
        <w:rPr>
          <w:rFonts w:ascii="Arial" w:hAnsi="Arial" w:cs="Arial"/>
          <w:color w:val="000000"/>
          <w:spacing w:val="24"/>
          <w:lang w:val="fr-FR"/>
        </w:rPr>
        <w:t xml:space="preserve"> </w:t>
      </w:r>
      <w:r w:rsidRPr="00EE2148">
        <w:rPr>
          <w:rFonts w:ascii="Arial" w:hAnsi="Arial" w:cs="Arial"/>
          <w:color w:val="000000"/>
          <w:lang w:val="fr-FR"/>
        </w:rPr>
        <w:t>d’œuvre</w:t>
      </w:r>
      <w:r w:rsidRPr="00EE2148">
        <w:rPr>
          <w:rFonts w:ascii="Arial" w:hAnsi="Arial" w:cs="Arial"/>
          <w:color w:val="000000"/>
          <w:spacing w:val="24"/>
          <w:lang w:val="fr-FR"/>
        </w:rPr>
        <w:t xml:space="preserve"> </w:t>
      </w:r>
      <w:r w:rsidRPr="00EE2148">
        <w:rPr>
          <w:rFonts w:ascii="Arial" w:hAnsi="Arial" w:cs="Arial"/>
          <w:color w:val="000000"/>
          <w:lang w:val="fr-FR"/>
        </w:rPr>
        <w:t>de</w:t>
      </w:r>
      <w:r w:rsidRPr="00EE2148">
        <w:rPr>
          <w:rFonts w:ascii="Arial" w:hAnsi="Arial" w:cs="Arial"/>
          <w:color w:val="000000"/>
          <w:spacing w:val="24"/>
          <w:lang w:val="fr-FR"/>
        </w:rPr>
        <w:t xml:space="preserve"> </w:t>
      </w:r>
      <w:r w:rsidRPr="00EE2148">
        <w:rPr>
          <w:rFonts w:ascii="Arial" w:hAnsi="Arial" w:cs="Arial"/>
          <w:color w:val="000000"/>
          <w:lang w:val="fr-FR"/>
        </w:rPr>
        <w:t>la</w:t>
      </w:r>
      <w:r w:rsidRPr="00EE2148">
        <w:rPr>
          <w:rFonts w:ascii="Arial" w:hAnsi="Arial" w:cs="Arial"/>
          <w:color w:val="000000"/>
          <w:spacing w:val="24"/>
          <w:lang w:val="fr-FR"/>
        </w:rPr>
        <w:t xml:space="preserve"> </w:t>
      </w:r>
      <w:r w:rsidRPr="00EE2148">
        <w:rPr>
          <w:rFonts w:ascii="Arial" w:hAnsi="Arial" w:cs="Arial"/>
          <w:color w:val="000000"/>
          <w:lang w:val="fr-FR"/>
        </w:rPr>
        <w:t>réalisation</w:t>
      </w:r>
      <w:r w:rsidRPr="00EE2148">
        <w:rPr>
          <w:rFonts w:ascii="Arial" w:hAnsi="Arial" w:cs="Arial"/>
          <w:color w:val="000000"/>
          <w:spacing w:val="24"/>
          <w:lang w:val="fr-FR"/>
        </w:rPr>
        <w:t xml:space="preserve"> </w:t>
      </w:r>
      <w:r w:rsidRPr="00EE2148">
        <w:rPr>
          <w:rFonts w:ascii="Arial" w:hAnsi="Arial" w:cs="Arial"/>
          <w:color w:val="000000"/>
          <w:lang w:val="fr-FR"/>
        </w:rPr>
        <w:t>des</w:t>
      </w:r>
      <w:r w:rsidRPr="00EE2148">
        <w:rPr>
          <w:rFonts w:ascii="Arial" w:hAnsi="Arial" w:cs="Arial"/>
          <w:color w:val="000000"/>
          <w:spacing w:val="22"/>
          <w:lang w:val="fr-FR"/>
        </w:rPr>
        <w:t xml:space="preserve"> </w:t>
      </w:r>
      <w:r w:rsidRPr="00EE2148">
        <w:rPr>
          <w:rFonts w:ascii="Arial" w:hAnsi="Arial" w:cs="Arial"/>
          <w:color w:val="000000"/>
          <w:lang w:val="fr-FR"/>
        </w:rPr>
        <w:t>finitions</w:t>
      </w:r>
      <w:r w:rsidRPr="00EE2148">
        <w:rPr>
          <w:rFonts w:ascii="Arial" w:hAnsi="Arial" w:cs="Arial"/>
          <w:color w:val="000000"/>
          <w:spacing w:val="24"/>
          <w:lang w:val="fr-FR"/>
        </w:rPr>
        <w:t xml:space="preserve"> </w:t>
      </w:r>
      <w:r w:rsidRPr="00EE2148">
        <w:rPr>
          <w:rFonts w:ascii="Arial" w:hAnsi="Arial" w:cs="Arial"/>
          <w:color w:val="000000"/>
          <w:lang w:val="fr-FR"/>
        </w:rPr>
        <w:t>avant</w:t>
      </w:r>
      <w:r w:rsidRPr="00EE2148">
        <w:rPr>
          <w:rFonts w:ascii="Arial" w:hAnsi="Arial" w:cs="Arial"/>
          <w:lang w:val="fr-FR"/>
        </w:rPr>
        <w:t xml:space="preserve"> </w:t>
      </w:r>
      <w:r w:rsidRPr="00EE2148">
        <w:rPr>
          <w:rFonts w:ascii="Arial" w:hAnsi="Arial" w:cs="Arial"/>
          <w:color w:val="000000"/>
          <w:lang w:val="fr-FR"/>
        </w:rPr>
        <w:t xml:space="preserve">réception.  </w:t>
      </w:r>
    </w:p>
    <w:p w14:paraId="02098E9B" w14:textId="5401CD36" w:rsidR="00B768C1" w:rsidRPr="00EE2148" w:rsidRDefault="00000000" w:rsidP="00EE2148">
      <w:pPr>
        <w:pStyle w:val="Paragraphedeliste"/>
        <w:numPr>
          <w:ilvl w:val="0"/>
          <w:numId w:val="8"/>
        </w:numPr>
        <w:spacing w:line="276" w:lineRule="auto"/>
        <w:jc w:val="both"/>
        <w:rPr>
          <w:rFonts w:ascii="Arial" w:hAnsi="Arial" w:cs="Arial"/>
          <w:color w:val="010302"/>
          <w:lang w:val="fr-FR"/>
        </w:rPr>
      </w:pPr>
      <w:r w:rsidRPr="00EE2148">
        <w:rPr>
          <w:rFonts w:ascii="Arial" w:hAnsi="Arial" w:cs="Arial"/>
          <w:color w:val="000000"/>
          <w:lang w:val="fr-FR"/>
        </w:rPr>
        <w:t>Y compris renfort à prévoir au niveau des ossatures sur les endroits où les diffuseurs</w:t>
      </w:r>
      <w:r w:rsidRPr="00EE2148">
        <w:rPr>
          <w:rFonts w:ascii="Arial" w:hAnsi="Arial" w:cs="Arial"/>
          <w:lang w:val="fr-FR"/>
        </w:rPr>
        <w:t xml:space="preserve"> </w:t>
      </w:r>
      <w:r w:rsidRPr="00EE2148">
        <w:rPr>
          <w:rFonts w:ascii="Arial" w:hAnsi="Arial" w:cs="Arial"/>
          <w:color w:val="000000"/>
          <w:lang w:val="fr-FR"/>
        </w:rPr>
        <w:t xml:space="preserve">de </w:t>
      </w:r>
      <w:r w:rsidRPr="00EE2148">
        <w:rPr>
          <w:rFonts w:ascii="Arial" w:hAnsi="Arial" w:cs="Arial"/>
          <w:color w:val="000000"/>
          <w:spacing w:val="-1"/>
          <w:lang w:val="fr-FR"/>
        </w:rPr>
        <w:t>climatisation et les brasseurs d’air seront installés, en coordination avec l’électricien</w:t>
      </w:r>
      <w:r w:rsidRPr="00EE2148">
        <w:rPr>
          <w:rFonts w:ascii="Arial" w:hAnsi="Arial" w:cs="Arial"/>
          <w:lang w:val="fr-FR"/>
        </w:rPr>
        <w:t xml:space="preserve"> </w:t>
      </w:r>
    </w:p>
    <w:p w14:paraId="43B08FD9"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306F22"/>
          <w:sz w:val="28"/>
          <w:szCs w:val="28"/>
          <w:lang w:val="fr-FR"/>
        </w:rPr>
        <w:t xml:space="preserve">    </w:t>
      </w:r>
    </w:p>
    <w:p w14:paraId="678B52DF" w14:textId="6053CA78" w:rsidR="00B768C1" w:rsidRPr="00D935B2" w:rsidRDefault="00000000" w:rsidP="007F21CB">
      <w:pPr>
        <w:pStyle w:val="Titre1"/>
        <w:spacing w:before="0" w:line="276" w:lineRule="auto"/>
        <w:jc w:val="both"/>
        <w:rPr>
          <w:rFonts w:ascii="Arial" w:hAnsi="Arial" w:cs="Arial"/>
          <w:color w:val="306F22"/>
          <w:sz w:val="28"/>
          <w:szCs w:val="28"/>
          <w:lang w:val="fr-FR"/>
        </w:rPr>
      </w:pPr>
      <w:r w:rsidRPr="00D935B2">
        <w:rPr>
          <w:rFonts w:ascii="Arial" w:hAnsi="Arial" w:cs="Arial"/>
          <w:color w:val="306F22"/>
          <w:sz w:val="28"/>
          <w:szCs w:val="28"/>
          <w:lang w:val="fr-FR"/>
        </w:rPr>
        <w:t xml:space="preserve"> </w:t>
      </w:r>
      <w:bookmarkStart w:id="25" w:name="_Toc193887985"/>
      <w:r w:rsidR="0029571A">
        <w:rPr>
          <w:rFonts w:ascii="Arial" w:hAnsi="Arial" w:cs="Arial"/>
          <w:color w:val="306F22"/>
          <w:sz w:val="28"/>
          <w:szCs w:val="28"/>
          <w:lang w:val="fr-FR"/>
        </w:rPr>
        <w:tab/>
      </w:r>
      <w:r w:rsidRPr="00D935B2">
        <w:rPr>
          <w:rFonts w:ascii="Arial" w:hAnsi="Arial" w:cs="Arial"/>
          <w:color w:val="306F22"/>
          <w:sz w:val="28"/>
          <w:szCs w:val="28"/>
          <w:lang w:val="fr-FR"/>
        </w:rPr>
        <w:t>4.7 Revêtement de sol antidérapant sur chape</w:t>
      </w:r>
      <w:bookmarkEnd w:id="25"/>
      <w:r w:rsidRPr="00D935B2">
        <w:rPr>
          <w:rFonts w:ascii="Arial" w:hAnsi="Arial" w:cs="Arial"/>
          <w:color w:val="306F22"/>
          <w:sz w:val="28"/>
          <w:szCs w:val="28"/>
          <w:lang w:val="fr-FR"/>
        </w:rPr>
        <w:t xml:space="preserve">  </w:t>
      </w:r>
    </w:p>
    <w:p w14:paraId="66F71A17"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Fourniture</w:t>
      </w:r>
      <w:r w:rsidRPr="00D935B2">
        <w:rPr>
          <w:rFonts w:ascii="Arial" w:hAnsi="Arial" w:cs="Arial"/>
          <w:color w:val="000000"/>
          <w:spacing w:val="60"/>
          <w:lang w:val="fr-FR"/>
        </w:rPr>
        <w:t xml:space="preserve"> </w:t>
      </w:r>
      <w:r w:rsidRPr="00D935B2">
        <w:rPr>
          <w:rFonts w:ascii="Arial" w:hAnsi="Arial" w:cs="Arial"/>
          <w:color w:val="000000"/>
          <w:lang w:val="fr-FR"/>
        </w:rPr>
        <w:t>et</w:t>
      </w:r>
      <w:r w:rsidRPr="00D935B2">
        <w:rPr>
          <w:rFonts w:ascii="Arial" w:hAnsi="Arial" w:cs="Arial"/>
          <w:color w:val="000000"/>
          <w:spacing w:val="1"/>
          <w:lang w:val="fr-FR"/>
        </w:rPr>
        <w:t xml:space="preserve"> pose</w:t>
      </w:r>
      <w:r w:rsidRPr="00D935B2">
        <w:rPr>
          <w:rFonts w:ascii="Arial" w:hAnsi="Arial" w:cs="Arial"/>
          <w:color w:val="000000"/>
          <w:spacing w:val="60"/>
          <w:lang w:val="fr-FR"/>
        </w:rPr>
        <w:t xml:space="preserve"> </w:t>
      </w:r>
      <w:r w:rsidRPr="00D935B2">
        <w:rPr>
          <w:rFonts w:ascii="Arial" w:hAnsi="Arial" w:cs="Arial"/>
          <w:color w:val="000000"/>
          <w:lang w:val="fr-FR"/>
        </w:rPr>
        <w:t>de</w:t>
      </w:r>
      <w:r w:rsidRPr="00D935B2">
        <w:rPr>
          <w:rFonts w:ascii="Arial" w:hAnsi="Arial" w:cs="Arial"/>
          <w:color w:val="000000"/>
          <w:spacing w:val="60"/>
          <w:lang w:val="fr-FR"/>
        </w:rPr>
        <w:t xml:space="preserve"> </w:t>
      </w:r>
      <w:r w:rsidRPr="00D935B2">
        <w:rPr>
          <w:rFonts w:ascii="Arial" w:hAnsi="Arial" w:cs="Arial"/>
          <w:color w:val="000000"/>
          <w:lang w:val="fr-FR"/>
        </w:rPr>
        <w:t>revêtement</w:t>
      </w:r>
      <w:r w:rsidRPr="00D935B2">
        <w:rPr>
          <w:rFonts w:ascii="Arial" w:hAnsi="Arial" w:cs="Arial"/>
          <w:color w:val="000000"/>
          <w:spacing w:val="1"/>
          <w:lang w:val="fr-FR"/>
        </w:rPr>
        <w:t xml:space="preserve"> de</w:t>
      </w:r>
      <w:r w:rsidRPr="00D935B2">
        <w:rPr>
          <w:rFonts w:ascii="Arial" w:hAnsi="Arial" w:cs="Arial"/>
          <w:color w:val="000000"/>
          <w:spacing w:val="60"/>
          <w:lang w:val="fr-FR"/>
        </w:rPr>
        <w:t xml:space="preserve"> </w:t>
      </w:r>
      <w:r w:rsidRPr="00D935B2">
        <w:rPr>
          <w:rFonts w:ascii="Arial" w:hAnsi="Arial" w:cs="Arial"/>
          <w:color w:val="000000"/>
          <w:lang w:val="fr-FR"/>
        </w:rPr>
        <w:t>sol</w:t>
      </w:r>
      <w:r w:rsidRPr="00D935B2">
        <w:rPr>
          <w:rFonts w:ascii="Arial" w:hAnsi="Arial" w:cs="Arial"/>
          <w:color w:val="000000"/>
          <w:spacing w:val="60"/>
          <w:lang w:val="fr-FR"/>
        </w:rPr>
        <w:t xml:space="preserve"> </w:t>
      </w:r>
      <w:r w:rsidRPr="00D935B2">
        <w:rPr>
          <w:rFonts w:ascii="Arial" w:hAnsi="Arial" w:cs="Arial"/>
          <w:color w:val="000000"/>
          <w:lang w:val="fr-FR"/>
        </w:rPr>
        <w:t>en</w:t>
      </w:r>
      <w:r w:rsidRPr="00D935B2">
        <w:rPr>
          <w:rFonts w:ascii="Arial" w:hAnsi="Arial" w:cs="Arial"/>
          <w:color w:val="000000"/>
          <w:spacing w:val="60"/>
          <w:lang w:val="fr-FR"/>
        </w:rPr>
        <w:t xml:space="preserve"> </w:t>
      </w:r>
      <w:r w:rsidRPr="00D935B2">
        <w:rPr>
          <w:rFonts w:ascii="Arial" w:hAnsi="Arial" w:cs="Arial"/>
          <w:color w:val="000000"/>
          <w:lang w:val="fr-FR"/>
        </w:rPr>
        <w:t>carrelage</w:t>
      </w:r>
      <w:r w:rsidRPr="00D935B2">
        <w:rPr>
          <w:rFonts w:ascii="Arial" w:hAnsi="Arial" w:cs="Arial"/>
          <w:color w:val="000000"/>
          <w:spacing w:val="1"/>
          <w:lang w:val="fr-FR"/>
        </w:rPr>
        <w:t xml:space="preserve"> grès</w:t>
      </w:r>
      <w:r w:rsidRPr="00D935B2">
        <w:rPr>
          <w:rFonts w:ascii="Arial" w:hAnsi="Arial" w:cs="Arial"/>
          <w:color w:val="000000"/>
          <w:lang w:val="fr-FR"/>
        </w:rPr>
        <w:t>-céramique</w:t>
      </w:r>
      <w:r w:rsidRPr="00D935B2">
        <w:rPr>
          <w:rFonts w:ascii="Arial" w:hAnsi="Arial" w:cs="Arial"/>
          <w:color w:val="000000"/>
          <w:spacing w:val="60"/>
          <w:lang w:val="fr-FR"/>
        </w:rPr>
        <w:t xml:space="preserve"> </w:t>
      </w:r>
      <w:r w:rsidRPr="00D935B2">
        <w:rPr>
          <w:rFonts w:ascii="Arial" w:hAnsi="Arial" w:cs="Arial"/>
          <w:color w:val="000000"/>
          <w:lang w:val="fr-FR"/>
        </w:rPr>
        <w:t>fin</w:t>
      </w:r>
      <w:r w:rsidRPr="00D935B2">
        <w:rPr>
          <w:rFonts w:ascii="Arial" w:hAnsi="Arial" w:cs="Arial"/>
          <w:color w:val="000000"/>
          <w:spacing w:val="60"/>
          <w:lang w:val="fr-FR"/>
        </w:rPr>
        <w:t xml:space="preserve"> </w:t>
      </w:r>
      <w:r w:rsidRPr="00D935B2">
        <w:rPr>
          <w:rFonts w:ascii="Arial" w:hAnsi="Arial" w:cs="Arial"/>
          <w:color w:val="000000"/>
          <w:lang w:val="fr-FR"/>
        </w:rPr>
        <w:t>vitrifié</w:t>
      </w:r>
      <w:r w:rsidRPr="00D935B2">
        <w:rPr>
          <w:rFonts w:ascii="Arial" w:hAnsi="Arial" w:cs="Arial"/>
          <w:color w:val="000000"/>
          <w:spacing w:val="61"/>
          <w:lang w:val="fr-FR"/>
        </w:rPr>
        <w:t xml:space="preserve"> </w:t>
      </w:r>
      <w:r w:rsidRPr="00D935B2">
        <w:rPr>
          <w:rFonts w:ascii="Arial" w:hAnsi="Arial" w:cs="Arial"/>
          <w:color w:val="000000"/>
          <w:spacing w:val="-5"/>
          <w:lang w:val="fr-FR"/>
        </w:rPr>
        <w:t>60x60.</w:t>
      </w:r>
      <w:r w:rsidRPr="00D935B2">
        <w:rPr>
          <w:rFonts w:ascii="Arial" w:hAnsi="Arial" w:cs="Arial"/>
          <w:lang w:val="fr-FR"/>
        </w:rPr>
        <w:t xml:space="preserve"> </w:t>
      </w:r>
      <w:r w:rsidRPr="00D935B2">
        <w:rPr>
          <w:rFonts w:ascii="Arial" w:hAnsi="Arial" w:cs="Arial"/>
          <w:color w:val="000000"/>
          <w:lang w:val="fr-FR"/>
        </w:rPr>
        <w:t>Préparation</w:t>
      </w:r>
      <w:r w:rsidRPr="00D935B2">
        <w:rPr>
          <w:rFonts w:ascii="Arial" w:hAnsi="Arial" w:cs="Arial"/>
          <w:color w:val="000000"/>
          <w:spacing w:val="46"/>
          <w:lang w:val="fr-FR"/>
        </w:rPr>
        <w:t xml:space="preserve"> </w:t>
      </w:r>
      <w:r w:rsidRPr="00D935B2">
        <w:rPr>
          <w:rFonts w:ascii="Arial" w:hAnsi="Arial" w:cs="Arial"/>
          <w:color w:val="000000"/>
          <w:lang w:val="fr-FR"/>
        </w:rPr>
        <w:t>du</w:t>
      </w:r>
      <w:r w:rsidRPr="00D935B2">
        <w:rPr>
          <w:rFonts w:ascii="Arial" w:hAnsi="Arial" w:cs="Arial"/>
          <w:color w:val="000000"/>
          <w:spacing w:val="43"/>
          <w:lang w:val="fr-FR"/>
        </w:rPr>
        <w:t xml:space="preserve"> </w:t>
      </w:r>
      <w:r w:rsidRPr="00D935B2">
        <w:rPr>
          <w:rFonts w:ascii="Arial" w:hAnsi="Arial" w:cs="Arial"/>
          <w:color w:val="000000"/>
          <w:lang w:val="fr-FR"/>
        </w:rPr>
        <w:t>support</w:t>
      </w:r>
      <w:r w:rsidRPr="00D935B2">
        <w:rPr>
          <w:rFonts w:ascii="Arial" w:hAnsi="Arial" w:cs="Arial"/>
          <w:color w:val="000000"/>
          <w:spacing w:val="43"/>
          <w:lang w:val="fr-FR"/>
        </w:rPr>
        <w:t xml:space="preserve"> </w:t>
      </w:r>
      <w:r w:rsidRPr="00D935B2">
        <w:rPr>
          <w:rFonts w:ascii="Arial" w:hAnsi="Arial" w:cs="Arial"/>
          <w:color w:val="000000"/>
          <w:lang w:val="fr-FR"/>
        </w:rPr>
        <w:t>par</w:t>
      </w:r>
      <w:r w:rsidRPr="00D935B2">
        <w:rPr>
          <w:rFonts w:ascii="Arial" w:hAnsi="Arial" w:cs="Arial"/>
          <w:color w:val="000000"/>
          <w:spacing w:val="46"/>
          <w:lang w:val="fr-FR"/>
        </w:rPr>
        <w:t xml:space="preserve"> </w:t>
      </w:r>
      <w:r w:rsidRPr="00D935B2">
        <w:rPr>
          <w:rFonts w:ascii="Arial" w:hAnsi="Arial" w:cs="Arial"/>
          <w:color w:val="000000"/>
          <w:lang w:val="fr-FR"/>
        </w:rPr>
        <w:t>enduit</w:t>
      </w:r>
      <w:r w:rsidRPr="00D935B2">
        <w:rPr>
          <w:rFonts w:ascii="Arial" w:hAnsi="Arial" w:cs="Arial"/>
          <w:color w:val="000000"/>
          <w:spacing w:val="46"/>
          <w:lang w:val="fr-FR"/>
        </w:rPr>
        <w:t xml:space="preserve"> </w:t>
      </w:r>
      <w:r w:rsidRPr="00D935B2">
        <w:rPr>
          <w:rFonts w:ascii="Arial" w:hAnsi="Arial" w:cs="Arial"/>
          <w:color w:val="000000"/>
          <w:lang w:val="fr-FR"/>
        </w:rPr>
        <w:t>de</w:t>
      </w:r>
      <w:r w:rsidRPr="00D935B2">
        <w:rPr>
          <w:rFonts w:ascii="Arial" w:hAnsi="Arial" w:cs="Arial"/>
          <w:color w:val="000000"/>
          <w:spacing w:val="46"/>
          <w:lang w:val="fr-FR"/>
        </w:rPr>
        <w:t xml:space="preserve"> </w:t>
      </w:r>
      <w:r w:rsidRPr="00D935B2">
        <w:rPr>
          <w:rFonts w:ascii="Arial" w:hAnsi="Arial" w:cs="Arial"/>
          <w:color w:val="000000"/>
          <w:lang w:val="fr-FR"/>
        </w:rPr>
        <w:t>lissage</w:t>
      </w:r>
      <w:r w:rsidRPr="00D935B2">
        <w:rPr>
          <w:rFonts w:ascii="Arial" w:hAnsi="Arial" w:cs="Arial"/>
          <w:color w:val="000000"/>
          <w:spacing w:val="46"/>
          <w:lang w:val="fr-FR"/>
        </w:rPr>
        <w:t xml:space="preserve"> </w:t>
      </w:r>
      <w:r w:rsidRPr="00D935B2">
        <w:rPr>
          <w:rFonts w:ascii="Arial" w:hAnsi="Arial" w:cs="Arial"/>
          <w:color w:val="000000"/>
          <w:lang w:val="fr-FR"/>
        </w:rPr>
        <w:t>prévu</w:t>
      </w:r>
      <w:r w:rsidRPr="00D935B2">
        <w:rPr>
          <w:rFonts w:ascii="Arial" w:hAnsi="Arial" w:cs="Arial"/>
          <w:color w:val="000000"/>
          <w:spacing w:val="43"/>
          <w:lang w:val="fr-FR"/>
        </w:rPr>
        <w:t xml:space="preserve"> </w:t>
      </w:r>
      <w:r w:rsidRPr="00D935B2">
        <w:rPr>
          <w:rFonts w:ascii="Arial" w:hAnsi="Arial" w:cs="Arial"/>
          <w:color w:val="000000"/>
          <w:lang w:val="fr-FR"/>
        </w:rPr>
        <w:t>séparément.</w:t>
      </w:r>
      <w:r w:rsidRPr="00D935B2">
        <w:rPr>
          <w:rFonts w:ascii="Arial" w:hAnsi="Arial" w:cs="Arial"/>
          <w:color w:val="000000"/>
          <w:spacing w:val="46"/>
          <w:lang w:val="fr-FR"/>
        </w:rPr>
        <w:t xml:space="preserve"> </w:t>
      </w:r>
      <w:r w:rsidRPr="00D935B2">
        <w:rPr>
          <w:rFonts w:ascii="Arial" w:hAnsi="Arial" w:cs="Arial"/>
          <w:color w:val="000000"/>
          <w:lang w:val="fr-FR"/>
        </w:rPr>
        <w:t>Pose</w:t>
      </w:r>
      <w:r w:rsidRPr="00D935B2">
        <w:rPr>
          <w:rFonts w:ascii="Arial" w:hAnsi="Arial" w:cs="Arial"/>
          <w:color w:val="000000"/>
          <w:spacing w:val="43"/>
          <w:lang w:val="fr-FR"/>
        </w:rPr>
        <w:t xml:space="preserve"> </w:t>
      </w:r>
      <w:r w:rsidRPr="00D935B2">
        <w:rPr>
          <w:rFonts w:ascii="Arial" w:hAnsi="Arial" w:cs="Arial"/>
          <w:color w:val="000000"/>
          <w:lang w:val="fr-FR"/>
        </w:rPr>
        <w:t>du</w:t>
      </w:r>
      <w:r w:rsidRPr="00D935B2">
        <w:rPr>
          <w:rFonts w:ascii="Arial" w:hAnsi="Arial" w:cs="Arial"/>
          <w:color w:val="000000"/>
          <w:spacing w:val="43"/>
          <w:lang w:val="fr-FR"/>
        </w:rPr>
        <w:t xml:space="preserve"> </w:t>
      </w:r>
      <w:r w:rsidRPr="00D935B2">
        <w:rPr>
          <w:rFonts w:ascii="Arial" w:hAnsi="Arial" w:cs="Arial"/>
          <w:color w:val="000000"/>
          <w:lang w:val="fr-FR"/>
        </w:rPr>
        <w:t>revêtement</w:t>
      </w:r>
      <w:r w:rsidRPr="00D935B2">
        <w:rPr>
          <w:rFonts w:ascii="Arial" w:hAnsi="Arial" w:cs="Arial"/>
          <w:color w:val="000000"/>
          <w:spacing w:val="46"/>
          <w:lang w:val="fr-FR"/>
        </w:rPr>
        <w:t xml:space="preserve"> </w:t>
      </w:r>
      <w:r w:rsidRPr="00D935B2">
        <w:rPr>
          <w:rFonts w:ascii="Arial" w:hAnsi="Arial" w:cs="Arial"/>
          <w:color w:val="000000"/>
          <w:spacing w:val="-9"/>
          <w:lang w:val="fr-FR"/>
        </w:rPr>
        <w:t>par</w:t>
      </w:r>
      <w:r w:rsidRPr="00D935B2">
        <w:rPr>
          <w:rFonts w:ascii="Arial" w:hAnsi="Arial" w:cs="Arial"/>
          <w:lang w:val="fr-FR"/>
        </w:rPr>
        <w:t xml:space="preserve"> </w:t>
      </w:r>
      <w:r w:rsidRPr="00D935B2">
        <w:rPr>
          <w:rFonts w:ascii="Arial" w:hAnsi="Arial" w:cs="Arial"/>
          <w:color w:val="000000"/>
          <w:lang w:val="fr-FR"/>
        </w:rPr>
        <w:t xml:space="preserve">collage avec un produit adhésif adapté.  </w:t>
      </w:r>
    </w:p>
    <w:p w14:paraId="03C6BEE9" w14:textId="77777777" w:rsidR="00EE2148" w:rsidRDefault="00000000" w:rsidP="00EE2148">
      <w:pPr>
        <w:pStyle w:val="Paragraphedeliste"/>
        <w:numPr>
          <w:ilvl w:val="0"/>
          <w:numId w:val="7"/>
        </w:numPr>
        <w:spacing w:line="276" w:lineRule="auto"/>
        <w:jc w:val="both"/>
        <w:rPr>
          <w:rFonts w:ascii="Arial" w:hAnsi="Arial" w:cs="Arial"/>
          <w:color w:val="010302"/>
          <w:lang w:val="fr-FR"/>
        </w:rPr>
      </w:pPr>
      <w:r w:rsidRPr="00D935B2">
        <w:rPr>
          <w:rFonts w:ascii="Arial" w:hAnsi="Arial" w:cs="Arial"/>
          <w:color w:val="000000"/>
          <w:lang w:val="fr-FR"/>
        </w:rPr>
        <w:t xml:space="preserve">Colle sous avis technique du bureau de contrôle.  </w:t>
      </w:r>
    </w:p>
    <w:p w14:paraId="4179C7DA" w14:textId="77777777" w:rsidR="00EE2148" w:rsidRDefault="00000000" w:rsidP="00EE2148">
      <w:pPr>
        <w:pStyle w:val="Paragraphedeliste"/>
        <w:numPr>
          <w:ilvl w:val="0"/>
          <w:numId w:val="7"/>
        </w:numPr>
        <w:spacing w:line="276" w:lineRule="auto"/>
        <w:jc w:val="both"/>
        <w:rPr>
          <w:rFonts w:ascii="Arial" w:hAnsi="Arial" w:cs="Arial"/>
          <w:color w:val="010302"/>
          <w:lang w:val="fr-FR"/>
        </w:rPr>
      </w:pPr>
      <w:r w:rsidRPr="00EE2148">
        <w:rPr>
          <w:rFonts w:ascii="Arial" w:hAnsi="Arial" w:cs="Arial"/>
          <w:color w:val="000000"/>
          <w:lang w:val="fr-FR"/>
        </w:rPr>
        <w:t xml:space="preserve">Coulage des joints en produit « tout prêt » adapté. </w:t>
      </w:r>
    </w:p>
    <w:p w14:paraId="599DAD02" w14:textId="77777777" w:rsidR="00EE2148" w:rsidRDefault="00000000" w:rsidP="00EE2148">
      <w:pPr>
        <w:pStyle w:val="Paragraphedeliste"/>
        <w:numPr>
          <w:ilvl w:val="0"/>
          <w:numId w:val="7"/>
        </w:numPr>
        <w:spacing w:line="276" w:lineRule="auto"/>
        <w:jc w:val="both"/>
        <w:rPr>
          <w:rFonts w:ascii="Arial" w:hAnsi="Arial" w:cs="Arial"/>
          <w:color w:val="010302"/>
          <w:lang w:val="fr-FR"/>
        </w:rPr>
      </w:pPr>
      <w:r w:rsidRPr="00EE2148">
        <w:rPr>
          <w:rFonts w:ascii="Arial" w:hAnsi="Arial" w:cs="Arial"/>
          <w:color w:val="000000"/>
          <w:lang w:val="fr-FR"/>
        </w:rPr>
        <w:t>Compris la chape au mortie</w:t>
      </w:r>
      <w:r w:rsidRPr="00EE2148">
        <w:rPr>
          <w:rFonts w:ascii="Arial" w:hAnsi="Arial" w:cs="Arial"/>
          <w:color w:val="000000"/>
          <w:spacing w:val="28"/>
          <w:lang w:val="fr-FR"/>
        </w:rPr>
        <w:t xml:space="preserve">r </w:t>
      </w:r>
      <w:r w:rsidRPr="00EE2148">
        <w:rPr>
          <w:rFonts w:ascii="Arial" w:hAnsi="Arial" w:cs="Arial"/>
          <w:color w:val="000000"/>
          <w:lang w:val="fr-FR"/>
        </w:rPr>
        <w:t xml:space="preserve">M1.  </w:t>
      </w:r>
    </w:p>
    <w:p w14:paraId="6FAD30F0" w14:textId="77777777" w:rsidR="00EE2148" w:rsidRDefault="00000000" w:rsidP="00EE2148">
      <w:pPr>
        <w:pStyle w:val="Paragraphedeliste"/>
        <w:numPr>
          <w:ilvl w:val="0"/>
          <w:numId w:val="7"/>
        </w:numPr>
        <w:spacing w:line="276" w:lineRule="auto"/>
        <w:jc w:val="both"/>
        <w:rPr>
          <w:rFonts w:ascii="Arial" w:hAnsi="Arial" w:cs="Arial"/>
          <w:color w:val="010302"/>
          <w:lang w:val="fr-FR"/>
        </w:rPr>
      </w:pPr>
      <w:r w:rsidRPr="00EE2148">
        <w:rPr>
          <w:rFonts w:ascii="Arial" w:hAnsi="Arial" w:cs="Arial"/>
          <w:color w:val="000000"/>
          <w:lang w:val="fr-FR"/>
        </w:rPr>
        <w:t xml:space="preserve">Carrelage de classe U4P3E2C2  </w:t>
      </w:r>
    </w:p>
    <w:p w14:paraId="77A21644" w14:textId="77777777" w:rsidR="00EE2148" w:rsidRDefault="00000000" w:rsidP="00EE2148">
      <w:pPr>
        <w:pStyle w:val="Paragraphedeliste"/>
        <w:numPr>
          <w:ilvl w:val="0"/>
          <w:numId w:val="7"/>
        </w:numPr>
        <w:spacing w:line="276" w:lineRule="auto"/>
        <w:jc w:val="both"/>
        <w:rPr>
          <w:rFonts w:ascii="Arial" w:hAnsi="Arial" w:cs="Arial"/>
          <w:color w:val="010302"/>
          <w:lang w:val="fr-FR"/>
        </w:rPr>
      </w:pPr>
      <w:r w:rsidRPr="00EE2148">
        <w:rPr>
          <w:rFonts w:ascii="Arial" w:hAnsi="Arial" w:cs="Arial"/>
          <w:color w:val="000000"/>
          <w:lang w:val="fr-FR"/>
        </w:rPr>
        <w:t xml:space="preserve">Fourniture et pose de plinthe en carreaux coupés, idem ci-dessus,  </w:t>
      </w:r>
    </w:p>
    <w:p w14:paraId="0C4F90A2" w14:textId="77777777" w:rsidR="00EE2148" w:rsidRDefault="00000000" w:rsidP="00EE2148">
      <w:pPr>
        <w:pStyle w:val="Paragraphedeliste"/>
        <w:numPr>
          <w:ilvl w:val="0"/>
          <w:numId w:val="7"/>
        </w:numPr>
        <w:spacing w:line="276" w:lineRule="auto"/>
        <w:jc w:val="both"/>
        <w:rPr>
          <w:rFonts w:ascii="Arial" w:hAnsi="Arial" w:cs="Arial"/>
          <w:color w:val="010302"/>
          <w:lang w:val="fr-FR"/>
        </w:rPr>
      </w:pPr>
      <w:r w:rsidRPr="00EE2148">
        <w:rPr>
          <w:rFonts w:ascii="Arial" w:hAnsi="Arial" w:cs="Arial"/>
          <w:color w:val="000000"/>
          <w:lang w:val="fr-FR"/>
        </w:rPr>
        <w:t xml:space="preserve">Plinthe fin vitrifié à bord rond ou bord vif, compris toutes pièces d'angles, le cas échéant.  </w:t>
      </w:r>
    </w:p>
    <w:p w14:paraId="0F637271" w14:textId="77777777" w:rsidR="00EE2148" w:rsidRDefault="00000000" w:rsidP="00EE2148">
      <w:pPr>
        <w:pStyle w:val="Paragraphedeliste"/>
        <w:numPr>
          <w:ilvl w:val="0"/>
          <w:numId w:val="7"/>
        </w:numPr>
        <w:spacing w:line="276" w:lineRule="auto"/>
        <w:jc w:val="both"/>
        <w:rPr>
          <w:rFonts w:ascii="Arial" w:hAnsi="Arial" w:cs="Arial"/>
          <w:color w:val="010302"/>
          <w:lang w:val="fr-FR"/>
        </w:rPr>
      </w:pPr>
      <w:r w:rsidRPr="00EE2148">
        <w:rPr>
          <w:rFonts w:ascii="Arial" w:hAnsi="Arial" w:cs="Arial"/>
          <w:color w:val="000000"/>
          <w:lang w:val="fr-FR"/>
        </w:rPr>
        <w:t xml:space="preserve">Pose scellée au mortier.  Coulage des joints en matériaux hydrauliques ou en produits « tout prêts » au choix du maître d'œuvre.  </w:t>
      </w:r>
    </w:p>
    <w:p w14:paraId="276839C5" w14:textId="0F8C2B3D" w:rsidR="00B768C1" w:rsidRPr="00EE2148" w:rsidRDefault="00000000" w:rsidP="00EE2148">
      <w:pPr>
        <w:pStyle w:val="Paragraphedeliste"/>
        <w:numPr>
          <w:ilvl w:val="0"/>
          <w:numId w:val="7"/>
        </w:numPr>
        <w:spacing w:line="276" w:lineRule="auto"/>
        <w:jc w:val="both"/>
        <w:rPr>
          <w:rFonts w:ascii="Arial" w:hAnsi="Arial" w:cs="Arial"/>
          <w:color w:val="010302"/>
          <w:lang w:val="fr-FR"/>
        </w:rPr>
      </w:pPr>
      <w:r w:rsidRPr="00EE2148">
        <w:rPr>
          <w:rFonts w:ascii="Arial" w:hAnsi="Arial" w:cs="Arial"/>
          <w:color w:val="000000"/>
          <w:lang w:val="fr-FR"/>
        </w:rPr>
        <w:t xml:space="preserve">Plinthe de 10 cm hauteur - bord incliné pour éviter tout dépôt de poussières.  </w:t>
      </w:r>
    </w:p>
    <w:p w14:paraId="647D0472"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t>Application</w:t>
      </w:r>
      <w:r w:rsidRPr="00D935B2">
        <w:rPr>
          <w:rFonts w:ascii="Arial" w:hAnsi="Arial" w:cs="Arial"/>
          <w:color w:val="000000"/>
          <w:spacing w:val="58"/>
          <w:lang w:val="fr-FR"/>
        </w:rPr>
        <w:t xml:space="preserve"> </w:t>
      </w:r>
      <w:r w:rsidRPr="00D935B2">
        <w:rPr>
          <w:rFonts w:ascii="Arial" w:hAnsi="Arial" w:cs="Arial"/>
          <w:color w:val="000000"/>
          <w:lang w:val="fr-FR"/>
        </w:rPr>
        <w:t>d'un</w:t>
      </w:r>
      <w:r w:rsidRPr="00D935B2">
        <w:rPr>
          <w:rFonts w:ascii="Arial" w:hAnsi="Arial" w:cs="Arial"/>
          <w:color w:val="000000"/>
          <w:spacing w:val="58"/>
          <w:lang w:val="fr-FR"/>
        </w:rPr>
        <w:t xml:space="preserve"> </w:t>
      </w:r>
      <w:r w:rsidRPr="00D935B2">
        <w:rPr>
          <w:rFonts w:ascii="Arial" w:hAnsi="Arial" w:cs="Arial"/>
          <w:color w:val="000000"/>
          <w:lang w:val="fr-FR"/>
        </w:rPr>
        <w:t>traitement</w:t>
      </w:r>
      <w:r w:rsidRPr="00D935B2">
        <w:rPr>
          <w:rFonts w:ascii="Arial" w:hAnsi="Arial" w:cs="Arial"/>
          <w:color w:val="000000"/>
          <w:spacing w:val="56"/>
          <w:lang w:val="fr-FR"/>
        </w:rPr>
        <w:t xml:space="preserve"> </w:t>
      </w:r>
      <w:r w:rsidRPr="00D935B2">
        <w:rPr>
          <w:rFonts w:ascii="Arial" w:hAnsi="Arial" w:cs="Arial"/>
          <w:color w:val="000000"/>
          <w:lang w:val="fr-FR"/>
        </w:rPr>
        <w:t>d'étanchéité</w:t>
      </w:r>
      <w:r w:rsidRPr="00D935B2">
        <w:rPr>
          <w:rFonts w:ascii="Arial" w:hAnsi="Arial" w:cs="Arial"/>
          <w:color w:val="000000"/>
          <w:spacing w:val="56"/>
          <w:lang w:val="fr-FR"/>
        </w:rPr>
        <w:t xml:space="preserve"> </w:t>
      </w:r>
      <w:r w:rsidRPr="00D935B2">
        <w:rPr>
          <w:rFonts w:ascii="Arial" w:hAnsi="Arial" w:cs="Arial"/>
          <w:color w:val="000000"/>
          <w:lang w:val="fr-FR"/>
        </w:rPr>
        <w:t>avant</w:t>
      </w:r>
      <w:r w:rsidRPr="00D935B2">
        <w:rPr>
          <w:rFonts w:ascii="Arial" w:hAnsi="Arial" w:cs="Arial"/>
          <w:color w:val="000000"/>
          <w:spacing w:val="58"/>
          <w:lang w:val="fr-FR"/>
        </w:rPr>
        <w:t xml:space="preserve"> </w:t>
      </w:r>
      <w:r w:rsidRPr="00D935B2">
        <w:rPr>
          <w:rFonts w:ascii="Arial" w:hAnsi="Arial" w:cs="Arial"/>
          <w:color w:val="000000"/>
          <w:lang w:val="fr-FR"/>
        </w:rPr>
        <w:t>la</w:t>
      </w:r>
      <w:r w:rsidRPr="00D935B2">
        <w:rPr>
          <w:rFonts w:ascii="Arial" w:hAnsi="Arial" w:cs="Arial"/>
          <w:color w:val="000000"/>
          <w:spacing w:val="55"/>
          <w:lang w:val="fr-FR"/>
        </w:rPr>
        <w:t xml:space="preserve"> </w:t>
      </w:r>
      <w:r w:rsidRPr="00D935B2">
        <w:rPr>
          <w:rFonts w:ascii="Arial" w:hAnsi="Arial" w:cs="Arial"/>
          <w:color w:val="000000"/>
          <w:lang w:val="fr-FR"/>
        </w:rPr>
        <w:t>réalisation</w:t>
      </w:r>
      <w:r w:rsidRPr="00D935B2">
        <w:rPr>
          <w:rFonts w:ascii="Arial" w:hAnsi="Arial" w:cs="Arial"/>
          <w:color w:val="000000"/>
          <w:spacing w:val="55"/>
          <w:lang w:val="fr-FR"/>
        </w:rPr>
        <w:t xml:space="preserve"> </w:t>
      </w:r>
      <w:r w:rsidRPr="00D935B2">
        <w:rPr>
          <w:rFonts w:ascii="Arial" w:hAnsi="Arial" w:cs="Arial"/>
          <w:color w:val="000000"/>
          <w:lang w:val="fr-FR"/>
        </w:rPr>
        <w:t>de</w:t>
      </w:r>
      <w:r w:rsidRPr="00D935B2">
        <w:rPr>
          <w:rFonts w:ascii="Arial" w:hAnsi="Arial" w:cs="Arial"/>
          <w:color w:val="000000"/>
          <w:spacing w:val="58"/>
          <w:lang w:val="fr-FR"/>
        </w:rPr>
        <w:t xml:space="preserve"> </w:t>
      </w:r>
      <w:r w:rsidRPr="00D935B2">
        <w:rPr>
          <w:rFonts w:ascii="Arial" w:hAnsi="Arial" w:cs="Arial"/>
          <w:color w:val="000000"/>
          <w:lang w:val="fr-FR"/>
        </w:rPr>
        <w:t>carrelages,</w:t>
      </w:r>
      <w:r w:rsidRPr="00D935B2">
        <w:rPr>
          <w:rFonts w:ascii="Arial" w:hAnsi="Arial" w:cs="Arial"/>
          <w:color w:val="000000"/>
          <w:spacing w:val="56"/>
          <w:lang w:val="fr-FR"/>
        </w:rPr>
        <w:t xml:space="preserve"> </w:t>
      </w:r>
      <w:r w:rsidRPr="00D935B2">
        <w:rPr>
          <w:rFonts w:ascii="Arial" w:hAnsi="Arial" w:cs="Arial"/>
          <w:color w:val="000000"/>
          <w:lang w:val="fr-FR"/>
        </w:rPr>
        <w:t>sur</w:t>
      </w:r>
      <w:r w:rsidRPr="00D935B2">
        <w:rPr>
          <w:rFonts w:ascii="Arial" w:hAnsi="Arial" w:cs="Arial"/>
          <w:color w:val="000000"/>
          <w:spacing w:val="58"/>
          <w:lang w:val="fr-FR"/>
        </w:rPr>
        <w:t xml:space="preserve"> </w:t>
      </w:r>
      <w:r w:rsidRPr="00D935B2">
        <w:rPr>
          <w:rFonts w:ascii="Arial" w:hAnsi="Arial" w:cs="Arial"/>
          <w:color w:val="000000"/>
          <w:lang w:val="fr-FR"/>
        </w:rPr>
        <w:t>les</w:t>
      </w:r>
      <w:r w:rsidRPr="00D935B2">
        <w:rPr>
          <w:rFonts w:ascii="Arial" w:hAnsi="Arial" w:cs="Arial"/>
          <w:color w:val="000000"/>
          <w:spacing w:val="56"/>
          <w:lang w:val="fr-FR"/>
        </w:rPr>
        <w:t xml:space="preserve"> </w:t>
      </w:r>
      <w:r w:rsidRPr="00D935B2">
        <w:rPr>
          <w:rFonts w:ascii="Arial" w:hAnsi="Arial" w:cs="Arial"/>
          <w:color w:val="000000"/>
          <w:spacing w:val="-5"/>
          <w:lang w:val="fr-FR"/>
        </w:rPr>
        <w:t>zones</w:t>
      </w:r>
      <w:r w:rsidRPr="00D935B2">
        <w:rPr>
          <w:rFonts w:ascii="Arial" w:hAnsi="Arial" w:cs="Arial"/>
          <w:lang w:val="fr-FR"/>
        </w:rPr>
        <w:t xml:space="preserve"> </w:t>
      </w:r>
      <w:r w:rsidRPr="00D935B2">
        <w:rPr>
          <w:rFonts w:ascii="Arial" w:hAnsi="Arial" w:cs="Arial"/>
          <w:color w:val="000000"/>
          <w:lang w:val="fr-FR"/>
        </w:rPr>
        <w:t xml:space="preserve">humides ou non-couvertes, conformément aux spécifications des fabricants.  </w:t>
      </w:r>
    </w:p>
    <w:p w14:paraId="30855852" w14:textId="77777777" w:rsidR="0029571A" w:rsidRDefault="0029571A" w:rsidP="007F21CB">
      <w:pPr>
        <w:pStyle w:val="Titre1"/>
        <w:spacing w:before="0" w:line="276" w:lineRule="auto"/>
        <w:jc w:val="both"/>
        <w:rPr>
          <w:rFonts w:ascii="Arial" w:hAnsi="Arial" w:cs="Arial"/>
          <w:color w:val="306F22"/>
          <w:sz w:val="28"/>
          <w:szCs w:val="28"/>
          <w:lang w:val="fr-FR"/>
        </w:rPr>
      </w:pPr>
      <w:bookmarkStart w:id="26" w:name="_Toc193887986"/>
    </w:p>
    <w:p w14:paraId="151C3FD2" w14:textId="31AC0D42" w:rsidR="00B768C1" w:rsidRPr="00D935B2" w:rsidRDefault="00000000" w:rsidP="0029571A">
      <w:pPr>
        <w:pStyle w:val="Titre1"/>
        <w:spacing w:before="0" w:line="276" w:lineRule="auto"/>
        <w:ind w:firstLine="720"/>
        <w:jc w:val="both"/>
        <w:rPr>
          <w:rFonts w:ascii="Arial" w:hAnsi="Arial" w:cs="Arial"/>
          <w:color w:val="306F22"/>
          <w:sz w:val="28"/>
          <w:szCs w:val="28"/>
          <w:lang w:val="fr-FR"/>
        </w:rPr>
      </w:pPr>
      <w:r w:rsidRPr="00D935B2">
        <w:rPr>
          <w:rFonts w:ascii="Arial" w:hAnsi="Arial" w:cs="Arial"/>
          <w:color w:val="306F22"/>
          <w:sz w:val="28"/>
          <w:szCs w:val="28"/>
          <w:lang w:val="fr-FR"/>
        </w:rPr>
        <w:t>4.8. Revêtement mural en faïence au-dessus des paillasses en zones humides</w:t>
      </w:r>
      <w:bookmarkEnd w:id="26"/>
    </w:p>
    <w:p w14:paraId="7AD49E01" w14:textId="77777777" w:rsidR="00B768C1" w:rsidRPr="00D935B2" w:rsidRDefault="00000000" w:rsidP="007F21CB">
      <w:pPr>
        <w:spacing w:line="276" w:lineRule="auto"/>
        <w:jc w:val="both"/>
        <w:rPr>
          <w:rFonts w:ascii="Arial" w:hAnsi="Arial" w:cs="Arial"/>
          <w:color w:val="000000"/>
          <w:lang w:val="fr-FR"/>
        </w:rPr>
      </w:pPr>
      <w:r w:rsidRPr="00D935B2">
        <w:rPr>
          <w:rFonts w:ascii="Arial" w:hAnsi="Arial" w:cs="Arial"/>
          <w:color w:val="000000"/>
          <w:lang w:val="fr-FR"/>
        </w:rPr>
        <w:t>Fourniture et pose de revêtement mural en faïence 25x40 cm ou format équivalent, en grès-cérame émaillé, de teinte et finition validées par la maîtrise d’œuvre. Hauteur de faïence 60 cm depuis le niveau de l’évier. Préparation du support par enduit de lissage prévu séparément. Pose du revêtement par collage avec un produit adhésif adapté aux environnements humides.</w:t>
      </w:r>
    </w:p>
    <w:p w14:paraId="651FDE65" w14:textId="77777777" w:rsidR="0029571A" w:rsidRDefault="00000000" w:rsidP="007F21CB">
      <w:pPr>
        <w:pStyle w:val="Paragraphedeliste"/>
        <w:numPr>
          <w:ilvl w:val="0"/>
          <w:numId w:val="5"/>
        </w:numPr>
        <w:spacing w:line="276" w:lineRule="auto"/>
        <w:jc w:val="both"/>
        <w:rPr>
          <w:rFonts w:ascii="Arial" w:hAnsi="Arial" w:cs="Arial"/>
          <w:color w:val="000000"/>
          <w:lang w:val="fr-FR"/>
        </w:rPr>
      </w:pPr>
      <w:r w:rsidRPr="0029571A">
        <w:rPr>
          <w:rFonts w:ascii="Arial" w:hAnsi="Arial" w:cs="Arial"/>
          <w:color w:val="000000"/>
          <w:lang w:val="fr-FR"/>
        </w:rPr>
        <w:t>Réalisation des joints avec un produit « tout prêt » hydrofuge adapté aux locaux humides.</w:t>
      </w:r>
    </w:p>
    <w:p w14:paraId="6FBD0B3D" w14:textId="77777777" w:rsidR="0029571A" w:rsidRDefault="00000000" w:rsidP="007F21CB">
      <w:pPr>
        <w:pStyle w:val="Paragraphedeliste"/>
        <w:numPr>
          <w:ilvl w:val="0"/>
          <w:numId w:val="5"/>
        </w:numPr>
        <w:spacing w:line="276" w:lineRule="auto"/>
        <w:jc w:val="both"/>
        <w:rPr>
          <w:rFonts w:ascii="Arial" w:hAnsi="Arial" w:cs="Arial"/>
          <w:color w:val="000000"/>
          <w:lang w:val="fr-FR"/>
        </w:rPr>
      </w:pPr>
      <w:r w:rsidRPr="0029571A">
        <w:rPr>
          <w:rFonts w:ascii="Arial" w:hAnsi="Arial" w:cs="Arial"/>
          <w:color w:val="000000"/>
          <w:lang w:val="fr-FR"/>
        </w:rPr>
        <w:t>Application d’un traitement d’étanchéité préalable sur le support, conforme aux prescriptions des fabricants.</w:t>
      </w:r>
    </w:p>
    <w:p w14:paraId="3B6AEFD9" w14:textId="77777777" w:rsidR="0029571A" w:rsidRDefault="00000000" w:rsidP="007F21CB">
      <w:pPr>
        <w:pStyle w:val="Paragraphedeliste"/>
        <w:numPr>
          <w:ilvl w:val="0"/>
          <w:numId w:val="5"/>
        </w:numPr>
        <w:spacing w:line="276" w:lineRule="auto"/>
        <w:jc w:val="both"/>
        <w:rPr>
          <w:rFonts w:ascii="Arial" w:hAnsi="Arial" w:cs="Arial"/>
          <w:color w:val="000000"/>
          <w:lang w:val="fr-FR"/>
        </w:rPr>
      </w:pPr>
      <w:r w:rsidRPr="0029571A">
        <w:rPr>
          <w:rFonts w:ascii="Arial" w:hAnsi="Arial" w:cs="Arial"/>
          <w:color w:val="000000"/>
          <w:lang w:val="fr-FR"/>
        </w:rPr>
        <w:t>Fourniture et pose de baguettes de finition aux angles sortants.</w:t>
      </w:r>
    </w:p>
    <w:p w14:paraId="56D5432F" w14:textId="77777777" w:rsidR="0029571A" w:rsidRDefault="00000000" w:rsidP="007F21CB">
      <w:pPr>
        <w:pStyle w:val="Paragraphedeliste"/>
        <w:numPr>
          <w:ilvl w:val="0"/>
          <w:numId w:val="5"/>
        </w:numPr>
        <w:spacing w:line="276" w:lineRule="auto"/>
        <w:jc w:val="both"/>
        <w:rPr>
          <w:rFonts w:ascii="Arial" w:hAnsi="Arial" w:cs="Arial"/>
          <w:color w:val="000000"/>
          <w:lang w:val="fr-FR"/>
        </w:rPr>
      </w:pPr>
      <w:r w:rsidRPr="0029571A">
        <w:rPr>
          <w:rFonts w:ascii="Arial" w:hAnsi="Arial" w:cs="Arial"/>
          <w:color w:val="000000"/>
          <w:lang w:val="fr-FR"/>
        </w:rPr>
        <w:t>Pose soignée avec alignement parfait des carreaux et respect des espacements de joints selon DTU en vigueur.</w:t>
      </w:r>
    </w:p>
    <w:p w14:paraId="048A1D40" w14:textId="77777777" w:rsidR="0029571A" w:rsidRDefault="00000000" w:rsidP="0029571A">
      <w:pPr>
        <w:pStyle w:val="Paragraphedeliste"/>
        <w:numPr>
          <w:ilvl w:val="0"/>
          <w:numId w:val="5"/>
        </w:numPr>
        <w:spacing w:line="276" w:lineRule="auto"/>
        <w:jc w:val="both"/>
        <w:rPr>
          <w:rFonts w:ascii="Arial" w:hAnsi="Arial" w:cs="Arial"/>
          <w:color w:val="000000"/>
          <w:lang w:val="fr-FR"/>
        </w:rPr>
      </w:pPr>
      <w:r w:rsidRPr="0029571A">
        <w:rPr>
          <w:rFonts w:ascii="Arial" w:hAnsi="Arial" w:cs="Arial"/>
          <w:color w:val="000000"/>
          <w:lang w:val="fr-FR"/>
        </w:rPr>
        <w:t>Finition supérieure par un listel ou une baguette de finition pour une transition esthétique   en     partie haute.</w:t>
      </w:r>
      <w:bookmarkStart w:id="27" w:name="_Toc193887987"/>
    </w:p>
    <w:p w14:paraId="6C407E31" w14:textId="77777777" w:rsidR="0029571A" w:rsidRDefault="0029571A" w:rsidP="0029571A">
      <w:pPr>
        <w:spacing w:line="276" w:lineRule="auto"/>
        <w:jc w:val="both"/>
        <w:rPr>
          <w:rFonts w:ascii="Arial" w:hAnsi="Arial" w:cs="Arial"/>
          <w:color w:val="306F22"/>
          <w:sz w:val="28"/>
          <w:szCs w:val="28"/>
          <w:lang w:val="fr-FR"/>
        </w:rPr>
      </w:pPr>
    </w:p>
    <w:p w14:paraId="50F86397" w14:textId="24445368" w:rsidR="00B768C1" w:rsidRPr="0029571A" w:rsidRDefault="00000000" w:rsidP="0029571A">
      <w:pPr>
        <w:spacing w:line="276" w:lineRule="auto"/>
        <w:ind w:firstLine="720"/>
        <w:jc w:val="both"/>
        <w:rPr>
          <w:rFonts w:ascii="Arial" w:hAnsi="Arial" w:cs="Arial"/>
          <w:color w:val="000000"/>
          <w:lang w:val="fr-FR"/>
        </w:rPr>
      </w:pPr>
      <w:r w:rsidRPr="0029571A">
        <w:rPr>
          <w:rFonts w:ascii="Arial" w:hAnsi="Arial" w:cs="Arial"/>
          <w:color w:val="306F22"/>
          <w:sz w:val="28"/>
          <w:szCs w:val="28"/>
          <w:lang w:val="fr-FR"/>
        </w:rPr>
        <w:t>4.9. La peinture</w:t>
      </w:r>
      <w:bookmarkEnd w:id="27"/>
      <w:r w:rsidRPr="0029571A">
        <w:rPr>
          <w:rFonts w:ascii="Arial" w:hAnsi="Arial" w:cs="Arial"/>
          <w:color w:val="306F22"/>
          <w:sz w:val="28"/>
          <w:szCs w:val="28"/>
          <w:lang w:val="fr-FR"/>
        </w:rPr>
        <w:t xml:space="preserve">  </w:t>
      </w:r>
    </w:p>
    <w:p w14:paraId="64117A16" w14:textId="77777777" w:rsidR="00B768C1" w:rsidRPr="00D935B2" w:rsidRDefault="00000000" w:rsidP="007F21CB">
      <w:pPr>
        <w:spacing w:line="276" w:lineRule="auto"/>
        <w:jc w:val="both"/>
        <w:rPr>
          <w:rFonts w:ascii="Arial" w:hAnsi="Arial" w:cs="Arial"/>
          <w:color w:val="010302"/>
          <w:lang w:val="fr-FR"/>
        </w:rPr>
      </w:pPr>
      <w:r w:rsidRPr="00D935B2">
        <w:rPr>
          <w:rFonts w:ascii="Arial" w:hAnsi="Arial" w:cs="Arial"/>
          <w:color w:val="000000"/>
          <w:lang w:val="fr-FR"/>
        </w:rPr>
        <w:lastRenderedPageBreak/>
        <w:t xml:space="preserve">Les travaux de peinture comprendront :  </w:t>
      </w:r>
    </w:p>
    <w:p w14:paraId="7EC393D1" w14:textId="77777777" w:rsidR="0029571A" w:rsidRPr="0029571A" w:rsidRDefault="00000000" w:rsidP="007F21CB">
      <w:pPr>
        <w:pStyle w:val="Paragraphedeliste"/>
        <w:numPr>
          <w:ilvl w:val="0"/>
          <w:numId w:val="6"/>
        </w:numPr>
        <w:spacing w:line="276" w:lineRule="auto"/>
        <w:jc w:val="both"/>
        <w:rPr>
          <w:rFonts w:ascii="Arial" w:hAnsi="Arial" w:cs="Arial"/>
          <w:color w:val="010302"/>
          <w:lang w:val="fr-FR"/>
        </w:rPr>
      </w:pPr>
      <w:r w:rsidRPr="0029571A">
        <w:rPr>
          <w:rFonts w:ascii="Arial" w:hAnsi="Arial" w:cs="Arial"/>
          <w:color w:val="000000"/>
          <w:lang w:val="fr-FR"/>
        </w:rPr>
        <w:t>Réalisation d’une sous-</w:t>
      </w:r>
      <w:r w:rsidRPr="0029571A">
        <w:rPr>
          <w:rFonts w:ascii="Arial" w:hAnsi="Arial" w:cs="Arial"/>
          <w:color w:val="000000"/>
          <w:spacing w:val="-2"/>
          <w:lang w:val="fr-FR"/>
        </w:rPr>
        <w:t>couche de couleur clair, permettant d’uniformiser le support,</w:t>
      </w:r>
    </w:p>
    <w:p w14:paraId="55138F63" w14:textId="6590CADE" w:rsidR="00B768C1" w:rsidRPr="0029571A" w:rsidRDefault="00000000" w:rsidP="007F21CB">
      <w:pPr>
        <w:pStyle w:val="Paragraphedeliste"/>
        <w:numPr>
          <w:ilvl w:val="0"/>
          <w:numId w:val="6"/>
        </w:numPr>
        <w:spacing w:line="276" w:lineRule="auto"/>
        <w:jc w:val="both"/>
        <w:rPr>
          <w:rFonts w:ascii="Arial" w:hAnsi="Arial" w:cs="Arial"/>
          <w:color w:val="010302"/>
          <w:lang w:val="fr-FR"/>
        </w:rPr>
      </w:pPr>
      <w:r w:rsidRPr="0029571A">
        <w:rPr>
          <w:rFonts w:ascii="Arial" w:hAnsi="Arial" w:cs="Arial"/>
          <w:color w:val="000000"/>
          <w:spacing w:val="-1"/>
          <w:lang w:val="fr-FR"/>
        </w:rPr>
        <w:t>Application de la peinture en deux couches pour la partie intérieure.</w:t>
      </w:r>
    </w:p>
    <w:sectPr w:rsidR="00B768C1" w:rsidRPr="0029571A" w:rsidSect="00D935B2">
      <w:type w:val="continuous"/>
      <w:pgSz w:w="11930" w:h="1782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07A173" w14:textId="77777777" w:rsidR="002B5C2B" w:rsidRDefault="002B5C2B">
      <w:r>
        <w:separator/>
      </w:r>
    </w:p>
  </w:endnote>
  <w:endnote w:type="continuationSeparator" w:id="0">
    <w:p w14:paraId="03B67EC9" w14:textId="77777777" w:rsidR="002B5C2B" w:rsidRDefault="002B5C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lgerian">
    <w:panose1 w:val="04020705040A02060702"/>
    <w:charset w:val="00"/>
    <w:family w:val="decorativ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61313602"/>
      <w:docPartObj>
        <w:docPartGallery w:val="AutoText"/>
      </w:docPartObj>
    </w:sdtPr>
    <w:sdtContent>
      <w:p w14:paraId="6547AE80" w14:textId="77777777" w:rsidR="00B768C1" w:rsidRDefault="00000000">
        <w:pPr>
          <w:pStyle w:val="Pieddepage"/>
          <w:jc w:val="right"/>
        </w:pPr>
        <w:r>
          <w:fldChar w:fldCharType="begin"/>
        </w:r>
        <w:r>
          <w:instrText>PAGE   \* MERGEFORMAT</w:instrText>
        </w:r>
        <w:r>
          <w:fldChar w:fldCharType="separate"/>
        </w:r>
        <w:r>
          <w:rPr>
            <w:lang w:val="fr-FR"/>
          </w:rPr>
          <w:t>2</w:t>
        </w:r>
        <w:r>
          <w:fldChar w:fldCharType="end"/>
        </w:r>
      </w:p>
    </w:sdtContent>
  </w:sdt>
  <w:p w14:paraId="09FE5F89" w14:textId="77777777" w:rsidR="00B768C1" w:rsidRDefault="00B768C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C4E7F1" w14:textId="77777777" w:rsidR="002B5C2B" w:rsidRDefault="002B5C2B">
      <w:r>
        <w:separator/>
      </w:r>
    </w:p>
  </w:footnote>
  <w:footnote w:type="continuationSeparator" w:id="0">
    <w:p w14:paraId="0D7A961A" w14:textId="77777777" w:rsidR="002B5C2B" w:rsidRDefault="002B5C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B1235B" w14:textId="29291657" w:rsidR="00D935B2" w:rsidRPr="00D935B2" w:rsidRDefault="00D935B2">
    <w:pPr>
      <w:pStyle w:val="En-tte"/>
      <w:rPr>
        <w:lang w:val="fr-FR"/>
      </w:rPr>
    </w:pPr>
    <w:r w:rsidRPr="00D935B2">
      <w:rPr>
        <w:rFonts w:ascii="Arial" w:hAnsi="Arial" w:cs="Arial"/>
        <w:color w:val="000000"/>
        <w:spacing w:val="-1"/>
        <w:lang w:val="fr-FR"/>
      </w:rPr>
      <w:t>TRAVAUX DE REHABILITATION DES 4 SALLES DU COLLEGE DE TSINGONI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CF092B84"/>
    <w:multiLevelType w:val="multilevel"/>
    <w:tmpl w:val="CF092B84"/>
    <w:lvl w:ilvl="0">
      <w:numFmt w:val="bullet"/>
      <w:lvlText w:val="·"/>
      <w:lvlJc w:val="left"/>
      <w:pPr>
        <w:ind w:left="0" w:hanging="363"/>
      </w:pPr>
      <w:rPr>
        <w:rFonts w:ascii="Symbol" w:eastAsia="Symbol" w:hAnsi="Symbol" w:cs="Symbol" w:hint="default"/>
        <w:w w:val="99"/>
        <w:sz w:val="22"/>
        <w:szCs w:val="22"/>
        <w:lang w:val="en-US" w:eastAsia="en-US" w:bidi="en-US"/>
      </w:rPr>
    </w:lvl>
    <w:lvl w:ilvl="1">
      <w:numFmt w:val="bullet"/>
      <w:lvlText w:val="·"/>
      <w:lvlJc w:val="left"/>
      <w:pPr>
        <w:ind w:left="968" w:hanging="363"/>
      </w:pPr>
      <w:rPr>
        <w:rFonts w:ascii="Symbol" w:eastAsia="Symbol" w:hAnsi="Symbol" w:cs="Symbol" w:hint="default"/>
        <w:w w:val="99"/>
        <w:sz w:val="22"/>
        <w:szCs w:val="22"/>
        <w:lang w:val="en-US" w:eastAsia="en-US" w:bidi="en-US"/>
      </w:rPr>
    </w:lvl>
    <w:lvl w:ilvl="2">
      <w:numFmt w:val="bullet"/>
      <w:lvlText w:val="·"/>
      <w:lvlJc w:val="left"/>
      <w:pPr>
        <w:ind w:left="1936" w:hanging="363"/>
      </w:pPr>
      <w:rPr>
        <w:rFonts w:ascii="Symbol" w:eastAsia="Symbol" w:hAnsi="Symbol" w:cs="Symbol" w:hint="default"/>
        <w:w w:val="99"/>
        <w:sz w:val="22"/>
        <w:szCs w:val="22"/>
        <w:lang w:val="en-US" w:eastAsia="en-US" w:bidi="en-US"/>
      </w:rPr>
    </w:lvl>
    <w:lvl w:ilvl="3">
      <w:numFmt w:val="bullet"/>
      <w:lvlText w:val="·"/>
      <w:lvlJc w:val="left"/>
      <w:pPr>
        <w:ind w:left="2904" w:hanging="363"/>
      </w:pPr>
      <w:rPr>
        <w:rFonts w:ascii="Symbol" w:eastAsia="Symbol" w:hAnsi="Symbol" w:cs="Symbol" w:hint="default"/>
        <w:w w:val="99"/>
        <w:sz w:val="22"/>
        <w:szCs w:val="22"/>
        <w:lang w:val="en-US" w:eastAsia="en-US" w:bidi="en-US"/>
      </w:rPr>
    </w:lvl>
    <w:lvl w:ilvl="4">
      <w:numFmt w:val="bullet"/>
      <w:lvlText w:val="·"/>
      <w:lvlJc w:val="left"/>
      <w:pPr>
        <w:ind w:left="3872" w:hanging="363"/>
      </w:pPr>
      <w:rPr>
        <w:rFonts w:ascii="Symbol" w:eastAsia="Symbol" w:hAnsi="Symbol" w:cs="Symbol" w:hint="default"/>
        <w:w w:val="99"/>
        <w:sz w:val="22"/>
        <w:szCs w:val="22"/>
        <w:lang w:val="en-US" w:eastAsia="en-US" w:bidi="en-US"/>
      </w:rPr>
    </w:lvl>
    <w:lvl w:ilvl="5">
      <w:numFmt w:val="bullet"/>
      <w:lvlText w:val="·"/>
      <w:lvlJc w:val="left"/>
      <w:pPr>
        <w:ind w:left="4840" w:hanging="363"/>
      </w:pPr>
      <w:rPr>
        <w:rFonts w:ascii="Symbol" w:eastAsia="Symbol" w:hAnsi="Symbol" w:cs="Symbol" w:hint="default"/>
        <w:w w:val="99"/>
        <w:sz w:val="22"/>
        <w:szCs w:val="22"/>
        <w:lang w:val="en-US" w:eastAsia="en-US" w:bidi="en-US"/>
      </w:rPr>
    </w:lvl>
    <w:lvl w:ilvl="6">
      <w:numFmt w:val="bullet"/>
      <w:lvlText w:val="·"/>
      <w:lvlJc w:val="left"/>
      <w:pPr>
        <w:ind w:left="5808" w:hanging="363"/>
      </w:pPr>
      <w:rPr>
        <w:rFonts w:ascii="Symbol" w:eastAsia="Symbol" w:hAnsi="Symbol" w:cs="Symbol" w:hint="default"/>
        <w:w w:val="99"/>
        <w:sz w:val="22"/>
        <w:szCs w:val="22"/>
        <w:lang w:val="en-US" w:eastAsia="en-US" w:bidi="en-US"/>
      </w:rPr>
    </w:lvl>
    <w:lvl w:ilvl="7">
      <w:numFmt w:val="bullet"/>
      <w:lvlText w:val="·"/>
      <w:lvlJc w:val="left"/>
      <w:pPr>
        <w:ind w:left="6776" w:hanging="363"/>
      </w:pPr>
      <w:rPr>
        <w:rFonts w:ascii="Symbol" w:eastAsia="Symbol" w:hAnsi="Symbol" w:cs="Symbol" w:hint="default"/>
        <w:w w:val="99"/>
        <w:sz w:val="22"/>
        <w:szCs w:val="22"/>
        <w:lang w:val="en-US" w:eastAsia="en-US" w:bidi="en-US"/>
      </w:rPr>
    </w:lvl>
    <w:lvl w:ilvl="8">
      <w:numFmt w:val="bullet"/>
      <w:lvlText w:val="·"/>
      <w:lvlJc w:val="left"/>
      <w:pPr>
        <w:ind w:left="7744" w:hanging="363"/>
      </w:pPr>
      <w:rPr>
        <w:rFonts w:ascii="Symbol" w:eastAsia="Symbol" w:hAnsi="Symbol" w:cs="Symbol" w:hint="default"/>
        <w:w w:val="99"/>
        <w:sz w:val="22"/>
        <w:szCs w:val="22"/>
        <w:lang w:val="en-US" w:eastAsia="en-US" w:bidi="en-US"/>
      </w:rPr>
    </w:lvl>
  </w:abstractNum>
  <w:abstractNum w:abstractNumId="1" w15:restartNumberingAfterBreak="0">
    <w:nsid w:val="0053208E"/>
    <w:multiLevelType w:val="multilevel"/>
    <w:tmpl w:val="0053208E"/>
    <w:lvl w:ilvl="0">
      <w:numFmt w:val="bullet"/>
      <w:lvlText w:val="-"/>
      <w:lvlJc w:val="left"/>
      <w:pPr>
        <w:ind w:left="0" w:hanging="363"/>
      </w:pPr>
      <w:rPr>
        <w:rFonts w:ascii="Calibri" w:eastAsia="Calibri" w:hAnsi="Calibri" w:cs="Calibri" w:hint="default"/>
        <w:w w:val="99"/>
        <w:sz w:val="20"/>
        <w:szCs w:val="20"/>
        <w:lang w:val="en-US" w:eastAsia="en-US" w:bidi="en-US"/>
      </w:rPr>
    </w:lvl>
    <w:lvl w:ilvl="1">
      <w:numFmt w:val="bullet"/>
      <w:lvlText w:val="-"/>
      <w:lvlJc w:val="left"/>
      <w:pPr>
        <w:ind w:left="968" w:hanging="363"/>
      </w:pPr>
      <w:rPr>
        <w:rFonts w:ascii="Calibri" w:eastAsia="Calibri" w:hAnsi="Calibri" w:cs="Calibri" w:hint="default"/>
        <w:w w:val="99"/>
        <w:sz w:val="20"/>
        <w:szCs w:val="20"/>
        <w:lang w:val="en-US" w:eastAsia="en-US" w:bidi="en-US"/>
      </w:rPr>
    </w:lvl>
    <w:lvl w:ilvl="2">
      <w:numFmt w:val="bullet"/>
      <w:lvlText w:val="-"/>
      <w:lvlJc w:val="left"/>
      <w:pPr>
        <w:ind w:left="1936" w:hanging="363"/>
      </w:pPr>
      <w:rPr>
        <w:rFonts w:ascii="Calibri" w:eastAsia="Calibri" w:hAnsi="Calibri" w:cs="Calibri" w:hint="default"/>
        <w:w w:val="99"/>
        <w:sz w:val="20"/>
        <w:szCs w:val="20"/>
        <w:lang w:val="en-US" w:eastAsia="en-US" w:bidi="en-US"/>
      </w:rPr>
    </w:lvl>
    <w:lvl w:ilvl="3">
      <w:numFmt w:val="bullet"/>
      <w:lvlText w:val="-"/>
      <w:lvlJc w:val="left"/>
      <w:pPr>
        <w:ind w:left="2904" w:hanging="363"/>
      </w:pPr>
      <w:rPr>
        <w:rFonts w:ascii="Calibri" w:eastAsia="Calibri" w:hAnsi="Calibri" w:cs="Calibri" w:hint="default"/>
        <w:w w:val="99"/>
        <w:sz w:val="20"/>
        <w:szCs w:val="20"/>
        <w:lang w:val="en-US" w:eastAsia="en-US" w:bidi="en-US"/>
      </w:rPr>
    </w:lvl>
    <w:lvl w:ilvl="4">
      <w:numFmt w:val="bullet"/>
      <w:lvlText w:val="-"/>
      <w:lvlJc w:val="left"/>
      <w:pPr>
        <w:ind w:left="3872" w:hanging="363"/>
      </w:pPr>
      <w:rPr>
        <w:rFonts w:ascii="Calibri" w:eastAsia="Calibri" w:hAnsi="Calibri" w:cs="Calibri" w:hint="default"/>
        <w:w w:val="99"/>
        <w:sz w:val="20"/>
        <w:szCs w:val="20"/>
        <w:lang w:val="en-US" w:eastAsia="en-US" w:bidi="en-US"/>
      </w:rPr>
    </w:lvl>
    <w:lvl w:ilvl="5">
      <w:numFmt w:val="bullet"/>
      <w:lvlText w:val="-"/>
      <w:lvlJc w:val="left"/>
      <w:pPr>
        <w:ind w:left="4840" w:hanging="363"/>
      </w:pPr>
      <w:rPr>
        <w:rFonts w:ascii="Calibri" w:eastAsia="Calibri" w:hAnsi="Calibri" w:cs="Calibri" w:hint="default"/>
        <w:w w:val="99"/>
        <w:sz w:val="20"/>
        <w:szCs w:val="20"/>
        <w:lang w:val="en-US" w:eastAsia="en-US" w:bidi="en-US"/>
      </w:rPr>
    </w:lvl>
    <w:lvl w:ilvl="6">
      <w:numFmt w:val="bullet"/>
      <w:lvlText w:val="-"/>
      <w:lvlJc w:val="left"/>
      <w:pPr>
        <w:ind w:left="5808" w:hanging="363"/>
      </w:pPr>
      <w:rPr>
        <w:rFonts w:ascii="Calibri" w:eastAsia="Calibri" w:hAnsi="Calibri" w:cs="Calibri" w:hint="default"/>
        <w:w w:val="99"/>
        <w:sz w:val="20"/>
        <w:szCs w:val="20"/>
        <w:lang w:val="en-US" w:eastAsia="en-US" w:bidi="en-US"/>
      </w:rPr>
    </w:lvl>
    <w:lvl w:ilvl="7">
      <w:numFmt w:val="bullet"/>
      <w:lvlText w:val="-"/>
      <w:lvlJc w:val="left"/>
      <w:pPr>
        <w:ind w:left="6776" w:hanging="363"/>
      </w:pPr>
      <w:rPr>
        <w:rFonts w:ascii="Calibri" w:eastAsia="Calibri" w:hAnsi="Calibri" w:cs="Calibri" w:hint="default"/>
        <w:w w:val="99"/>
        <w:sz w:val="20"/>
        <w:szCs w:val="20"/>
        <w:lang w:val="en-US" w:eastAsia="en-US" w:bidi="en-US"/>
      </w:rPr>
    </w:lvl>
    <w:lvl w:ilvl="8">
      <w:numFmt w:val="bullet"/>
      <w:lvlText w:val="-"/>
      <w:lvlJc w:val="left"/>
      <w:pPr>
        <w:ind w:left="7744" w:hanging="363"/>
      </w:pPr>
      <w:rPr>
        <w:rFonts w:ascii="Calibri" w:eastAsia="Calibri" w:hAnsi="Calibri" w:cs="Calibri" w:hint="default"/>
        <w:w w:val="99"/>
        <w:sz w:val="20"/>
        <w:szCs w:val="20"/>
        <w:lang w:val="en-US" w:eastAsia="en-US" w:bidi="en-US"/>
      </w:rPr>
    </w:lvl>
  </w:abstractNum>
  <w:abstractNum w:abstractNumId="2" w15:restartNumberingAfterBreak="0">
    <w:nsid w:val="024361C4"/>
    <w:multiLevelType w:val="hybridMultilevel"/>
    <w:tmpl w:val="F5A8DA7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FA55F1B"/>
    <w:multiLevelType w:val="hybridMultilevel"/>
    <w:tmpl w:val="AC50FE3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1E251BBB"/>
    <w:multiLevelType w:val="hybridMultilevel"/>
    <w:tmpl w:val="00BA171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2A263295"/>
    <w:multiLevelType w:val="hybridMultilevel"/>
    <w:tmpl w:val="74821C0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4F2631A2"/>
    <w:multiLevelType w:val="hybridMultilevel"/>
    <w:tmpl w:val="80D25BC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7" w15:restartNumberingAfterBreak="0">
    <w:nsid w:val="4F93106C"/>
    <w:multiLevelType w:val="hybridMultilevel"/>
    <w:tmpl w:val="5B58ADD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8" w15:restartNumberingAfterBreak="0">
    <w:nsid w:val="53C27B78"/>
    <w:multiLevelType w:val="hybridMultilevel"/>
    <w:tmpl w:val="E7F4217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59ADCABA"/>
    <w:multiLevelType w:val="multilevel"/>
    <w:tmpl w:val="59ADCABA"/>
    <w:lvl w:ilvl="0">
      <w:numFmt w:val="bullet"/>
      <w:lvlText w:val="·"/>
      <w:lvlJc w:val="left"/>
      <w:pPr>
        <w:ind w:left="0" w:hanging="363"/>
      </w:pPr>
      <w:rPr>
        <w:rFonts w:ascii="Symbol" w:eastAsia="Symbol" w:hAnsi="Symbol" w:cs="Symbol" w:hint="default"/>
        <w:w w:val="99"/>
        <w:sz w:val="24"/>
        <w:szCs w:val="24"/>
        <w:lang w:val="en-US" w:eastAsia="en-US" w:bidi="en-US"/>
      </w:rPr>
    </w:lvl>
    <w:lvl w:ilvl="1">
      <w:numFmt w:val="bullet"/>
      <w:lvlText w:val="·"/>
      <w:lvlJc w:val="left"/>
      <w:pPr>
        <w:ind w:left="968" w:hanging="363"/>
      </w:pPr>
      <w:rPr>
        <w:rFonts w:ascii="Symbol" w:eastAsia="Symbol" w:hAnsi="Symbol" w:cs="Symbol" w:hint="default"/>
        <w:w w:val="99"/>
        <w:sz w:val="24"/>
        <w:szCs w:val="24"/>
        <w:lang w:val="en-US" w:eastAsia="en-US" w:bidi="en-US"/>
      </w:rPr>
    </w:lvl>
    <w:lvl w:ilvl="2">
      <w:numFmt w:val="bullet"/>
      <w:lvlText w:val="·"/>
      <w:lvlJc w:val="left"/>
      <w:pPr>
        <w:ind w:left="1936" w:hanging="363"/>
      </w:pPr>
      <w:rPr>
        <w:rFonts w:ascii="Symbol" w:eastAsia="Symbol" w:hAnsi="Symbol" w:cs="Symbol" w:hint="default"/>
        <w:w w:val="99"/>
        <w:sz w:val="24"/>
        <w:szCs w:val="24"/>
        <w:lang w:val="en-US" w:eastAsia="en-US" w:bidi="en-US"/>
      </w:rPr>
    </w:lvl>
    <w:lvl w:ilvl="3">
      <w:numFmt w:val="bullet"/>
      <w:lvlText w:val="·"/>
      <w:lvlJc w:val="left"/>
      <w:pPr>
        <w:ind w:left="2904" w:hanging="363"/>
      </w:pPr>
      <w:rPr>
        <w:rFonts w:ascii="Symbol" w:eastAsia="Symbol" w:hAnsi="Symbol" w:cs="Symbol" w:hint="default"/>
        <w:w w:val="99"/>
        <w:sz w:val="24"/>
        <w:szCs w:val="24"/>
        <w:lang w:val="en-US" w:eastAsia="en-US" w:bidi="en-US"/>
      </w:rPr>
    </w:lvl>
    <w:lvl w:ilvl="4">
      <w:numFmt w:val="bullet"/>
      <w:lvlText w:val="·"/>
      <w:lvlJc w:val="left"/>
      <w:pPr>
        <w:ind w:left="3872" w:hanging="363"/>
      </w:pPr>
      <w:rPr>
        <w:rFonts w:ascii="Symbol" w:eastAsia="Symbol" w:hAnsi="Symbol" w:cs="Symbol" w:hint="default"/>
        <w:w w:val="99"/>
        <w:sz w:val="24"/>
        <w:szCs w:val="24"/>
        <w:lang w:val="en-US" w:eastAsia="en-US" w:bidi="en-US"/>
      </w:rPr>
    </w:lvl>
    <w:lvl w:ilvl="5">
      <w:numFmt w:val="bullet"/>
      <w:lvlText w:val="·"/>
      <w:lvlJc w:val="left"/>
      <w:pPr>
        <w:ind w:left="4840" w:hanging="363"/>
      </w:pPr>
      <w:rPr>
        <w:rFonts w:ascii="Symbol" w:eastAsia="Symbol" w:hAnsi="Symbol" w:cs="Symbol" w:hint="default"/>
        <w:w w:val="99"/>
        <w:sz w:val="24"/>
        <w:szCs w:val="24"/>
        <w:lang w:val="en-US" w:eastAsia="en-US" w:bidi="en-US"/>
      </w:rPr>
    </w:lvl>
    <w:lvl w:ilvl="6">
      <w:numFmt w:val="bullet"/>
      <w:lvlText w:val="·"/>
      <w:lvlJc w:val="left"/>
      <w:pPr>
        <w:ind w:left="5808" w:hanging="363"/>
      </w:pPr>
      <w:rPr>
        <w:rFonts w:ascii="Symbol" w:eastAsia="Symbol" w:hAnsi="Symbol" w:cs="Symbol" w:hint="default"/>
        <w:w w:val="99"/>
        <w:sz w:val="24"/>
        <w:szCs w:val="24"/>
        <w:lang w:val="en-US" w:eastAsia="en-US" w:bidi="en-US"/>
      </w:rPr>
    </w:lvl>
    <w:lvl w:ilvl="7">
      <w:numFmt w:val="bullet"/>
      <w:lvlText w:val="·"/>
      <w:lvlJc w:val="left"/>
      <w:pPr>
        <w:ind w:left="6776" w:hanging="363"/>
      </w:pPr>
      <w:rPr>
        <w:rFonts w:ascii="Symbol" w:eastAsia="Symbol" w:hAnsi="Symbol" w:cs="Symbol" w:hint="default"/>
        <w:w w:val="99"/>
        <w:sz w:val="24"/>
        <w:szCs w:val="24"/>
        <w:lang w:val="en-US" w:eastAsia="en-US" w:bidi="en-US"/>
      </w:rPr>
    </w:lvl>
    <w:lvl w:ilvl="8">
      <w:numFmt w:val="bullet"/>
      <w:lvlText w:val="·"/>
      <w:lvlJc w:val="left"/>
      <w:pPr>
        <w:ind w:left="7744" w:hanging="363"/>
      </w:pPr>
      <w:rPr>
        <w:rFonts w:ascii="Symbol" w:eastAsia="Symbol" w:hAnsi="Symbol" w:cs="Symbol" w:hint="default"/>
        <w:w w:val="99"/>
        <w:sz w:val="24"/>
        <w:szCs w:val="24"/>
        <w:lang w:val="en-US" w:eastAsia="en-US" w:bidi="en-US"/>
      </w:rPr>
    </w:lvl>
  </w:abstractNum>
  <w:abstractNum w:abstractNumId="10" w15:restartNumberingAfterBreak="0">
    <w:nsid w:val="6AD95D39"/>
    <w:multiLevelType w:val="hybridMultilevel"/>
    <w:tmpl w:val="29A2A96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75B749EB"/>
    <w:multiLevelType w:val="hybridMultilevel"/>
    <w:tmpl w:val="F08E001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16cid:durableId="249894948">
    <w:abstractNumId w:val="1"/>
  </w:num>
  <w:num w:numId="2" w16cid:durableId="711853758">
    <w:abstractNumId w:val="0"/>
  </w:num>
  <w:num w:numId="3" w16cid:durableId="1227109927">
    <w:abstractNumId w:val="9"/>
  </w:num>
  <w:num w:numId="4" w16cid:durableId="634726321">
    <w:abstractNumId w:val="11"/>
  </w:num>
  <w:num w:numId="5" w16cid:durableId="1668483413">
    <w:abstractNumId w:val="5"/>
  </w:num>
  <w:num w:numId="6" w16cid:durableId="808476458">
    <w:abstractNumId w:val="3"/>
  </w:num>
  <w:num w:numId="7" w16cid:durableId="1697191128">
    <w:abstractNumId w:val="6"/>
  </w:num>
  <w:num w:numId="8" w16cid:durableId="619260977">
    <w:abstractNumId w:val="4"/>
  </w:num>
  <w:num w:numId="9" w16cid:durableId="1317228665">
    <w:abstractNumId w:val="2"/>
  </w:num>
  <w:num w:numId="10" w16cid:durableId="2092307282">
    <w:abstractNumId w:val="10"/>
  </w:num>
  <w:num w:numId="11" w16cid:durableId="1134568084">
    <w:abstractNumId w:val="7"/>
  </w:num>
  <w:num w:numId="12" w16cid:durableId="132061716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hyphenationZone w:val="425"/>
  <w:drawingGridHorizontalSpacing w:val="110"/>
  <w:noPunctuationKerning/>
  <w:characterSpacingControl w:val="doNotCompress"/>
  <w:footnotePr>
    <w:footnote w:id="-1"/>
    <w:footnote w:id="0"/>
  </w:footnotePr>
  <w:endnotePr>
    <w:endnote w:id="-1"/>
    <w:endnote w:id="0"/>
  </w:endnotePr>
  <w:compat>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04F3"/>
    <w:rsid w:val="000A7A26"/>
    <w:rsid w:val="0011478E"/>
    <w:rsid w:val="00282B92"/>
    <w:rsid w:val="002849BF"/>
    <w:rsid w:val="0029571A"/>
    <w:rsid w:val="002B5C2B"/>
    <w:rsid w:val="002D04F3"/>
    <w:rsid w:val="003D5964"/>
    <w:rsid w:val="0048609C"/>
    <w:rsid w:val="004A13B2"/>
    <w:rsid w:val="00556DCE"/>
    <w:rsid w:val="0069002E"/>
    <w:rsid w:val="006C0B43"/>
    <w:rsid w:val="007D3336"/>
    <w:rsid w:val="007F21CB"/>
    <w:rsid w:val="008A173F"/>
    <w:rsid w:val="009271B0"/>
    <w:rsid w:val="00B768C1"/>
    <w:rsid w:val="00BA04A6"/>
    <w:rsid w:val="00D935B2"/>
    <w:rsid w:val="00EE2148"/>
    <w:rsid w:val="00F84C98"/>
    <w:rsid w:val="105B2192"/>
    <w:rsid w:val="1FD4017F"/>
    <w:rsid w:val="261A0289"/>
    <w:rsid w:val="27C679C9"/>
    <w:rsid w:val="4018077D"/>
    <w:rsid w:val="41B919D9"/>
    <w:rsid w:val="719921EC"/>
    <w:rsid w:val="73532E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280486AC"/>
  <w15:docId w15:val="{E9354727-0088-4C26-8B7F-57E7723F9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fr-YT" w:eastAsia="fr-YT" w:bidi="ar-SA"/>
      </w:rPr>
    </w:rPrDefault>
    <w:pPrDefault/>
  </w:docDefaults>
  <w:latentStyles w:defLockedState="0" w:defUIPriority="99" w:defSemiHidden="0" w:defUnhideWhenUsed="0" w:defQFormat="0" w:count="376">
    <w:lsdException w:name="Normal" w:uiPriority="1" w:qFormat="1"/>
    <w:lsdException w:name="heading 1" w:uiPriority="0" w:qFormat="1"/>
    <w:lsdException w:name="heading 2"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header" w:uiPriority="0"/>
    <w:lsdException w:name="index heading" w:uiPriority="0"/>
    <w:lsdException w:name="caption" w:semiHidden="1" w:uiPriority="0" w:unhideWhenUsed="1" w:qFormat="1"/>
    <w:lsdException w:name="table of figures" w:uiPriority="0"/>
    <w:lsdException w:name="envelope address" w:uiPriority="0"/>
    <w:lsdException w:name="envelope return" w:uiPriority="0"/>
    <w:lsdException w:name="footnote reference" w:uiPriority="0"/>
    <w:lsdException w:name="annotation reference" w:uiPriority="0"/>
    <w:lsdException w:name="line number" w:uiPriority="0"/>
    <w:lsdException w:name="page number" w:uiPriority="0"/>
    <w:lsdException w:name="endnote reference" w:uiPriority="0"/>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uiPriority="0" w:qFormat="1"/>
    <w:lsdException w:name="Closing" w:uiPriority="0"/>
    <w:lsdException w:name="Signature" w:uiPriority="0"/>
    <w:lsdException w:name="Default Paragraph Font" w:semiHidden="1" w:uiPriority="1" w:unhideWhenUsed="1"/>
    <w:lsdException w:name="Body Text" w:uiPriority="1" w:qFormat="1"/>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uiPriority="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Hyperlink" w:unhideWhenUsed="1"/>
    <w:lsdException w:name="FollowedHyperlink" w:uiPriority="0"/>
    <w:lsdException w:name="Strong" w:uiPriority="0" w:qFormat="1"/>
    <w:lsdException w:name="Emphasis" w:uiPriority="0" w:qFormat="1"/>
    <w:lsdException w:name="Document Map" w:uiPriority="0"/>
    <w:lsdException w:name="Plain Text" w:uiPriority="0"/>
    <w:lsdException w:name="E-mail Signature" w:uiPriority="0"/>
    <w:lsdException w:name="HTML Top of Form" w:semiHidden="1" w:unhideWhenUsed="1"/>
    <w:lsdException w:name="HTML Bottom of Form" w:semiHidden="1" w:unhideWhenUsed="1"/>
    <w:lsdException w:name="Normal (Web)" w:uiPriority="0"/>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Preformatted" w:uiPriority="0"/>
    <w:lsdException w:name="HTML Sample" w:uiPriority="0"/>
    <w:lsdException w:name="HTML Typewriter" w:uiPriority="0"/>
    <w:lsdException w:name="HTML Variable" w:uiPriority="0"/>
    <w:lsdException w:name="Normal Table" w:semiHidden="1" w:unhideWhenUsed="1"/>
    <w:lsdException w:name="annotation subject" w:uiPriority="0"/>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lsdException w:name="Table Grid" w:uiPriority="59" w:qFormat="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1" w:qFormat="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pPr>
      <w:widowControl w:val="0"/>
    </w:pPr>
    <w:rPr>
      <w:rFonts w:asciiTheme="minorHAnsi" w:eastAsiaTheme="minorHAnsi" w:hAnsiTheme="minorHAnsi" w:cstheme="minorBidi"/>
      <w:sz w:val="22"/>
      <w:szCs w:val="22"/>
      <w:lang w:val="en-US" w:eastAsia="en-US"/>
    </w:rPr>
  </w:style>
  <w:style w:type="paragraph" w:styleId="Titre1">
    <w:name w:val="heading 1"/>
    <w:basedOn w:val="Normal"/>
    <w:next w:val="Normal"/>
    <w:link w:val="Titre1Car"/>
    <w:qFormat/>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Normal"/>
    <w:next w:val="Normal"/>
    <w:link w:val="Titre2Car"/>
    <w:unhideWhenUsed/>
    <w:qFormat/>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Pr>
      <w:color w:val="0000FF" w:themeColor="hyperlink"/>
      <w:u w:val="single"/>
    </w:rPr>
  </w:style>
  <w:style w:type="character" w:styleId="lev">
    <w:name w:val="Strong"/>
    <w:qFormat/>
    <w:rPr>
      <w:b/>
      <w:bCs/>
    </w:rPr>
  </w:style>
  <w:style w:type="character" w:styleId="Marquedecommentaire">
    <w:name w:val="annotation reference"/>
    <w:basedOn w:val="Policepardfaut"/>
    <w:rPr>
      <w:sz w:val="16"/>
      <w:szCs w:val="16"/>
    </w:rPr>
  </w:style>
  <w:style w:type="paragraph" w:styleId="Objetducommentaire">
    <w:name w:val="annotation subject"/>
    <w:basedOn w:val="Commentaire"/>
    <w:next w:val="Commentaire"/>
    <w:link w:val="ObjetducommentaireCar"/>
    <w:rPr>
      <w:b/>
      <w:bCs/>
    </w:rPr>
  </w:style>
  <w:style w:type="paragraph" w:styleId="Commentaire">
    <w:name w:val="annotation text"/>
    <w:basedOn w:val="Normal"/>
    <w:link w:val="CommentaireCar"/>
    <w:rPr>
      <w:sz w:val="20"/>
      <w:szCs w:val="20"/>
    </w:rPr>
  </w:style>
  <w:style w:type="paragraph" w:styleId="Corpsdetexte">
    <w:name w:val="Body Text"/>
    <w:basedOn w:val="Normal"/>
    <w:uiPriority w:val="1"/>
    <w:qFormat/>
    <w:pPr>
      <w:spacing w:before="159"/>
      <w:ind w:left="511"/>
    </w:pPr>
    <w:rPr>
      <w:rFonts w:ascii="Algerian" w:eastAsia="Algerian" w:hAnsi="Algerian"/>
      <w:sz w:val="24"/>
      <w:szCs w:val="24"/>
    </w:rPr>
  </w:style>
  <w:style w:type="paragraph" w:styleId="NormalWeb">
    <w:name w:val="Normal (Web)"/>
    <w:basedOn w:val="Normal"/>
    <w:rPr>
      <w:sz w:val="24"/>
      <w:szCs w:val="24"/>
    </w:rPr>
  </w:style>
  <w:style w:type="paragraph" w:styleId="Pieddepage">
    <w:name w:val="footer"/>
    <w:basedOn w:val="Normal"/>
    <w:link w:val="PieddepageCar"/>
    <w:uiPriority w:val="99"/>
    <w:pPr>
      <w:tabs>
        <w:tab w:val="center" w:pos="4536"/>
        <w:tab w:val="right" w:pos="9072"/>
      </w:tabs>
    </w:pPr>
  </w:style>
  <w:style w:type="paragraph" w:styleId="En-tte">
    <w:name w:val="header"/>
    <w:basedOn w:val="Normal"/>
    <w:link w:val="En-tteCar"/>
    <w:pPr>
      <w:tabs>
        <w:tab w:val="center" w:pos="4536"/>
        <w:tab w:val="right" w:pos="9072"/>
      </w:tabs>
    </w:pPr>
  </w:style>
  <w:style w:type="paragraph" w:styleId="TM2">
    <w:name w:val="toc 2"/>
    <w:basedOn w:val="Normal"/>
    <w:next w:val="Normal"/>
    <w:autoRedefine/>
    <w:uiPriority w:val="39"/>
    <w:pPr>
      <w:spacing w:after="100"/>
      <w:ind w:left="220"/>
    </w:pPr>
  </w:style>
  <w:style w:type="paragraph" w:styleId="Titre">
    <w:name w:val="Title"/>
    <w:basedOn w:val="Normal"/>
    <w:next w:val="Normal"/>
    <w:link w:val="TitreCar"/>
    <w:qFormat/>
    <w:pPr>
      <w:contextualSpacing/>
    </w:pPr>
    <w:rPr>
      <w:rFonts w:asciiTheme="majorHAnsi" w:eastAsiaTheme="majorEastAsia" w:hAnsiTheme="majorHAnsi" w:cstheme="majorBidi"/>
      <w:spacing w:val="-10"/>
      <w:kern w:val="28"/>
      <w:sz w:val="56"/>
      <w:szCs w:val="56"/>
    </w:rPr>
  </w:style>
  <w:style w:type="paragraph" w:styleId="TM1">
    <w:name w:val="toc 1"/>
    <w:basedOn w:val="Normal"/>
    <w:next w:val="Normal"/>
    <w:autoRedefine/>
    <w:uiPriority w:val="39"/>
    <w:pPr>
      <w:spacing w:after="100"/>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agraphedeliste">
    <w:name w:val="List Paragraph"/>
    <w:basedOn w:val="Normal"/>
    <w:uiPriority w:val="1"/>
    <w:qFormat/>
  </w:style>
  <w:style w:type="paragraph" w:customStyle="1" w:styleId="TableParagraph">
    <w:name w:val="Table Paragraph"/>
    <w:basedOn w:val="Normal"/>
    <w:uiPriority w:val="1"/>
    <w:qFormat/>
  </w:style>
  <w:style w:type="table" w:styleId="Grilledutableau">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Car">
    <w:name w:val="Titre Car"/>
    <w:basedOn w:val="Policepardfaut"/>
    <w:link w:val="Titre"/>
    <w:rPr>
      <w:rFonts w:asciiTheme="majorHAnsi" w:eastAsiaTheme="majorEastAsia" w:hAnsiTheme="majorHAnsi" w:cstheme="majorBidi"/>
      <w:spacing w:val="-10"/>
      <w:kern w:val="28"/>
      <w:sz w:val="56"/>
      <w:szCs w:val="56"/>
      <w:lang w:val="en-US" w:eastAsia="en-US"/>
    </w:rPr>
  </w:style>
  <w:style w:type="character" w:customStyle="1" w:styleId="Titre1Car">
    <w:name w:val="Titre 1 Car"/>
    <w:basedOn w:val="Policepardfaut"/>
    <w:link w:val="Titre1"/>
    <w:rPr>
      <w:rFonts w:asciiTheme="majorHAnsi" w:eastAsiaTheme="majorEastAsia" w:hAnsiTheme="majorHAnsi" w:cstheme="majorBidi"/>
      <w:color w:val="365F91" w:themeColor="accent1" w:themeShade="BF"/>
      <w:sz w:val="32"/>
      <w:szCs w:val="32"/>
      <w:lang w:val="en-US" w:eastAsia="en-US"/>
    </w:rPr>
  </w:style>
  <w:style w:type="character" w:customStyle="1" w:styleId="Titre2Car">
    <w:name w:val="Titre 2 Car"/>
    <w:basedOn w:val="Policepardfaut"/>
    <w:link w:val="Titre2"/>
    <w:rPr>
      <w:rFonts w:asciiTheme="majorHAnsi" w:eastAsiaTheme="majorEastAsia" w:hAnsiTheme="majorHAnsi" w:cstheme="majorBidi"/>
      <w:color w:val="365F91" w:themeColor="accent1" w:themeShade="BF"/>
      <w:sz w:val="26"/>
      <w:szCs w:val="26"/>
      <w:lang w:val="en-US" w:eastAsia="en-US"/>
    </w:rPr>
  </w:style>
  <w:style w:type="character" w:customStyle="1" w:styleId="CommentaireCar">
    <w:name w:val="Commentaire Car"/>
    <w:basedOn w:val="Policepardfaut"/>
    <w:link w:val="Commentaire"/>
    <w:rPr>
      <w:rFonts w:asciiTheme="minorHAnsi" w:eastAsiaTheme="minorHAnsi" w:hAnsiTheme="minorHAnsi" w:cstheme="minorBidi"/>
      <w:lang w:val="en-US" w:eastAsia="en-US"/>
    </w:rPr>
  </w:style>
  <w:style w:type="character" w:customStyle="1" w:styleId="ObjetducommentaireCar">
    <w:name w:val="Objet du commentaire Car"/>
    <w:basedOn w:val="CommentaireCar"/>
    <w:link w:val="Objetducommentaire"/>
    <w:rPr>
      <w:rFonts w:asciiTheme="minorHAnsi" w:eastAsiaTheme="minorHAnsi" w:hAnsiTheme="minorHAnsi" w:cstheme="minorBidi"/>
      <w:b/>
      <w:bCs/>
      <w:lang w:val="en-US" w:eastAsia="en-US"/>
    </w:rPr>
  </w:style>
  <w:style w:type="paragraph" w:customStyle="1" w:styleId="En-ttedetabledesmatires1">
    <w:name w:val="En-tête de table des matières1"/>
    <w:basedOn w:val="Titre1"/>
    <w:next w:val="Normal"/>
    <w:uiPriority w:val="39"/>
    <w:unhideWhenUsed/>
    <w:qFormat/>
    <w:pPr>
      <w:widowControl/>
      <w:spacing w:line="259" w:lineRule="auto"/>
      <w:outlineLvl w:val="9"/>
    </w:pPr>
    <w:rPr>
      <w:lang w:val="fr-FR" w:eastAsia="fr-FR"/>
    </w:rPr>
  </w:style>
  <w:style w:type="character" w:customStyle="1" w:styleId="En-tteCar">
    <w:name w:val="En-tête Car"/>
    <w:basedOn w:val="Policepardfaut"/>
    <w:link w:val="En-tte"/>
    <w:rPr>
      <w:rFonts w:asciiTheme="minorHAnsi" w:eastAsiaTheme="minorHAnsi" w:hAnsiTheme="minorHAnsi" w:cstheme="minorBidi"/>
      <w:sz w:val="22"/>
      <w:szCs w:val="22"/>
      <w:lang w:val="en-US" w:eastAsia="en-US"/>
    </w:rPr>
  </w:style>
  <w:style w:type="character" w:customStyle="1" w:styleId="PieddepageCar">
    <w:name w:val="Pied de page Car"/>
    <w:basedOn w:val="Policepardfaut"/>
    <w:link w:val="Pieddepage"/>
    <w:uiPriority w:val="99"/>
    <w:rPr>
      <w:rFonts w:asciiTheme="minorHAnsi" w:eastAsiaTheme="minorHAnsi" w:hAnsiTheme="minorHAnsi" w:cstheme="minorBidi"/>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Times New Roman"/>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Times New Roman"/>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8BF3A83-D17E-499A-A112-B087798D2B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14</Pages>
  <Words>4048</Words>
  <Characters>23079</Characters>
  <Application>Microsoft Office Word</Application>
  <DocSecurity>0</DocSecurity>
  <Lines>192</Lines>
  <Paragraphs>54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ANDRY</dc:creator>
  <cp:lastModifiedBy>Tobias Rabemananjara</cp:lastModifiedBy>
  <cp:revision>3</cp:revision>
  <cp:lastPrinted>2025-03-26T10:29:00Z</cp:lastPrinted>
  <dcterms:created xsi:type="dcterms:W3CDTF">2025-09-24T08:52:00Z</dcterms:created>
  <dcterms:modified xsi:type="dcterms:W3CDTF">2025-09-24T09:10:00Z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1036-12.2.0.20326</vt:lpwstr>
  </property>
  <property fmtid="{D5CDD505-2E9C-101B-9397-08002B2CF9AE}" pid="3" name="ICV">
    <vt:lpwstr>097DF2BF5B79408583D2C5DE74718B8F_12</vt:lpwstr>
  </property>
</Properties>
</file>